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F4EAE">
      <w:pPr>
        <w:pStyle w:val="a6"/>
        <w:shd w:val="clear" w:color="auto" w:fill="auto"/>
        <w:spacing w:after="880" w:line="270" w:lineRule="exact"/>
        <w:ind w:firstLine="0"/>
      </w:pPr>
      <w:bookmarkStart w:id="0" w:name="_GoBack"/>
      <w:bookmarkEnd w:id="0"/>
      <w:r>
        <w:rPr>
          <w:color w:val="000000"/>
          <w:u w:val="single"/>
          <w:lang w:val="ru-RU"/>
        </w:rPr>
        <w:t>Рождество</w:t>
      </w:r>
    </w:p>
    <w:p w:rsidR="00000000" w:rsidRDefault="00FF4EAE">
      <w:pPr>
        <w:pStyle w:val="a6"/>
        <w:shd w:val="clear" w:color="auto" w:fill="auto"/>
        <w:spacing w:after="0" w:line="480" w:lineRule="exact"/>
        <w:ind w:left="20" w:right="20" w:firstLine="320"/>
        <w:jc w:val="both"/>
      </w:pPr>
      <w:r>
        <w:rPr>
          <w:rStyle w:val="1"/>
          <w:color w:val="000000"/>
          <w:lang w:val="ru-RU"/>
        </w:rPr>
        <w:t>Неделя английского языка заканчивалась рождественским утренником. Внимание обращалось на спокойное и возвышенное исполнение номеров, на поведение на сцене, на правильную од</w:t>
      </w:r>
      <w:r>
        <w:rPr>
          <w:rStyle w:val="1"/>
          <w:color w:val="000000"/>
          <w:lang w:val="ru-RU"/>
        </w:rPr>
        <w:t xml:space="preserve">ежду и музыкальное сопровождение. Британский совет предоставил нам кассеты с праздничными песнями. Праздник проводился в форме ролевой игры: английская школьница </w:t>
      </w:r>
      <w:r>
        <w:rPr>
          <w:rStyle w:val="1"/>
          <w:color w:val="000000"/>
          <w:lang w:eastAsia="en-US"/>
        </w:rPr>
        <w:t xml:space="preserve">Jane </w:t>
      </w:r>
      <w:r>
        <w:rPr>
          <w:rStyle w:val="1"/>
          <w:color w:val="000000"/>
          <w:lang w:val="ru-RU"/>
        </w:rPr>
        <w:t xml:space="preserve">прилетает из Манчестера на наше выступление и происходит общение между </w:t>
      </w:r>
      <w:r>
        <w:rPr>
          <w:rStyle w:val="1"/>
          <w:color w:val="000000"/>
          <w:lang w:eastAsia="en-US"/>
        </w:rPr>
        <w:t xml:space="preserve">Jane </w:t>
      </w:r>
      <w:r>
        <w:rPr>
          <w:rStyle w:val="1"/>
          <w:color w:val="000000"/>
          <w:lang w:val="ru-RU"/>
        </w:rPr>
        <w:t>и кружковцами</w:t>
      </w:r>
      <w:r>
        <w:rPr>
          <w:rStyle w:val="1"/>
          <w:color w:val="000000"/>
          <w:lang w:val="ru-RU"/>
        </w:rPr>
        <w:t>. В процессе подготовки дети проявили сообразительность: было много выдумок, предложений, хороших инициатив. Дети, занимающиеся в музыкальной школе, заполняли паузы на пианино серьезными произведениями. Важно было для учителя продумать четкую</w:t>
      </w:r>
    </w:p>
    <w:p w:rsidR="00000000" w:rsidRDefault="00FF4EAE">
      <w:pPr>
        <w:pStyle w:val="a6"/>
        <w:shd w:val="clear" w:color="auto" w:fill="auto"/>
        <w:tabs>
          <w:tab w:val="right" w:pos="9438"/>
        </w:tabs>
        <w:spacing w:after="0" w:line="485" w:lineRule="exact"/>
        <w:ind w:left="20" w:right="20" w:firstLine="0"/>
        <w:jc w:val="both"/>
      </w:pPr>
      <w:r>
        <w:rPr>
          <w:rStyle w:val="1"/>
          <w:color w:val="000000"/>
          <w:lang w:val="ru-RU"/>
        </w:rPr>
        <w:t>организацию п</w:t>
      </w:r>
      <w:r>
        <w:rPr>
          <w:rStyle w:val="1"/>
          <w:color w:val="000000"/>
          <w:lang w:val="ru-RU"/>
        </w:rPr>
        <w:t>рограммы, тщательно подготовить каждый номер, включить развлекательные моменты, разумно сочетать готовый материал и творческую импровизацию, определить художественный фон. В оформлении зала приняли участие кружковцы. В оформление входили новогодняя мишура,</w:t>
      </w:r>
      <w:r>
        <w:rPr>
          <w:rStyle w:val="1"/>
          <w:color w:val="000000"/>
          <w:lang w:val="ru-RU"/>
        </w:rPr>
        <w:t xml:space="preserve"> гирлянды, поздравительные открытки, игрушки. Кружковцы и зрители почувствовали важность этого светлого и радостного праздника в календаре. Он имел большую воспитательную ценность:</w:t>
      </w:r>
      <w:r>
        <w:rPr>
          <w:rStyle w:val="1"/>
          <w:color w:val="000000"/>
          <w:lang w:val="ru-RU"/>
        </w:rPr>
        <w:tab/>
        <w:t>выступление</w:t>
      </w:r>
    </w:p>
    <w:p w:rsidR="00000000" w:rsidRDefault="00FF4EAE">
      <w:pPr>
        <w:pStyle w:val="a6"/>
        <w:shd w:val="clear" w:color="auto" w:fill="auto"/>
        <w:spacing w:after="1012" w:line="485" w:lineRule="exact"/>
        <w:ind w:left="20" w:right="20" w:firstLine="0"/>
        <w:jc w:val="both"/>
      </w:pPr>
      <w:r>
        <w:rPr>
          <w:rStyle w:val="1"/>
          <w:color w:val="000000"/>
          <w:lang w:val="ru-RU"/>
        </w:rPr>
        <w:t>продемонстрировало любовь, уважение, добрые отношения друг к др</w:t>
      </w:r>
      <w:r>
        <w:rPr>
          <w:rStyle w:val="1"/>
          <w:color w:val="000000"/>
          <w:lang w:val="ru-RU"/>
        </w:rPr>
        <w:t>угу. Праздник подарил хорошее настроение, озарил лица улыбками, подарил всем новые надежды, веру в добрые перемены в жизни.</w:t>
      </w:r>
    </w:p>
    <w:p w:rsidR="00000000" w:rsidRDefault="00FF4EAE">
      <w:pPr>
        <w:pStyle w:val="a6"/>
        <w:shd w:val="clear" w:color="auto" w:fill="auto"/>
        <w:spacing w:after="1062" w:line="270" w:lineRule="exact"/>
        <w:ind w:right="40" w:firstLine="0"/>
      </w:pPr>
      <w:r>
        <w:rPr>
          <w:rStyle w:val="1"/>
          <w:color w:val="000000"/>
          <w:lang w:val="ru-RU"/>
        </w:rPr>
        <w:t>Рождество</w:t>
      </w:r>
    </w:p>
    <w:p w:rsidR="00000000" w:rsidRDefault="00FF4EAE">
      <w:pPr>
        <w:pStyle w:val="a6"/>
        <w:shd w:val="clear" w:color="auto" w:fill="auto"/>
        <w:spacing w:after="171" w:line="270" w:lineRule="exact"/>
        <w:ind w:left="20" w:firstLine="360"/>
        <w:jc w:val="left"/>
      </w:pPr>
      <w:r>
        <w:rPr>
          <w:color w:val="000000"/>
          <w:u w:val="single"/>
          <w:lang w:val="ru-RU"/>
        </w:rPr>
        <w:t>Цель</w:t>
      </w:r>
      <w:r>
        <w:rPr>
          <w:rStyle w:val="1"/>
          <w:color w:val="000000"/>
          <w:lang w:val="ru-RU"/>
        </w:rPr>
        <w:t>: Познакомить с традиционным праздником в Британии.</w:t>
      </w:r>
    </w:p>
    <w:p w:rsidR="00000000" w:rsidRDefault="00FF4EAE">
      <w:pPr>
        <w:pStyle w:val="a6"/>
        <w:shd w:val="clear" w:color="auto" w:fill="auto"/>
        <w:spacing w:after="1016" w:line="490" w:lineRule="exact"/>
        <w:ind w:left="20" w:right="20" w:firstLine="360"/>
        <w:jc w:val="left"/>
      </w:pPr>
      <w:r>
        <w:rPr>
          <w:color w:val="000000"/>
          <w:u w:val="single"/>
          <w:lang w:val="ru-RU"/>
        </w:rPr>
        <w:t>Задачи</w:t>
      </w:r>
      <w:r>
        <w:rPr>
          <w:rStyle w:val="1"/>
          <w:color w:val="000000"/>
          <w:lang w:val="ru-RU"/>
        </w:rPr>
        <w:t>: Знакомство с новой лексикой. Активизация слов в устном общ</w:t>
      </w:r>
      <w:r>
        <w:rPr>
          <w:rStyle w:val="1"/>
          <w:color w:val="000000"/>
          <w:lang w:val="ru-RU"/>
        </w:rPr>
        <w:t>ении. Развитие умений аудирования.</w:t>
      </w:r>
    </w:p>
    <w:p w:rsidR="00000000" w:rsidRDefault="00FF4EAE">
      <w:pPr>
        <w:pStyle w:val="a6"/>
        <w:shd w:val="clear" w:color="auto" w:fill="auto"/>
        <w:spacing w:after="739" w:line="270" w:lineRule="exact"/>
        <w:ind w:right="40" w:firstLine="0"/>
      </w:pPr>
      <w:r>
        <w:rPr>
          <w:color w:val="000000"/>
          <w:u w:val="single"/>
          <w:lang w:eastAsia="en-US"/>
        </w:rPr>
        <w:lastRenderedPageBreak/>
        <w:t>Silent Night</w:t>
      </w:r>
    </w:p>
    <w:p w:rsidR="00000000" w:rsidRDefault="00FF4EAE">
      <w:pPr>
        <w:pStyle w:val="a6"/>
        <w:shd w:val="clear" w:color="auto" w:fill="auto"/>
        <w:spacing w:after="0" w:line="686" w:lineRule="exact"/>
        <w:ind w:left="20" w:firstLine="0"/>
        <w:jc w:val="both"/>
      </w:pPr>
      <w:r>
        <w:rPr>
          <w:rStyle w:val="1"/>
          <w:color w:val="000000"/>
          <w:lang w:eastAsia="en-US"/>
        </w:rPr>
        <w:t>All is calm, all is bright</w:t>
      </w:r>
    </w:p>
    <w:p w:rsidR="00000000" w:rsidRDefault="00FF4EAE">
      <w:pPr>
        <w:pStyle w:val="a6"/>
        <w:shd w:val="clear" w:color="auto" w:fill="auto"/>
        <w:spacing w:after="0" w:line="686" w:lineRule="exact"/>
        <w:ind w:left="20" w:firstLine="0"/>
        <w:jc w:val="both"/>
      </w:pPr>
      <w:r>
        <w:rPr>
          <w:rStyle w:val="1"/>
          <w:color w:val="000000"/>
          <w:lang w:eastAsia="en-US"/>
        </w:rPr>
        <w:t>Round you virgin, Mother and child,</w:t>
      </w:r>
    </w:p>
    <w:p w:rsidR="00000000" w:rsidRDefault="00FF4EAE">
      <w:pPr>
        <w:pStyle w:val="a6"/>
        <w:shd w:val="clear" w:color="auto" w:fill="auto"/>
        <w:spacing w:after="0" w:line="686" w:lineRule="exact"/>
        <w:ind w:left="20" w:right="5940" w:firstLine="0"/>
        <w:jc w:val="left"/>
      </w:pPr>
      <w:r>
        <w:rPr>
          <w:rStyle w:val="1"/>
          <w:color w:val="000000"/>
          <w:lang w:eastAsia="en-US"/>
        </w:rPr>
        <w:t>Holy infant so tender and mild Sleep in heavenly peace.</w:t>
      </w:r>
    </w:p>
    <w:p w:rsidR="00000000" w:rsidRDefault="00FF4EAE">
      <w:pPr>
        <w:pStyle w:val="a6"/>
        <w:shd w:val="clear" w:color="auto" w:fill="auto"/>
        <w:spacing w:after="747" w:line="270" w:lineRule="exact"/>
        <w:ind w:right="80" w:firstLine="0"/>
      </w:pPr>
      <w:r>
        <w:rPr>
          <w:rStyle w:val="1"/>
          <w:color w:val="000000"/>
          <w:lang w:eastAsia="en-US"/>
        </w:rPr>
        <w:t>Silent Night</w:t>
      </w:r>
    </w:p>
    <w:p w:rsidR="00000000" w:rsidRDefault="00FF4EAE">
      <w:pPr>
        <w:pStyle w:val="a6"/>
        <w:shd w:val="clear" w:color="auto" w:fill="auto"/>
        <w:spacing w:after="0" w:line="682" w:lineRule="exact"/>
        <w:ind w:left="1020" w:hanging="1000"/>
        <w:jc w:val="left"/>
      </w:pPr>
      <w:r>
        <w:rPr>
          <w:rStyle w:val="1"/>
          <w:color w:val="000000"/>
          <w:lang w:eastAsia="en-US"/>
        </w:rPr>
        <w:t>Sheep at sight</w:t>
      </w:r>
    </w:p>
    <w:p w:rsidR="00000000" w:rsidRDefault="00FF4EAE">
      <w:pPr>
        <w:pStyle w:val="a6"/>
        <w:shd w:val="clear" w:color="auto" w:fill="auto"/>
        <w:spacing w:after="0" w:line="682" w:lineRule="exact"/>
        <w:ind w:left="20" w:right="2500" w:firstLine="0"/>
        <w:jc w:val="left"/>
      </w:pPr>
      <w:r>
        <w:rPr>
          <w:rStyle w:val="1"/>
          <w:color w:val="000000"/>
          <w:lang w:eastAsia="en-US"/>
        </w:rPr>
        <w:t>Glories stream from Heaven Heavenly hosts sing «Glorify»</w:t>
      </w:r>
    </w:p>
    <w:p w:rsidR="00000000" w:rsidRDefault="00FF4EAE">
      <w:pPr>
        <w:pStyle w:val="a6"/>
        <w:shd w:val="clear" w:color="auto" w:fill="auto"/>
        <w:spacing w:after="821" w:line="682" w:lineRule="exact"/>
        <w:ind w:left="1020" w:hanging="1000"/>
        <w:jc w:val="left"/>
      </w:pPr>
      <w:r>
        <w:rPr>
          <w:rStyle w:val="1"/>
          <w:color w:val="000000"/>
          <w:lang w:eastAsia="en-US"/>
        </w:rPr>
        <w:t>Christ the Savior is born.</w:t>
      </w:r>
    </w:p>
    <w:p w:rsidR="00000000" w:rsidRDefault="00FF4EAE">
      <w:pPr>
        <w:pStyle w:val="a6"/>
        <w:shd w:val="clear" w:color="auto" w:fill="auto"/>
        <w:spacing w:after="1008" w:line="480" w:lineRule="exact"/>
        <w:ind w:left="20" w:right="20" w:firstLine="340"/>
        <w:jc w:val="left"/>
      </w:pPr>
      <w:r>
        <w:rPr>
          <w:rStyle w:val="1"/>
          <w:color w:val="000000"/>
          <w:lang w:val="ru-RU"/>
        </w:rPr>
        <w:t>Рождественский утренник явился торжественным праздником доброты, любви, взаимопонимания.</w:t>
      </w:r>
    </w:p>
    <w:p w:rsidR="00000000" w:rsidRDefault="00FF4EAE">
      <w:pPr>
        <w:pStyle w:val="a6"/>
        <w:shd w:val="clear" w:color="auto" w:fill="auto"/>
        <w:spacing w:after="420" w:line="270" w:lineRule="exact"/>
        <w:ind w:right="80" w:firstLine="0"/>
      </w:pPr>
      <w:r>
        <w:rPr>
          <w:color w:val="000000"/>
          <w:u w:val="single"/>
          <w:lang w:eastAsia="en-US"/>
        </w:rPr>
        <w:t>Christmas Party</w:t>
      </w:r>
    </w:p>
    <w:p w:rsidR="00000000" w:rsidRDefault="00FF4EAE">
      <w:pPr>
        <w:pStyle w:val="20"/>
        <w:shd w:val="clear" w:color="auto" w:fill="auto"/>
        <w:spacing w:before="0"/>
        <w:ind w:left="20" w:right="20" w:firstLine="700"/>
      </w:pPr>
      <w:r>
        <w:rPr>
          <w:rStyle w:val="2"/>
          <w:i/>
          <w:iCs/>
          <w:color w:val="000000"/>
          <w:lang w:val="ru-RU"/>
        </w:rPr>
        <w:t xml:space="preserve">Утренник </w:t>
      </w:r>
      <w:r>
        <w:rPr>
          <w:rStyle w:val="2"/>
          <w:i/>
          <w:iCs/>
          <w:color w:val="000000"/>
          <w:lang w:eastAsia="en-US"/>
        </w:rPr>
        <w:t xml:space="preserve">Christmas Party </w:t>
      </w:r>
      <w:r>
        <w:rPr>
          <w:rStyle w:val="2"/>
          <w:i/>
          <w:iCs/>
          <w:color w:val="000000"/>
          <w:lang w:val="ru-RU"/>
        </w:rPr>
        <w:t xml:space="preserve">проходил в форме ролевой игры с участием ученицы </w:t>
      </w:r>
      <w:r>
        <w:rPr>
          <w:rStyle w:val="2"/>
          <w:i/>
          <w:iCs/>
          <w:color w:val="000000"/>
          <w:lang w:eastAsia="en-US"/>
        </w:rPr>
        <w:t xml:space="preserve">Jane </w:t>
      </w:r>
      <w:r>
        <w:rPr>
          <w:rStyle w:val="2"/>
          <w:i/>
          <w:iCs/>
          <w:color w:val="000000"/>
          <w:lang w:val="ru-RU"/>
        </w:rPr>
        <w:t>из Шотландии.</w:t>
      </w:r>
    </w:p>
    <w:p w:rsidR="00000000" w:rsidRDefault="00FF4EAE">
      <w:pPr>
        <w:pStyle w:val="20"/>
        <w:shd w:val="clear" w:color="auto" w:fill="auto"/>
        <w:spacing w:before="0" w:after="420"/>
        <w:ind w:left="20" w:firstLine="700"/>
      </w:pPr>
      <w:r>
        <w:rPr>
          <w:rStyle w:val="2"/>
          <w:i/>
          <w:iCs/>
          <w:color w:val="000000"/>
          <w:lang w:eastAsia="en-US"/>
        </w:rPr>
        <w:t>Music “SilentNight”</w:t>
      </w:r>
    </w:p>
    <w:p w:rsidR="00000000" w:rsidRDefault="00FF4EAE">
      <w:pPr>
        <w:pStyle w:val="a6"/>
        <w:shd w:val="clear" w:color="auto" w:fill="auto"/>
        <w:spacing w:after="0" w:line="485" w:lineRule="exact"/>
        <w:ind w:left="1020" w:hanging="1000"/>
        <w:jc w:val="left"/>
      </w:pPr>
      <w:r>
        <w:rPr>
          <w:rStyle w:val="1"/>
          <w:color w:val="000000"/>
          <w:lang w:eastAsia="en-US"/>
        </w:rPr>
        <w:t xml:space="preserve">Compere: I </w:t>
      </w:r>
      <w:r>
        <w:rPr>
          <w:rStyle w:val="1"/>
          <w:color w:val="000000"/>
          <w:lang w:eastAsia="en-US"/>
        </w:rPr>
        <w:t>declare the party devoted to Christmas Day open.</w:t>
      </w:r>
    </w:p>
    <w:p w:rsidR="00000000" w:rsidRDefault="00FF4EAE">
      <w:pPr>
        <w:pStyle w:val="a6"/>
        <w:shd w:val="clear" w:color="auto" w:fill="auto"/>
        <w:spacing w:after="0" w:line="485" w:lineRule="exact"/>
        <w:ind w:left="1020" w:right="2500" w:hanging="1000"/>
        <w:jc w:val="left"/>
      </w:pPr>
      <w:r>
        <w:rPr>
          <w:rStyle w:val="1"/>
          <w:color w:val="000000"/>
          <w:lang w:eastAsia="en-US"/>
        </w:rPr>
        <w:t>Pupils: The bells are ringing They are ringing clear They tell every person That Christmas time is near.</w:t>
      </w:r>
    </w:p>
    <w:p w:rsidR="00000000" w:rsidRDefault="00FF4EAE">
      <w:pPr>
        <w:pStyle w:val="a6"/>
        <w:shd w:val="clear" w:color="auto" w:fill="auto"/>
        <w:spacing w:after="0" w:line="485" w:lineRule="exact"/>
        <w:ind w:left="20" w:right="20" w:firstLine="0"/>
        <w:jc w:val="both"/>
      </w:pPr>
      <w:r>
        <w:rPr>
          <w:rStyle w:val="1"/>
          <w:color w:val="000000"/>
          <w:lang w:eastAsia="en-US"/>
        </w:rPr>
        <w:t>Compere: I am happy to tell you that on the Eve of this holiday a special guest has arrived to see us.</w:t>
      </w:r>
    </w:p>
    <w:p w:rsidR="00000000" w:rsidRDefault="00FF4EAE">
      <w:pPr>
        <w:pStyle w:val="a6"/>
        <w:shd w:val="clear" w:color="auto" w:fill="auto"/>
        <w:spacing w:after="0" w:line="485" w:lineRule="exact"/>
        <w:ind w:left="20" w:right="20" w:firstLine="0"/>
        <w:jc w:val="both"/>
      </w:pPr>
      <w:r>
        <w:rPr>
          <w:rStyle w:val="1"/>
          <w:color w:val="000000"/>
          <w:lang w:eastAsia="en-US"/>
        </w:rPr>
        <w:t xml:space="preserve">Jane: Good afternoon, teachers, students, guests. My name is Jane. I am from Glasgow. </w:t>
      </w:r>
      <w:r>
        <w:rPr>
          <w:rStyle w:val="1"/>
          <w:color w:val="000000"/>
          <w:lang w:eastAsia="en-US"/>
        </w:rPr>
        <w:lastRenderedPageBreak/>
        <w:t>We have an important day today wich comes but once a year and so today I’d like to say pleasant, happy Christmas, best whishes to all of you.</w:t>
      </w:r>
    </w:p>
    <w:p w:rsidR="00000000" w:rsidRDefault="00FF4EAE">
      <w:pPr>
        <w:pStyle w:val="a6"/>
        <w:shd w:val="clear" w:color="auto" w:fill="auto"/>
        <w:spacing w:after="0" w:line="485" w:lineRule="exact"/>
        <w:ind w:left="1020" w:hanging="1000"/>
        <w:jc w:val="left"/>
        <w:sectPr w:rsidR="00000000">
          <w:footnotePr>
            <w:numFmt w:val="upperRoman"/>
            <w:numRestart w:val="eachPage"/>
          </w:footnotePr>
          <w:type w:val="continuous"/>
          <w:pgSz w:w="16838" w:h="23810"/>
          <w:pgMar w:top="4280" w:right="3429" w:bottom="3990" w:left="3429" w:header="0" w:footer="3" w:gutter="221"/>
          <w:cols w:space="720"/>
          <w:noEndnote/>
          <w:docGrid w:linePitch="360"/>
        </w:sectPr>
      </w:pPr>
      <w:r>
        <w:rPr>
          <w:rStyle w:val="1"/>
          <w:color w:val="000000"/>
          <w:lang w:eastAsia="en-US"/>
        </w:rPr>
        <w:t>Pupils: Merry Christmas</w:t>
      </w:r>
      <w:r>
        <w:rPr>
          <w:rStyle w:val="1"/>
          <w:color w:val="000000"/>
          <w:lang w:eastAsia="en-US"/>
        </w:rPr>
        <w:t xml:space="preserve"> to you Jane, too.</w:t>
      </w:r>
    </w:p>
    <w:p w:rsidR="00000000" w:rsidRDefault="00FF4EAE">
      <w:pPr>
        <w:pStyle w:val="a6"/>
        <w:shd w:val="clear" w:color="auto" w:fill="auto"/>
        <w:spacing w:after="0" w:line="480" w:lineRule="exact"/>
        <w:ind w:left="20" w:right="260" w:firstLine="0"/>
        <w:jc w:val="both"/>
      </w:pPr>
      <w:r>
        <w:rPr>
          <w:rStyle w:val="1"/>
          <w:color w:val="000000"/>
          <w:lang w:eastAsia="en-US"/>
        </w:rPr>
        <w:lastRenderedPageBreak/>
        <w:t xml:space="preserve">Jane: Oh, a gaily decorated bright fir-free, a newspaper, a snowman, an interesting stand, with translation of some English poetry. Good for you, children. What </w:t>
      </w:r>
      <w:r>
        <w:rPr>
          <w:rStyle w:val="1"/>
          <w:color w:val="000000"/>
          <w:lang w:eastAsia="en-US"/>
        </w:rPr>
        <w:t>poems have you learnt for the holiday, children?</w:t>
      </w:r>
    </w:p>
    <w:p w:rsidR="00000000" w:rsidRDefault="00FF4EAE">
      <w:pPr>
        <w:pStyle w:val="a6"/>
        <w:shd w:val="clear" w:color="auto" w:fill="auto"/>
        <w:spacing w:after="0" w:line="480" w:lineRule="exact"/>
        <w:ind w:left="20" w:firstLine="0"/>
        <w:jc w:val="both"/>
      </w:pPr>
      <w:r>
        <w:rPr>
          <w:rStyle w:val="1"/>
          <w:color w:val="000000"/>
          <w:lang w:eastAsia="en-US"/>
        </w:rPr>
        <w:t>Pupil 1: In winter we walk in the snow,</w:t>
      </w:r>
    </w:p>
    <w:p w:rsidR="00000000" w:rsidRDefault="00FF4EAE">
      <w:pPr>
        <w:pStyle w:val="a6"/>
        <w:shd w:val="clear" w:color="auto" w:fill="auto"/>
        <w:spacing w:after="0" w:line="480" w:lineRule="exact"/>
        <w:ind w:left="1020" w:right="5720" w:firstLine="0"/>
        <w:jc w:val="left"/>
      </w:pPr>
      <w:r>
        <w:rPr>
          <w:rStyle w:val="1"/>
          <w:color w:val="000000"/>
          <w:lang w:eastAsia="en-US"/>
        </w:rPr>
        <w:t>Every fence and every tree It is white as white can be.</w:t>
      </w:r>
    </w:p>
    <w:p w:rsidR="00000000" w:rsidRDefault="00FF4EAE">
      <w:pPr>
        <w:pStyle w:val="a6"/>
        <w:shd w:val="clear" w:color="auto" w:fill="auto"/>
        <w:spacing w:after="0" w:line="480" w:lineRule="exact"/>
        <w:ind w:left="1020" w:right="5720" w:hanging="1000"/>
        <w:jc w:val="left"/>
      </w:pPr>
      <w:r>
        <w:rPr>
          <w:rStyle w:val="1"/>
          <w:color w:val="000000"/>
          <w:lang w:eastAsia="en-US"/>
        </w:rPr>
        <w:t>Pupil 2: Now the black houses All look soft and white.</w:t>
      </w:r>
    </w:p>
    <w:p w:rsidR="00000000" w:rsidRDefault="00FF4EAE">
      <w:pPr>
        <w:pStyle w:val="a6"/>
        <w:shd w:val="clear" w:color="auto" w:fill="auto"/>
        <w:spacing w:after="0" w:line="480" w:lineRule="exact"/>
        <w:ind w:left="1020" w:right="6480" w:firstLine="0"/>
        <w:jc w:val="left"/>
      </w:pPr>
      <w:r>
        <w:rPr>
          <w:rStyle w:val="1"/>
          <w:color w:val="000000"/>
          <w:lang w:eastAsia="en-US"/>
        </w:rPr>
        <w:t>See the flake falling What a pretty sight!</w:t>
      </w:r>
    </w:p>
    <w:p w:rsidR="00000000" w:rsidRDefault="00FF4EAE">
      <w:pPr>
        <w:pStyle w:val="a6"/>
        <w:shd w:val="clear" w:color="auto" w:fill="auto"/>
        <w:spacing w:after="0" w:line="480" w:lineRule="exact"/>
        <w:ind w:left="1020" w:right="5720" w:hanging="1000"/>
        <w:jc w:val="left"/>
      </w:pPr>
      <w:r>
        <w:rPr>
          <w:rStyle w:val="1"/>
          <w:color w:val="000000"/>
          <w:lang w:eastAsia="en-US"/>
        </w:rPr>
        <w:t>Pupil 3: When windows are frosty And ice in places,</w:t>
      </w:r>
    </w:p>
    <w:p w:rsidR="00000000" w:rsidRDefault="00FF4EAE">
      <w:pPr>
        <w:pStyle w:val="a6"/>
        <w:shd w:val="clear" w:color="auto" w:fill="auto"/>
        <w:spacing w:after="0" w:line="480" w:lineRule="exact"/>
        <w:ind w:left="1020" w:right="6080" w:firstLine="0"/>
        <w:jc w:val="left"/>
      </w:pPr>
      <w:r>
        <w:rPr>
          <w:rStyle w:val="1"/>
          <w:color w:val="000000"/>
          <w:lang w:eastAsia="en-US"/>
        </w:rPr>
        <w:t>I like to write letters And draw funny faces.</w:t>
      </w:r>
    </w:p>
    <w:p w:rsidR="00000000" w:rsidRDefault="00FF4EAE">
      <w:pPr>
        <w:pStyle w:val="a6"/>
        <w:shd w:val="clear" w:color="auto" w:fill="auto"/>
        <w:spacing w:after="0" w:line="480" w:lineRule="exact"/>
        <w:ind w:left="20" w:firstLine="0"/>
        <w:jc w:val="both"/>
      </w:pPr>
      <w:r>
        <w:rPr>
          <w:rStyle w:val="1"/>
          <w:color w:val="000000"/>
          <w:lang w:eastAsia="en-US"/>
        </w:rPr>
        <w:t>Jane: Who else can tell us about winter?</w:t>
      </w:r>
    </w:p>
    <w:p w:rsidR="00000000" w:rsidRDefault="00FF4EAE">
      <w:pPr>
        <w:pStyle w:val="a6"/>
        <w:shd w:val="clear" w:color="auto" w:fill="auto"/>
        <w:spacing w:after="0" w:line="480" w:lineRule="exact"/>
        <w:ind w:left="20" w:right="260" w:firstLine="0"/>
        <w:jc w:val="both"/>
      </w:pPr>
      <w:r>
        <w:rPr>
          <w:rStyle w:val="1"/>
          <w:color w:val="000000"/>
          <w:lang w:eastAsia="en-US"/>
        </w:rPr>
        <w:t>Pupil 4: Winter is a cold season. Winter months are December, January, February. Snow covers trees, houses, and the g</w:t>
      </w:r>
      <w:r>
        <w:rPr>
          <w:rStyle w:val="1"/>
          <w:color w:val="000000"/>
          <w:lang w:eastAsia="en-US"/>
        </w:rPr>
        <w:t>round. Snowflakes dance in the air.</w:t>
      </w:r>
    </w:p>
    <w:p w:rsidR="00000000" w:rsidRDefault="00FF4EAE">
      <w:pPr>
        <w:pStyle w:val="a6"/>
        <w:shd w:val="clear" w:color="auto" w:fill="auto"/>
        <w:spacing w:after="0" w:line="480" w:lineRule="exact"/>
        <w:ind w:left="20" w:firstLine="0"/>
        <w:jc w:val="both"/>
      </w:pPr>
      <w:r>
        <w:rPr>
          <w:rStyle w:val="1"/>
          <w:color w:val="000000"/>
          <w:lang w:eastAsia="en-US"/>
        </w:rPr>
        <w:t xml:space="preserve">Pupils: </w:t>
      </w:r>
      <w:r>
        <w:rPr>
          <w:rStyle w:val="aa"/>
          <w:color w:val="000000"/>
          <w:lang w:val="ru-RU"/>
        </w:rPr>
        <w:t>(поют)</w:t>
      </w:r>
      <w:r>
        <w:rPr>
          <w:color w:val="000000"/>
          <w:lang w:val="ru-RU"/>
        </w:rPr>
        <w:t xml:space="preserve"> </w:t>
      </w:r>
      <w:r>
        <w:rPr>
          <w:rStyle w:val="1"/>
          <w:color w:val="000000"/>
          <w:lang w:eastAsia="en-US"/>
        </w:rPr>
        <w:t>We wish you merry Christmas,</w:t>
      </w:r>
    </w:p>
    <w:p w:rsidR="00000000" w:rsidRDefault="00FF4EAE">
      <w:pPr>
        <w:pStyle w:val="a6"/>
        <w:shd w:val="clear" w:color="auto" w:fill="auto"/>
        <w:spacing w:after="0" w:line="480" w:lineRule="exact"/>
        <w:ind w:left="1880" w:firstLine="0"/>
        <w:jc w:val="left"/>
      </w:pPr>
      <w:r>
        <w:rPr>
          <w:rStyle w:val="1"/>
          <w:color w:val="000000"/>
          <w:lang w:eastAsia="en-US"/>
        </w:rPr>
        <w:t>We wish you merry Christmas,</w:t>
      </w:r>
    </w:p>
    <w:p w:rsidR="00000000" w:rsidRDefault="00FF4EAE">
      <w:pPr>
        <w:pStyle w:val="a6"/>
        <w:shd w:val="clear" w:color="auto" w:fill="auto"/>
        <w:spacing w:after="0" w:line="480" w:lineRule="exact"/>
        <w:ind w:left="1880" w:firstLine="0"/>
        <w:jc w:val="left"/>
      </w:pPr>
      <w:r>
        <w:rPr>
          <w:rStyle w:val="1"/>
          <w:color w:val="000000"/>
          <w:lang w:eastAsia="en-US"/>
        </w:rPr>
        <w:t>We wish you merry Christmas,</w:t>
      </w:r>
    </w:p>
    <w:p w:rsidR="00000000" w:rsidRDefault="00FF4EAE">
      <w:pPr>
        <w:pStyle w:val="a6"/>
        <w:shd w:val="clear" w:color="auto" w:fill="auto"/>
        <w:spacing w:after="588" w:line="480" w:lineRule="exact"/>
        <w:ind w:left="1880" w:firstLine="0"/>
        <w:jc w:val="left"/>
      </w:pPr>
      <w:r>
        <w:rPr>
          <w:rStyle w:val="1"/>
          <w:color w:val="000000"/>
          <w:lang w:eastAsia="en-US"/>
        </w:rPr>
        <w:t>And a happy New Year!</w:t>
      </w:r>
    </w:p>
    <w:p w:rsidR="00000000" w:rsidRDefault="00FF4EAE">
      <w:pPr>
        <w:pStyle w:val="20"/>
        <w:shd w:val="clear" w:color="auto" w:fill="auto"/>
        <w:spacing w:before="0" w:after="652" w:line="270" w:lineRule="exact"/>
        <w:ind w:left="20" w:firstLine="0"/>
        <w:jc w:val="both"/>
      </w:pPr>
      <w:r>
        <w:rPr>
          <w:rStyle w:val="2"/>
          <w:i/>
          <w:iCs/>
          <w:color w:val="000000"/>
          <w:lang w:eastAsia="en-US"/>
        </w:rPr>
        <w:t xml:space="preserve">Jane </w:t>
      </w:r>
      <w:r>
        <w:rPr>
          <w:rStyle w:val="2"/>
          <w:i/>
          <w:iCs/>
          <w:color w:val="000000"/>
          <w:lang w:val="ru-RU"/>
        </w:rPr>
        <w:t>обращает внимание на красивую елку</w:t>
      </w:r>
    </w:p>
    <w:p w:rsidR="00000000" w:rsidRDefault="00FF4EAE">
      <w:pPr>
        <w:pStyle w:val="a6"/>
        <w:shd w:val="clear" w:color="auto" w:fill="auto"/>
        <w:spacing w:after="642" w:line="270" w:lineRule="exact"/>
        <w:ind w:left="20" w:firstLine="0"/>
        <w:jc w:val="both"/>
      </w:pPr>
      <w:r>
        <w:rPr>
          <w:rStyle w:val="1"/>
          <w:color w:val="000000"/>
          <w:lang w:eastAsia="en-US"/>
        </w:rPr>
        <w:t>Jane: What colour are your toys?</w:t>
      </w:r>
    </w:p>
    <w:p w:rsidR="00000000" w:rsidRDefault="00FF4EAE">
      <w:pPr>
        <w:pStyle w:val="20"/>
        <w:shd w:val="clear" w:color="auto" w:fill="auto"/>
        <w:spacing w:before="0" w:line="270" w:lineRule="exact"/>
        <w:ind w:left="20" w:firstLine="0"/>
        <w:jc w:val="both"/>
      </w:pPr>
      <w:r>
        <w:rPr>
          <w:rStyle w:val="2"/>
          <w:i/>
          <w:iCs/>
          <w:color w:val="000000"/>
          <w:lang w:val="ru-RU"/>
        </w:rPr>
        <w:t xml:space="preserve">Дети подходят к елке и </w:t>
      </w:r>
      <w:r>
        <w:rPr>
          <w:rStyle w:val="2"/>
          <w:i/>
          <w:iCs/>
          <w:color w:val="000000"/>
          <w:lang w:val="ru-RU"/>
        </w:rPr>
        <w:t>называют цвета игрушек</w:t>
      </w:r>
    </w:p>
    <w:p w:rsidR="00000000" w:rsidRDefault="00FF4EAE">
      <w:pPr>
        <w:pStyle w:val="a6"/>
        <w:shd w:val="clear" w:color="auto" w:fill="auto"/>
        <w:spacing w:after="0" w:line="485" w:lineRule="exact"/>
        <w:ind w:left="880" w:firstLine="0"/>
        <w:jc w:val="left"/>
      </w:pPr>
      <w:r>
        <w:rPr>
          <w:rStyle w:val="1"/>
          <w:color w:val="000000"/>
          <w:lang w:eastAsia="en-US"/>
        </w:rPr>
        <w:t>Polly</w:t>
      </w:r>
    </w:p>
    <w:p w:rsidR="00000000" w:rsidRDefault="00FF4EAE">
      <w:pPr>
        <w:pStyle w:val="a6"/>
        <w:shd w:val="clear" w:color="auto" w:fill="auto"/>
        <w:spacing w:after="0" w:line="485" w:lineRule="exact"/>
        <w:ind w:left="880" w:firstLine="0"/>
        <w:jc w:val="left"/>
      </w:pPr>
      <w:r>
        <w:rPr>
          <w:rStyle w:val="1"/>
          <w:color w:val="000000"/>
          <w:lang w:eastAsia="en-US"/>
        </w:rPr>
        <w:t>Polly, put the kettle on,</w:t>
      </w:r>
    </w:p>
    <w:p w:rsidR="00000000" w:rsidRDefault="00FF4EAE">
      <w:pPr>
        <w:pStyle w:val="a6"/>
        <w:shd w:val="clear" w:color="auto" w:fill="auto"/>
        <w:spacing w:after="0" w:line="485" w:lineRule="exact"/>
        <w:ind w:left="880" w:firstLine="0"/>
        <w:jc w:val="left"/>
      </w:pPr>
      <w:r>
        <w:rPr>
          <w:rStyle w:val="1"/>
          <w:color w:val="000000"/>
          <w:lang w:eastAsia="en-US"/>
        </w:rPr>
        <w:t>Polly, put the kettle on,</w:t>
      </w:r>
    </w:p>
    <w:p w:rsidR="00000000" w:rsidRDefault="00FF4EAE">
      <w:pPr>
        <w:pStyle w:val="a6"/>
        <w:shd w:val="clear" w:color="auto" w:fill="auto"/>
        <w:spacing w:after="0" w:line="485" w:lineRule="exact"/>
        <w:ind w:left="880" w:firstLine="0"/>
        <w:jc w:val="left"/>
      </w:pPr>
      <w:r>
        <w:rPr>
          <w:rStyle w:val="1"/>
          <w:color w:val="000000"/>
          <w:lang w:eastAsia="en-US"/>
        </w:rPr>
        <w:t>We all want tea.</w:t>
      </w:r>
    </w:p>
    <w:p w:rsidR="00000000" w:rsidRDefault="00FF4EAE">
      <w:pPr>
        <w:pStyle w:val="a6"/>
        <w:shd w:val="clear" w:color="auto" w:fill="auto"/>
        <w:spacing w:after="0" w:line="485" w:lineRule="exact"/>
        <w:ind w:left="880" w:firstLine="0"/>
        <w:jc w:val="left"/>
      </w:pPr>
      <w:r>
        <w:rPr>
          <w:rStyle w:val="1"/>
          <w:color w:val="000000"/>
          <w:lang w:eastAsia="en-US"/>
        </w:rPr>
        <w:t>Polly, take it off again,</w:t>
      </w:r>
    </w:p>
    <w:p w:rsidR="00000000" w:rsidRDefault="00FF4EAE">
      <w:pPr>
        <w:pStyle w:val="a6"/>
        <w:shd w:val="clear" w:color="auto" w:fill="auto"/>
        <w:spacing w:after="0" w:line="485" w:lineRule="exact"/>
        <w:ind w:left="880" w:firstLine="0"/>
        <w:jc w:val="left"/>
      </w:pPr>
      <w:r>
        <w:rPr>
          <w:rStyle w:val="1"/>
          <w:color w:val="000000"/>
          <w:lang w:eastAsia="en-US"/>
        </w:rPr>
        <w:lastRenderedPageBreak/>
        <w:t>Polly, take it off again,</w:t>
      </w:r>
    </w:p>
    <w:p w:rsidR="00000000" w:rsidRDefault="00FF4EAE">
      <w:pPr>
        <w:pStyle w:val="a6"/>
        <w:shd w:val="clear" w:color="auto" w:fill="auto"/>
        <w:spacing w:after="0" w:line="485" w:lineRule="exact"/>
        <w:ind w:left="880" w:firstLine="0"/>
        <w:jc w:val="left"/>
      </w:pPr>
      <w:r>
        <w:rPr>
          <w:rStyle w:val="1"/>
          <w:color w:val="000000"/>
          <w:lang w:eastAsia="en-US"/>
        </w:rPr>
        <w:t>We all had tea.</w:t>
      </w:r>
    </w:p>
    <w:p w:rsidR="00000000" w:rsidRDefault="00FF4EAE">
      <w:pPr>
        <w:pStyle w:val="a6"/>
        <w:shd w:val="clear" w:color="auto" w:fill="auto"/>
        <w:spacing w:after="0" w:line="485" w:lineRule="exact"/>
        <w:ind w:left="880" w:firstLine="0"/>
        <w:jc w:val="left"/>
      </w:pPr>
      <w:r>
        <w:rPr>
          <w:rStyle w:val="1"/>
          <w:color w:val="000000"/>
          <w:lang w:eastAsia="en-US"/>
        </w:rPr>
        <w:t>Thank, you, Polly.</w:t>
      </w:r>
    </w:p>
    <w:p w:rsidR="00000000" w:rsidRDefault="00FF4EAE">
      <w:pPr>
        <w:pStyle w:val="a6"/>
        <w:shd w:val="clear" w:color="auto" w:fill="auto"/>
        <w:spacing w:after="0" w:line="485" w:lineRule="exact"/>
        <w:ind w:left="40" w:firstLine="0"/>
        <w:jc w:val="both"/>
      </w:pPr>
      <w:r>
        <w:rPr>
          <w:rStyle w:val="1"/>
          <w:color w:val="000000"/>
          <w:lang w:eastAsia="en-US"/>
        </w:rPr>
        <w:t>Jane: You are fond of sports, aren’t you?</w:t>
      </w:r>
    </w:p>
    <w:p w:rsidR="00000000" w:rsidRDefault="00FF4EAE">
      <w:pPr>
        <w:pStyle w:val="a6"/>
        <w:shd w:val="clear" w:color="auto" w:fill="auto"/>
        <w:spacing w:after="592" w:line="485" w:lineRule="exact"/>
        <w:ind w:left="40" w:firstLine="0"/>
        <w:jc w:val="both"/>
      </w:pPr>
      <w:r>
        <w:rPr>
          <w:rStyle w:val="1"/>
          <w:color w:val="000000"/>
          <w:lang w:eastAsia="en-US"/>
        </w:rPr>
        <w:t>Pupils: Certainly, and we</w:t>
      </w:r>
      <w:r>
        <w:rPr>
          <w:rStyle w:val="1"/>
          <w:color w:val="000000"/>
          <w:lang w:eastAsia="en-US"/>
        </w:rPr>
        <w:t xml:space="preserve"> go in for sports, especially in winter.</w:t>
      </w:r>
    </w:p>
    <w:p w:rsidR="00000000" w:rsidRDefault="00FF4EAE">
      <w:pPr>
        <w:pStyle w:val="30"/>
        <w:shd w:val="clear" w:color="auto" w:fill="auto"/>
        <w:spacing w:before="0" w:after="67" w:line="270" w:lineRule="exact"/>
        <w:ind w:left="40"/>
      </w:pPr>
      <w:r>
        <w:rPr>
          <w:rStyle w:val="3"/>
          <w:b/>
          <w:bCs/>
          <w:i/>
          <w:iCs/>
          <w:color w:val="000000"/>
        </w:rPr>
        <w:t xml:space="preserve">Дети разыгрывают диалоги. </w:t>
      </w:r>
    </w:p>
    <w:p w:rsidR="00000000" w:rsidRDefault="00FF4EAE">
      <w:pPr>
        <w:rPr>
          <w:color w:val="auto"/>
          <w:lang w:eastAsia="ru-RU"/>
        </w:rPr>
      </w:pPr>
    </w:p>
    <w:p w:rsidR="00000000" w:rsidRDefault="00FF4EAE">
      <w:pPr>
        <w:pStyle w:val="a6"/>
        <w:shd w:val="clear" w:color="auto" w:fill="auto"/>
        <w:spacing w:after="0" w:line="480" w:lineRule="exact"/>
        <w:ind w:left="40" w:firstLine="0"/>
        <w:jc w:val="both"/>
      </w:pPr>
      <w:r>
        <w:rPr>
          <w:rStyle w:val="1"/>
          <w:color w:val="000000"/>
          <w:lang w:eastAsia="en-US"/>
        </w:rPr>
        <w:t>Pupil l: Can you ski?</w:t>
      </w:r>
    </w:p>
    <w:p w:rsidR="00000000" w:rsidRDefault="00FF4EAE">
      <w:pPr>
        <w:pStyle w:val="a6"/>
        <w:shd w:val="clear" w:color="auto" w:fill="auto"/>
        <w:spacing w:after="0" w:line="480" w:lineRule="exact"/>
        <w:ind w:left="40" w:firstLine="0"/>
        <w:jc w:val="both"/>
      </w:pPr>
      <w:r>
        <w:rPr>
          <w:rStyle w:val="1"/>
          <w:color w:val="000000"/>
          <w:lang w:eastAsia="en-US"/>
        </w:rPr>
        <w:t>Pupil.2: Yes, I can. And I can ski well.</w:t>
      </w:r>
    </w:p>
    <w:p w:rsidR="00000000" w:rsidRDefault="00FF4EAE">
      <w:pPr>
        <w:pStyle w:val="a6"/>
        <w:shd w:val="clear" w:color="auto" w:fill="auto"/>
        <w:spacing w:after="0" w:line="480" w:lineRule="exact"/>
        <w:ind w:left="40" w:firstLine="0"/>
        <w:jc w:val="both"/>
      </w:pPr>
      <w:r>
        <w:rPr>
          <w:rStyle w:val="1"/>
          <w:color w:val="000000"/>
          <w:lang w:eastAsia="en-US"/>
        </w:rPr>
        <w:t>Pupil1: Let’s ski together.</w:t>
      </w:r>
    </w:p>
    <w:p w:rsidR="00000000" w:rsidRDefault="00FF4EAE">
      <w:pPr>
        <w:pStyle w:val="a6"/>
        <w:shd w:val="clear" w:color="auto" w:fill="auto"/>
        <w:spacing w:after="0" w:line="480" w:lineRule="exact"/>
        <w:ind w:left="40" w:firstLine="0"/>
        <w:jc w:val="both"/>
      </w:pPr>
      <w:r>
        <w:rPr>
          <w:rStyle w:val="1"/>
          <w:color w:val="000000"/>
          <w:lang w:eastAsia="en-US"/>
        </w:rPr>
        <w:t xml:space="preserve">Pupil </w:t>
      </w:r>
      <w:r>
        <w:rPr>
          <w:rStyle w:val="ab"/>
          <w:color w:val="000000"/>
          <w:lang w:eastAsia="en-US"/>
        </w:rPr>
        <w:t>2:</w:t>
      </w:r>
      <w:r>
        <w:rPr>
          <w:rStyle w:val="1"/>
          <w:color w:val="000000"/>
          <w:lang w:eastAsia="en-US"/>
        </w:rPr>
        <w:t xml:space="preserve"> With pleasure. </w:t>
      </w:r>
    </w:p>
    <w:p w:rsidR="00000000" w:rsidRDefault="00FF4EAE">
      <w:pPr>
        <w:pStyle w:val="a6"/>
        <w:shd w:val="clear" w:color="auto" w:fill="auto"/>
        <w:spacing w:after="0" w:line="480" w:lineRule="exact"/>
        <w:ind w:left="40" w:firstLine="0"/>
        <w:jc w:val="both"/>
      </w:pPr>
      <w:r>
        <w:rPr>
          <w:rStyle w:val="1"/>
          <w:color w:val="000000"/>
          <w:lang w:eastAsia="en-US"/>
        </w:rPr>
        <w:t xml:space="preserve">Pupil 3: Can you skate? </w:t>
      </w:r>
    </w:p>
    <w:p w:rsidR="00000000" w:rsidRDefault="00FF4EAE">
      <w:pPr>
        <w:pStyle w:val="50"/>
        <w:shd w:val="clear" w:color="auto" w:fill="auto"/>
        <w:ind w:left="40"/>
      </w:pPr>
      <w:r>
        <w:rPr>
          <w:rStyle w:val="5"/>
          <w:b/>
          <w:bCs/>
          <w:color w:val="000000"/>
          <w:lang w:eastAsia="en-US"/>
        </w:rPr>
        <w:t>Pupil 4: Certainly.</w:t>
      </w:r>
    </w:p>
    <w:p w:rsidR="00000000" w:rsidRDefault="00FF4EAE">
      <w:pPr>
        <w:pStyle w:val="a6"/>
        <w:shd w:val="clear" w:color="auto" w:fill="auto"/>
        <w:spacing w:after="0" w:line="480" w:lineRule="exact"/>
        <w:ind w:left="40" w:firstLine="0"/>
        <w:jc w:val="both"/>
      </w:pPr>
      <w:r>
        <w:rPr>
          <w:rStyle w:val="1"/>
          <w:color w:val="000000"/>
          <w:lang w:eastAsia="en-US"/>
        </w:rPr>
        <w:t>Pupil 3: Let’s skate toget</w:t>
      </w:r>
      <w:r>
        <w:rPr>
          <w:rStyle w:val="1"/>
          <w:color w:val="000000"/>
          <w:lang w:eastAsia="en-US"/>
        </w:rPr>
        <w:t>her.</w:t>
      </w:r>
    </w:p>
    <w:p w:rsidR="00000000" w:rsidRDefault="00FF4EAE">
      <w:pPr>
        <w:pStyle w:val="a6"/>
        <w:shd w:val="clear" w:color="auto" w:fill="auto"/>
        <w:spacing w:after="0" w:line="480" w:lineRule="exact"/>
        <w:ind w:left="40" w:right="5100" w:firstLine="0"/>
        <w:jc w:val="left"/>
      </w:pPr>
      <w:r>
        <w:rPr>
          <w:rStyle w:val="1"/>
          <w:color w:val="000000"/>
          <w:lang w:eastAsia="en-US"/>
        </w:rPr>
        <w:t>Pupil 4: It’s lovely. I’ll take my skates Pupil 5: Let’s sledge.</w:t>
      </w:r>
    </w:p>
    <w:p w:rsidR="00000000" w:rsidRDefault="00FF4EAE">
      <w:pPr>
        <w:pStyle w:val="a6"/>
        <w:shd w:val="clear" w:color="auto" w:fill="auto"/>
        <w:spacing w:after="0" w:line="480" w:lineRule="exact"/>
        <w:ind w:left="40" w:firstLine="0"/>
        <w:jc w:val="both"/>
      </w:pPr>
      <w:r>
        <w:rPr>
          <w:rStyle w:val="1"/>
          <w:color w:val="000000"/>
          <w:lang w:eastAsia="en-US"/>
        </w:rPr>
        <w:t>Pupil 6: It’s a good idea.</w:t>
      </w:r>
    </w:p>
    <w:p w:rsidR="00000000" w:rsidRDefault="00FF4EAE">
      <w:pPr>
        <w:pStyle w:val="a6"/>
        <w:shd w:val="clear" w:color="auto" w:fill="auto"/>
        <w:spacing w:after="0" w:line="480" w:lineRule="exact"/>
        <w:ind w:left="40" w:firstLine="0"/>
        <w:jc w:val="both"/>
      </w:pPr>
      <w:r>
        <w:rPr>
          <w:rStyle w:val="1"/>
          <w:color w:val="000000"/>
          <w:lang w:eastAsia="en-US"/>
        </w:rPr>
        <w:t>Pupil</w:t>
      </w:r>
      <w:r>
        <w:rPr>
          <w:rStyle w:val="1"/>
          <w:color w:val="000000"/>
          <w:vertAlign w:val="superscript"/>
          <w:lang w:eastAsia="en-US"/>
        </w:rPr>
        <w:t>;</w:t>
      </w:r>
      <w:r>
        <w:rPr>
          <w:rStyle w:val="1"/>
          <w:color w:val="000000"/>
          <w:lang w:eastAsia="en-US"/>
        </w:rPr>
        <w:t>5: I’ll take my mittens.</w:t>
      </w:r>
    </w:p>
    <w:p w:rsidR="00000000" w:rsidRDefault="00FF4EAE">
      <w:pPr>
        <w:pStyle w:val="a6"/>
        <w:shd w:val="clear" w:color="auto" w:fill="auto"/>
        <w:spacing w:after="0" w:line="480" w:lineRule="exact"/>
        <w:ind w:left="40" w:firstLine="0"/>
        <w:jc w:val="both"/>
      </w:pPr>
      <w:r>
        <w:rPr>
          <w:rStyle w:val="1"/>
          <w:color w:val="000000"/>
          <w:lang w:eastAsia="en-US"/>
        </w:rPr>
        <w:t>Pupil</w:t>
      </w:r>
      <w:r>
        <w:rPr>
          <w:rStyle w:val="1"/>
          <w:color w:val="000000"/>
          <w:vertAlign w:val="superscript"/>
          <w:lang w:eastAsia="en-US"/>
        </w:rPr>
        <w:t>1</w:t>
      </w:r>
      <w:r>
        <w:rPr>
          <w:rStyle w:val="1"/>
          <w:color w:val="000000"/>
          <w:lang w:eastAsia="en-US"/>
        </w:rPr>
        <w:t>6: Be quick.</w:t>
      </w:r>
    </w:p>
    <w:p w:rsidR="00000000" w:rsidRDefault="00FF4EAE">
      <w:pPr>
        <w:pStyle w:val="a6"/>
        <w:shd w:val="clear" w:color="auto" w:fill="auto"/>
        <w:spacing w:after="0" w:line="480" w:lineRule="exact"/>
        <w:ind w:left="40" w:firstLine="0"/>
        <w:jc w:val="both"/>
      </w:pPr>
      <w:r>
        <w:rPr>
          <w:rStyle w:val="1"/>
          <w:color w:val="000000"/>
          <w:lang w:eastAsia="en-US"/>
        </w:rPr>
        <w:t>Pupil 7: as for me I roll and roll snow.</w:t>
      </w:r>
    </w:p>
    <w:p w:rsidR="00000000" w:rsidRDefault="00FF4EAE">
      <w:pPr>
        <w:rPr>
          <w:color w:val="auto"/>
          <w:lang w:eastAsia="ru-RU"/>
        </w:rPr>
      </w:pPr>
    </w:p>
    <w:p w:rsidR="00000000" w:rsidRDefault="00FF4EAE">
      <w:pPr>
        <w:pStyle w:val="a6"/>
        <w:shd w:val="clear" w:color="auto" w:fill="auto"/>
        <w:spacing w:after="145" w:line="270" w:lineRule="exact"/>
        <w:ind w:left="40" w:firstLine="0"/>
        <w:jc w:val="both"/>
      </w:pPr>
      <w:r>
        <w:rPr>
          <w:rStyle w:val="1"/>
          <w:color w:val="000000"/>
          <w:lang w:eastAsia="en-US"/>
        </w:rPr>
        <w:t xml:space="preserve">Pupil 8:1 make a big and round. </w:t>
      </w:r>
    </w:p>
    <w:p w:rsidR="00000000" w:rsidRDefault="00FF4EAE">
      <w:pPr>
        <w:pStyle w:val="a6"/>
        <w:shd w:val="clear" w:color="auto" w:fill="auto"/>
        <w:tabs>
          <w:tab w:val="center" w:pos="5622"/>
        </w:tabs>
        <w:spacing w:after="0" w:line="270" w:lineRule="exact"/>
        <w:ind w:left="40" w:firstLine="0"/>
        <w:jc w:val="both"/>
      </w:pPr>
      <w:r>
        <w:rPr>
          <w:rStyle w:val="1"/>
          <w:color w:val="000000"/>
          <w:lang w:eastAsia="en-US"/>
        </w:rPr>
        <w:t>Pupil 7:I make a funny old</w:t>
      </w:r>
      <w:r>
        <w:rPr>
          <w:rStyle w:val="1"/>
          <w:color w:val="000000"/>
          <w:lang w:eastAsia="en-US"/>
        </w:rPr>
        <w:t xml:space="preserve"> snowman.</w:t>
      </w:r>
      <w:r>
        <w:rPr>
          <w:rStyle w:val="1"/>
          <w:color w:val="000000"/>
          <w:lang w:eastAsia="en-US"/>
        </w:rPr>
        <w:tab/>
      </w:r>
    </w:p>
    <w:p w:rsidR="00000000" w:rsidRDefault="00FF4EAE">
      <w:pPr>
        <w:pStyle w:val="a6"/>
        <w:shd w:val="clear" w:color="auto" w:fill="auto"/>
        <w:spacing w:after="0" w:line="485" w:lineRule="exact"/>
        <w:ind w:left="40" w:firstLine="0"/>
        <w:jc w:val="both"/>
      </w:pPr>
      <w:r>
        <w:rPr>
          <w:rStyle w:val="1"/>
          <w:color w:val="000000"/>
          <w:lang w:eastAsia="en-US"/>
        </w:rPr>
        <w:t>Pupil 8: You just wait and see!</w:t>
      </w:r>
    </w:p>
    <w:p w:rsidR="00000000" w:rsidRDefault="00FF4EAE">
      <w:pPr>
        <w:pStyle w:val="a6"/>
        <w:shd w:val="clear" w:color="auto" w:fill="auto"/>
        <w:spacing w:after="0" w:line="485" w:lineRule="exact"/>
        <w:ind w:left="40" w:right="260" w:firstLine="0"/>
        <w:jc w:val="left"/>
        <w:sectPr w:rsidR="00000000">
          <w:headerReference w:type="even" r:id="rId8"/>
          <w:footnotePr>
            <w:numFmt w:val="upperRoman"/>
            <w:numRestart w:val="eachPage"/>
          </w:footnotePr>
          <w:pgSz w:w="16838" w:h="23810"/>
          <w:pgMar w:top="4280" w:right="3429" w:bottom="3990" w:left="3429" w:header="0" w:footer="3" w:gutter="221"/>
          <w:cols w:space="720"/>
          <w:noEndnote/>
          <w:docGrid w:linePitch="360"/>
        </w:sectPr>
      </w:pPr>
      <w:r>
        <w:rPr>
          <w:rStyle w:val="1"/>
          <w:color w:val="000000"/>
          <w:lang w:eastAsia="en-US"/>
        </w:rPr>
        <w:t>Pupil 1': I wish I were a snowman. I’d never clean my teeth. At night I jump out of bed and see the whole world white.</w:t>
      </w:r>
    </w:p>
    <w:p w:rsidR="00000000" w:rsidRDefault="00FF4EAE">
      <w:pPr>
        <w:rPr>
          <w:color w:val="auto"/>
          <w:lang w:eastAsia="ru-RU"/>
        </w:rPr>
      </w:pPr>
    </w:p>
    <w:p w:rsidR="00000000" w:rsidRDefault="00FF4EAE">
      <w:pPr>
        <w:pStyle w:val="a6"/>
        <w:shd w:val="clear" w:color="auto" w:fill="auto"/>
        <w:spacing w:after="0" w:line="480" w:lineRule="exact"/>
        <w:ind w:left="740" w:right="3960" w:hanging="680"/>
        <w:jc w:val="left"/>
      </w:pPr>
      <w:r>
        <w:rPr>
          <w:rStyle w:val="1"/>
          <w:color w:val="000000"/>
          <w:lang w:eastAsia="en-US"/>
        </w:rPr>
        <w:t>Jene</w:t>
      </w:r>
      <w:r>
        <w:rPr>
          <w:rStyle w:val="1"/>
          <w:color w:val="000000"/>
          <w:lang w:val="ru-RU"/>
        </w:rPr>
        <w:t xml:space="preserve">: </w:t>
      </w:r>
      <w:r>
        <w:rPr>
          <w:rStyle w:val="1"/>
          <w:color w:val="000000"/>
          <w:lang w:eastAsia="en-US"/>
        </w:rPr>
        <w:t>Children, after having fun don’</w:t>
      </w:r>
      <w:r>
        <w:rPr>
          <w:rStyle w:val="1"/>
          <w:color w:val="000000"/>
          <w:lang w:eastAsia="en-US"/>
        </w:rPr>
        <w:t>t forget to Blow a candle,</w:t>
      </w:r>
    </w:p>
    <w:p w:rsidR="00000000" w:rsidRDefault="00FF4EAE">
      <w:pPr>
        <w:pStyle w:val="a6"/>
        <w:shd w:val="clear" w:color="auto" w:fill="auto"/>
        <w:spacing w:after="0" w:line="480" w:lineRule="exact"/>
        <w:ind w:left="740" w:firstLine="0"/>
        <w:jc w:val="left"/>
      </w:pPr>
      <w:r>
        <w:rPr>
          <w:rStyle w:val="1"/>
          <w:color w:val="000000"/>
          <w:lang w:eastAsia="en-US"/>
        </w:rPr>
        <w:t>Go to sleep,</w:t>
      </w:r>
    </w:p>
    <w:p w:rsidR="00000000" w:rsidRDefault="00FF4EAE">
      <w:pPr>
        <w:pStyle w:val="a6"/>
        <w:shd w:val="clear" w:color="auto" w:fill="auto"/>
        <w:spacing w:after="0" w:line="480" w:lineRule="exact"/>
        <w:ind w:left="740" w:firstLine="0"/>
        <w:jc w:val="left"/>
      </w:pPr>
      <w:r>
        <w:rPr>
          <w:rStyle w:val="1"/>
          <w:color w:val="000000"/>
          <w:lang w:eastAsia="en-US"/>
        </w:rPr>
        <w:t>Close your eyes,</w:t>
      </w:r>
    </w:p>
    <w:p w:rsidR="00000000" w:rsidRDefault="00FF4EAE">
      <w:pPr>
        <w:pStyle w:val="a6"/>
        <w:shd w:val="clear" w:color="auto" w:fill="auto"/>
        <w:spacing w:after="0" w:line="480" w:lineRule="exact"/>
        <w:ind w:left="740" w:firstLine="0"/>
        <w:jc w:val="left"/>
      </w:pPr>
      <w:r>
        <w:rPr>
          <w:rStyle w:val="1"/>
          <w:color w:val="000000"/>
          <w:lang w:eastAsia="en-US"/>
        </w:rPr>
        <w:t>Santa Claus is coming here tonight.</w:t>
      </w:r>
    </w:p>
    <w:p w:rsidR="00000000" w:rsidRDefault="00FF4EAE">
      <w:pPr>
        <w:pStyle w:val="a6"/>
        <w:shd w:val="clear" w:color="auto" w:fill="auto"/>
        <w:spacing w:after="0" w:line="480" w:lineRule="exact"/>
        <w:ind w:left="60" w:firstLine="0"/>
        <w:jc w:val="both"/>
      </w:pPr>
      <w:r>
        <w:rPr>
          <w:rStyle w:val="1"/>
          <w:color w:val="000000"/>
          <w:lang w:eastAsia="en-US"/>
        </w:rPr>
        <w:t xml:space="preserve">Pupil </w:t>
      </w:r>
      <w:r>
        <w:rPr>
          <w:rStyle w:val="CenturySchoolbook"/>
          <w:color w:val="000000"/>
          <w:lang w:eastAsia="en-US"/>
        </w:rPr>
        <w:t xml:space="preserve">t: </w:t>
      </w:r>
      <w:r>
        <w:rPr>
          <w:rStyle w:val="1"/>
          <w:color w:val="000000"/>
          <w:lang w:eastAsia="en-US"/>
        </w:rPr>
        <w:t>And where is Santa Claus?</w:t>
      </w:r>
    </w:p>
    <w:p w:rsidR="00000000" w:rsidRDefault="00FF4EAE">
      <w:pPr>
        <w:pStyle w:val="a6"/>
        <w:shd w:val="clear" w:color="auto" w:fill="auto"/>
        <w:spacing w:after="0" w:line="480" w:lineRule="exact"/>
        <w:ind w:left="60" w:firstLine="0"/>
        <w:jc w:val="both"/>
      </w:pPr>
      <w:r>
        <w:rPr>
          <w:rStyle w:val="1"/>
          <w:color w:val="000000"/>
          <w:lang w:eastAsia="en-US"/>
        </w:rPr>
        <w:t>Jane: He is in the sky.</w:t>
      </w:r>
    </w:p>
    <w:p w:rsidR="00000000" w:rsidRDefault="00FF4EAE">
      <w:pPr>
        <w:pStyle w:val="a6"/>
        <w:shd w:val="clear" w:color="auto" w:fill="auto"/>
        <w:spacing w:after="0" w:line="480" w:lineRule="exact"/>
        <w:ind w:left="740" w:right="4460" w:firstLine="0"/>
        <w:jc w:val="left"/>
      </w:pPr>
      <w:r>
        <w:rPr>
          <w:rStyle w:val="1"/>
          <w:color w:val="000000"/>
          <w:lang w:eastAsia="en-US"/>
        </w:rPr>
        <w:t>Reindeers fling high Travelling here tonight.</w:t>
      </w:r>
    </w:p>
    <w:p w:rsidR="00000000" w:rsidRDefault="00FF4EAE">
      <w:pPr>
        <w:rPr>
          <w:color w:val="auto"/>
          <w:lang w:eastAsia="ru-RU"/>
        </w:rPr>
      </w:pPr>
      <w:r>
        <w:rPr>
          <w:noProof/>
          <w:lang w:val="ru-RU" w:eastAsia="ru-RU"/>
        </w:rPr>
        <w:drawing>
          <wp:anchor distT="0" distB="0" distL="63500" distR="63500" simplePos="0" relativeHeight="251658240" behindDoc="1" locked="0" layoutInCell="1" allowOverlap="1">
            <wp:simplePos x="0" y="0"/>
            <wp:positionH relativeFrom="margin">
              <wp:posOffset>5157470</wp:posOffset>
            </wp:positionH>
            <wp:positionV relativeFrom="paragraph">
              <wp:posOffset>115570</wp:posOffset>
            </wp:positionV>
            <wp:extent cx="853440" cy="328930"/>
            <wp:effectExtent l="0" t="0" r="3810" b="0"/>
            <wp:wrapTight wrapText="bothSides">
              <wp:wrapPolygon edited="0">
                <wp:start x="0" y="0"/>
                <wp:lineTo x="0" y="20015"/>
                <wp:lineTo x="21214" y="20015"/>
                <wp:lineTo x="21214" y="0"/>
                <wp:lineTo x="0" y="0"/>
              </wp:wrapPolygon>
            </wp:wrapTight>
            <wp:docPr id="2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3440" cy="32893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F4EAE">
      <w:pPr>
        <w:pStyle w:val="a6"/>
        <w:shd w:val="clear" w:color="auto" w:fill="auto"/>
        <w:spacing w:after="0" w:line="480" w:lineRule="exact"/>
        <w:ind w:left="60" w:firstLine="0"/>
        <w:jc w:val="both"/>
      </w:pPr>
      <w:r>
        <w:rPr>
          <w:rStyle w:val="1"/>
          <w:color w:val="000000"/>
          <w:lang w:eastAsia="en-US"/>
        </w:rPr>
        <w:t>Pupil 3: What are the elves doing now?</w:t>
      </w:r>
    </w:p>
    <w:p w:rsidR="00000000" w:rsidRDefault="00FF4EAE">
      <w:pPr>
        <w:pStyle w:val="a6"/>
        <w:shd w:val="clear" w:color="auto" w:fill="auto"/>
        <w:tabs>
          <w:tab w:val="right" w:pos="8916"/>
        </w:tabs>
        <w:spacing w:after="0" w:line="480" w:lineRule="exact"/>
        <w:ind w:left="60" w:right="260" w:firstLine="0"/>
        <w:jc w:val="left"/>
      </w:pPr>
      <w:r>
        <w:rPr>
          <w:rStyle w:val="1"/>
          <w:color w:val="000000"/>
          <w:lang w:eastAsia="en-US"/>
        </w:rPr>
        <w:t>Jane: Five elves are working hard. They are in the workshop making for Compere: Now, look at these beautiful snowflakes dancing.</w:t>
      </w:r>
      <w:r>
        <w:rPr>
          <w:rStyle w:val="1"/>
          <w:color w:val="000000"/>
          <w:lang w:eastAsia="en-US"/>
        </w:rPr>
        <w:tab/>
      </w:r>
    </w:p>
    <w:p w:rsidR="00000000" w:rsidRDefault="00FF4EAE">
      <w:pPr>
        <w:rPr>
          <w:color w:val="auto"/>
          <w:lang w:eastAsia="ru-RU"/>
        </w:rPr>
      </w:pPr>
    </w:p>
    <w:p w:rsidR="00000000" w:rsidRDefault="00FF4EAE">
      <w:pPr>
        <w:rPr>
          <w:color w:val="auto"/>
          <w:lang w:eastAsia="ru-RU"/>
        </w:rPr>
      </w:pPr>
    </w:p>
    <w:p w:rsidR="00000000" w:rsidRDefault="00FF4EAE">
      <w:pPr>
        <w:pStyle w:val="20"/>
        <w:shd w:val="clear" w:color="auto" w:fill="auto"/>
        <w:spacing w:before="0" w:after="330" w:line="270" w:lineRule="exact"/>
        <w:ind w:left="60" w:firstLine="0"/>
        <w:jc w:val="both"/>
      </w:pPr>
      <w:r>
        <w:rPr>
          <w:rStyle w:val="2"/>
          <w:i/>
          <w:iCs/>
          <w:color w:val="000000"/>
          <w:lang w:val="ru-RU"/>
        </w:rPr>
        <w:t>Две девочки танцуют.</w:t>
      </w:r>
    </w:p>
    <w:p w:rsidR="00000000" w:rsidRDefault="00FF4EAE">
      <w:pPr>
        <w:rPr>
          <w:color w:val="auto"/>
          <w:lang w:eastAsia="ru-RU"/>
        </w:rPr>
      </w:pPr>
    </w:p>
    <w:p w:rsidR="00000000" w:rsidRDefault="00FF4EAE">
      <w:pPr>
        <w:pStyle w:val="a6"/>
        <w:shd w:val="clear" w:color="auto" w:fill="auto"/>
        <w:spacing w:after="647" w:line="270" w:lineRule="exact"/>
        <w:ind w:left="60" w:firstLine="0"/>
        <w:jc w:val="both"/>
      </w:pPr>
      <w:r>
        <w:rPr>
          <w:rStyle w:val="1"/>
          <w:color w:val="000000"/>
          <w:lang w:eastAsia="en-US"/>
        </w:rPr>
        <w:t>Jane: Now it’s time to go to the park.</w:t>
      </w:r>
    </w:p>
    <w:p w:rsidR="00000000" w:rsidRDefault="00FF4EAE">
      <w:pPr>
        <w:pStyle w:val="20"/>
        <w:shd w:val="clear" w:color="auto" w:fill="auto"/>
        <w:spacing w:before="0" w:after="480" w:line="270" w:lineRule="exact"/>
        <w:ind w:left="60" w:firstLine="0"/>
        <w:jc w:val="both"/>
      </w:pPr>
      <w:r>
        <w:rPr>
          <w:rStyle w:val="2"/>
          <w:i/>
          <w:iCs/>
          <w:color w:val="000000"/>
          <w:lang w:val="ru-RU"/>
        </w:rPr>
        <w:t xml:space="preserve">Декорации </w:t>
      </w:r>
      <w:r>
        <w:rPr>
          <w:rStyle w:val="2"/>
          <w:i/>
          <w:iCs/>
          <w:color w:val="000000"/>
          <w:lang w:eastAsia="en-US"/>
        </w:rPr>
        <w:t xml:space="preserve">- </w:t>
      </w:r>
      <w:r>
        <w:rPr>
          <w:rStyle w:val="2"/>
          <w:i/>
          <w:iCs/>
          <w:color w:val="000000"/>
          <w:lang w:val="ru-RU"/>
        </w:rPr>
        <w:t>зимний пейзаж.</w:t>
      </w:r>
    </w:p>
    <w:p w:rsidR="00000000" w:rsidRDefault="00FF4EAE">
      <w:pPr>
        <w:pStyle w:val="a6"/>
        <w:shd w:val="clear" w:color="auto" w:fill="auto"/>
        <w:spacing w:after="0" w:line="485" w:lineRule="exact"/>
        <w:ind w:left="60" w:firstLine="0"/>
        <w:jc w:val="both"/>
      </w:pPr>
      <w:r>
        <w:rPr>
          <w:rStyle w:val="1"/>
          <w:color w:val="000000"/>
          <w:lang w:eastAsia="en-US"/>
        </w:rPr>
        <w:t>Pupil 1:1 am running on my skis,</w:t>
      </w:r>
    </w:p>
    <w:p w:rsidR="00000000" w:rsidRDefault="00FF4EAE">
      <w:pPr>
        <w:pStyle w:val="a6"/>
        <w:shd w:val="clear" w:color="auto" w:fill="auto"/>
        <w:spacing w:after="0" w:line="485" w:lineRule="exact"/>
        <w:ind w:left="1040" w:firstLine="0"/>
        <w:jc w:val="both"/>
      </w:pPr>
      <w:r>
        <w:rPr>
          <w:rStyle w:val="1"/>
          <w:color w:val="000000"/>
          <w:lang w:eastAsia="en-US"/>
        </w:rPr>
        <w:t>White and silver are the trees,</w:t>
      </w:r>
    </w:p>
    <w:p w:rsidR="00000000" w:rsidRDefault="00FF4EAE">
      <w:pPr>
        <w:pStyle w:val="a6"/>
        <w:shd w:val="clear" w:color="auto" w:fill="auto"/>
        <w:spacing w:after="0" w:line="485" w:lineRule="exact"/>
        <w:ind w:left="1040" w:firstLine="0"/>
        <w:jc w:val="both"/>
      </w:pPr>
      <w:r>
        <w:rPr>
          <w:rStyle w:val="1"/>
          <w:color w:val="000000"/>
          <w:lang w:eastAsia="en-US"/>
        </w:rPr>
        <w:t>I am warm as warm can be,</w:t>
      </w:r>
    </w:p>
    <w:p w:rsidR="00000000" w:rsidRDefault="00FF4EAE">
      <w:pPr>
        <w:pStyle w:val="a6"/>
        <w:shd w:val="clear" w:color="auto" w:fill="auto"/>
        <w:spacing w:after="0" w:line="485" w:lineRule="exact"/>
        <w:ind w:left="60" w:right="4460" w:firstLine="980"/>
        <w:jc w:val="left"/>
      </w:pPr>
      <w:r>
        <w:rPr>
          <w:rStyle w:val="1"/>
          <w:color w:val="000000"/>
          <w:lang w:eastAsia="en-US"/>
        </w:rPr>
        <w:t>Try to catch me One, Two, Three! Pupil 2:1 am running on my skates,</w:t>
      </w:r>
    </w:p>
    <w:p w:rsidR="00000000" w:rsidRDefault="00FF4EAE">
      <w:pPr>
        <w:pStyle w:val="a6"/>
        <w:shd w:val="clear" w:color="auto" w:fill="auto"/>
        <w:spacing w:after="0" w:line="485" w:lineRule="exact"/>
        <w:ind w:left="1040" w:firstLine="0"/>
        <w:jc w:val="both"/>
      </w:pPr>
      <w:r>
        <w:rPr>
          <w:rStyle w:val="1"/>
          <w:color w:val="000000"/>
          <w:lang w:eastAsia="en-US"/>
        </w:rPr>
        <w:t>White and silver are the lakes,</w:t>
      </w:r>
    </w:p>
    <w:p w:rsidR="00000000" w:rsidRDefault="00FF4EAE">
      <w:pPr>
        <w:pStyle w:val="a6"/>
        <w:numPr>
          <w:ilvl w:val="0"/>
          <w:numId w:val="1"/>
        </w:numPr>
        <w:shd w:val="clear" w:color="auto" w:fill="auto"/>
        <w:tabs>
          <w:tab w:val="left" w:pos="1203"/>
        </w:tabs>
        <w:spacing w:after="0" w:line="485" w:lineRule="exact"/>
        <w:ind w:left="1040" w:firstLine="0"/>
        <w:jc w:val="both"/>
      </w:pPr>
      <w:r>
        <w:rPr>
          <w:rStyle w:val="1"/>
          <w:color w:val="000000"/>
          <w:lang w:eastAsia="en-US"/>
        </w:rPr>
        <w:t>am as quick as one can be,</w:t>
      </w:r>
    </w:p>
    <w:p w:rsidR="00000000" w:rsidRDefault="00FF4EAE">
      <w:pPr>
        <w:pStyle w:val="a6"/>
        <w:shd w:val="clear" w:color="auto" w:fill="auto"/>
        <w:spacing w:after="0" w:line="485" w:lineRule="exact"/>
        <w:ind w:left="1040" w:firstLine="0"/>
        <w:jc w:val="both"/>
      </w:pPr>
      <w:r>
        <w:rPr>
          <w:rStyle w:val="1"/>
          <w:color w:val="000000"/>
          <w:lang w:eastAsia="en-US"/>
        </w:rPr>
        <w:t>Try to catch me!</w:t>
      </w:r>
    </w:p>
    <w:p w:rsidR="00000000" w:rsidRDefault="00FF4EAE">
      <w:pPr>
        <w:pStyle w:val="a6"/>
        <w:shd w:val="clear" w:color="auto" w:fill="auto"/>
        <w:spacing w:after="0" w:line="485" w:lineRule="exact"/>
        <w:ind w:left="1040" w:firstLine="0"/>
        <w:jc w:val="both"/>
      </w:pPr>
      <w:r>
        <w:rPr>
          <w:rStyle w:val="1"/>
          <w:color w:val="000000"/>
          <w:lang w:eastAsia="en-US"/>
        </w:rPr>
        <w:t>One, two, three!</w:t>
      </w:r>
    </w:p>
    <w:p w:rsidR="00000000" w:rsidRDefault="00FF4EAE">
      <w:pPr>
        <w:pStyle w:val="a6"/>
        <w:shd w:val="clear" w:color="auto" w:fill="auto"/>
        <w:spacing w:after="0" w:line="485" w:lineRule="exact"/>
        <w:ind w:left="60" w:firstLine="0"/>
        <w:jc w:val="both"/>
      </w:pPr>
      <w:r>
        <w:rPr>
          <w:rStyle w:val="1"/>
          <w:color w:val="000000"/>
          <w:lang w:eastAsia="en-US"/>
        </w:rPr>
        <w:t>Pupils: Oh, oh, oh!</w:t>
      </w:r>
    </w:p>
    <w:p w:rsidR="00000000" w:rsidRDefault="00FF4EAE">
      <w:pPr>
        <w:pStyle w:val="a6"/>
        <w:shd w:val="clear" w:color="auto" w:fill="auto"/>
        <w:spacing w:after="0" w:line="485" w:lineRule="exact"/>
        <w:ind w:left="1040" w:firstLine="0"/>
        <w:jc w:val="both"/>
      </w:pPr>
      <w:r>
        <w:rPr>
          <w:rStyle w:val="1"/>
          <w:color w:val="000000"/>
          <w:lang w:eastAsia="en-US"/>
        </w:rPr>
        <w:t>It’</w:t>
      </w:r>
      <w:r>
        <w:rPr>
          <w:rStyle w:val="1"/>
          <w:color w:val="000000"/>
          <w:lang w:eastAsia="en-US"/>
        </w:rPr>
        <w:t>s jolly in the snow,</w:t>
      </w:r>
    </w:p>
    <w:p w:rsidR="00000000" w:rsidRDefault="00FF4EAE">
      <w:pPr>
        <w:pStyle w:val="a6"/>
        <w:shd w:val="clear" w:color="auto" w:fill="auto"/>
        <w:spacing w:after="0" w:line="485" w:lineRule="exact"/>
        <w:ind w:left="1040" w:firstLine="0"/>
        <w:jc w:val="both"/>
      </w:pPr>
      <w:r>
        <w:rPr>
          <w:rStyle w:val="1"/>
          <w:color w:val="000000"/>
          <w:lang w:eastAsia="en-US"/>
        </w:rPr>
        <w:t>We made a snowman small,</w:t>
      </w:r>
      <w:r>
        <w:br w:type="page"/>
      </w:r>
    </w:p>
    <w:p w:rsidR="00000000" w:rsidRDefault="00FF4EAE">
      <w:pPr>
        <w:pStyle w:val="a6"/>
        <w:shd w:val="clear" w:color="auto" w:fill="auto"/>
        <w:spacing w:after="0" w:line="485" w:lineRule="exact"/>
        <w:ind w:left="1000" w:firstLine="0"/>
        <w:jc w:val="left"/>
      </w:pPr>
      <w:r>
        <w:rPr>
          <w:rStyle w:val="1"/>
          <w:color w:val="000000"/>
          <w:lang w:eastAsia="en-US"/>
        </w:rPr>
        <w:lastRenderedPageBreak/>
        <w:t xml:space="preserve">Just near the school so tall. </w:t>
      </w:r>
    </w:p>
    <w:p w:rsidR="00000000" w:rsidRDefault="00FF4EAE">
      <w:pPr>
        <w:pStyle w:val="a6"/>
        <w:shd w:val="clear" w:color="auto" w:fill="auto"/>
        <w:spacing w:after="0" w:line="485" w:lineRule="exact"/>
        <w:ind w:left="20" w:firstLine="0"/>
        <w:jc w:val="both"/>
      </w:pPr>
      <w:r>
        <w:rPr>
          <w:rStyle w:val="1"/>
          <w:color w:val="000000"/>
          <w:lang w:eastAsia="en-US"/>
        </w:rPr>
        <w:t>Jane: Why do we celebrate Christmas, children?</w:t>
      </w:r>
    </w:p>
    <w:p w:rsidR="00000000" w:rsidRDefault="00FF4EAE">
      <w:pPr>
        <w:pStyle w:val="a6"/>
        <w:shd w:val="clear" w:color="auto" w:fill="auto"/>
        <w:spacing w:after="592" w:line="485" w:lineRule="exact"/>
        <w:ind w:left="20" w:right="20" w:firstLine="0"/>
        <w:jc w:val="both"/>
      </w:pPr>
      <w:r>
        <w:rPr>
          <w:rStyle w:val="1"/>
          <w:color w:val="000000"/>
          <w:lang w:eastAsia="en-US"/>
        </w:rPr>
        <w:t>Pupil 1: On the twenty-fifth</w:t>
      </w:r>
      <w:r>
        <w:rPr>
          <w:rStyle w:val="1"/>
          <w:color w:val="000000"/>
          <w:lang w:eastAsia="en-US"/>
        </w:rPr>
        <w:t xml:space="preserve"> of December Jesus Christ was bom. Shepherds saw a beautiful star. And they followed its way. They came to a stall. They saw an angel there. The angel told the men about the birth of our Heavenly father. The shepherds gave the baby many gifts. It was a gre</w:t>
      </w:r>
      <w:r>
        <w:rPr>
          <w:rStyle w:val="1"/>
          <w:color w:val="000000"/>
          <w:lang w:eastAsia="en-US"/>
        </w:rPr>
        <w:t>at joy!</w:t>
      </w:r>
    </w:p>
    <w:p w:rsidR="00000000" w:rsidRDefault="00FF4EAE">
      <w:pPr>
        <w:pStyle w:val="20"/>
        <w:shd w:val="clear" w:color="auto" w:fill="auto"/>
        <w:spacing w:before="0" w:after="488" w:line="270" w:lineRule="exact"/>
        <w:ind w:left="20" w:firstLine="0"/>
        <w:jc w:val="both"/>
      </w:pPr>
      <w:r>
        <w:rPr>
          <w:rStyle w:val="2"/>
          <w:i/>
          <w:iCs/>
          <w:color w:val="000000"/>
          <w:lang w:val="ru-RU"/>
        </w:rPr>
        <w:t xml:space="preserve">На пианино исполняется произведение </w:t>
      </w:r>
      <w:r>
        <w:rPr>
          <w:rStyle w:val="2"/>
          <w:i/>
          <w:iCs/>
          <w:color w:val="000000"/>
          <w:lang w:eastAsia="en-US"/>
        </w:rPr>
        <w:t>“Snow storm ” by Sviridov.</w:t>
      </w:r>
    </w:p>
    <w:p w:rsidR="00000000" w:rsidRDefault="00FF4EAE">
      <w:pPr>
        <w:pStyle w:val="a6"/>
        <w:shd w:val="clear" w:color="auto" w:fill="auto"/>
        <w:spacing w:after="0" w:line="480" w:lineRule="exact"/>
        <w:ind w:left="20" w:firstLine="0"/>
        <w:jc w:val="both"/>
      </w:pPr>
      <w:r>
        <w:rPr>
          <w:rStyle w:val="1"/>
          <w:color w:val="000000"/>
          <w:lang w:eastAsia="en-US"/>
        </w:rPr>
        <w:t>Jane: What are the symbols of this holiday?</w:t>
      </w:r>
    </w:p>
    <w:p w:rsidR="00000000" w:rsidRDefault="00FF4EAE">
      <w:pPr>
        <w:pStyle w:val="a6"/>
        <w:shd w:val="clear" w:color="auto" w:fill="auto"/>
        <w:spacing w:after="0" w:line="480" w:lineRule="exact"/>
        <w:ind w:left="20" w:right="1380" w:firstLine="0"/>
        <w:jc w:val="left"/>
      </w:pPr>
      <w:r>
        <w:rPr>
          <w:rStyle w:val="1"/>
          <w:color w:val="000000"/>
          <w:lang w:eastAsia="en-US"/>
        </w:rPr>
        <w:t>Pupil 1: Santa Claus, holly, presents, a Fir-tree, Snowmaiden, elves. Jane: Children usually make resolutions on Christmas. What are yours? P</w:t>
      </w:r>
      <w:r>
        <w:rPr>
          <w:rStyle w:val="1"/>
          <w:color w:val="000000"/>
          <w:lang w:eastAsia="en-US"/>
        </w:rPr>
        <w:t>upil 2: To help parents about the house.</w:t>
      </w:r>
    </w:p>
    <w:p w:rsidR="00000000" w:rsidRDefault="00FF4EAE">
      <w:pPr>
        <w:pStyle w:val="a6"/>
        <w:shd w:val="clear" w:color="auto" w:fill="auto"/>
        <w:spacing w:after="0" w:line="480" w:lineRule="exact"/>
        <w:ind w:left="20" w:firstLine="0"/>
        <w:jc w:val="both"/>
      </w:pPr>
      <w:r>
        <w:rPr>
          <w:rStyle w:val="1"/>
          <w:color w:val="000000"/>
          <w:lang w:eastAsia="en-US"/>
        </w:rPr>
        <w:t>Pupil 3: To be nice with my sister.</w:t>
      </w:r>
    </w:p>
    <w:p w:rsidR="00000000" w:rsidRDefault="00FF4EAE">
      <w:pPr>
        <w:pStyle w:val="a6"/>
        <w:shd w:val="clear" w:color="auto" w:fill="auto"/>
        <w:spacing w:after="0" w:line="480" w:lineRule="exact"/>
        <w:ind w:left="20" w:firstLine="0"/>
        <w:jc w:val="both"/>
      </w:pPr>
      <w:r>
        <w:rPr>
          <w:rStyle w:val="1"/>
          <w:color w:val="000000"/>
          <w:lang w:eastAsia="en-US"/>
        </w:rPr>
        <w:t>Pupil 4: To learn English better.</w:t>
      </w:r>
    </w:p>
    <w:p w:rsidR="00000000" w:rsidRDefault="00FF4EAE">
      <w:pPr>
        <w:pStyle w:val="a6"/>
        <w:shd w:val="clear" w:color="auto" w:fill="auto"/>
        <w:spacing w:after="0" w:line="480" w:lineRule="exact"/>
        <w:ind w:left="20" w:firstLine="0"/>
        <w:jc w:val="both"/>
      </w:pPr>
      <w:r>
        <w:rPr>
          <w:rStyle w:val="1"/>
          <w:color w:val="000000"/>
          <w:lang w:eastAsia="en-US"/>
        </w:rPr>
        <w:t>Pupil 5: To read English books.</w:t>
      </w:r>
    </w:p>
    <w:p w:rsidR="00000000" w:rsidRDefault="00FF4EAE">
      <w:pPr>
        <w:pStyle w:val="a6"/>
        <w:shd w:val="clear" w:color="auto" w:fill="auto"/>
        <w:spacing w:after="0" w:line="480" w:lineRule="exact"/>
        <w:ind w:left="20" w:firstLine="0"/>
        <w:jc w:val="both"/>
      </w:pPr>
      <w:r>
        <w:rPr>
          <w:noProof/>
          <w:lang w:val="ru-RU"/>
        </w:rPr>
        <w:drawing>
          <wp:anchor distT="0" distB="0" distL="63500" distR="63500" simplePos="0" relativeHeight="251659264" behindDoc="1" locked="0" layoutInCell="1" allowOverlap="1">
            <wp:simplePos x="0" y="0"/>
            <wp:positionH relativeFrom="margin">
              <wp:posOffset>4072255</wp:posOffset>
            </wp:positionH>
            <wp:positionV relativeFrom="paragraph">
              <wp:posOffset>225425</wp:posOffset>
            </wp:positionV>
            <wp:extent cx="883920" cy="457200"/>
            <wp:effectExtent l="0" t="0" r="0" b="0"/>
            <wp:wrapTight wrapText="bothSides">
              <wp:wrapPolygon edited="0">
                <wp:start x="0" y="0"/>
                <wp:lineTo x="0" y="20700"/>
                <wp:lineTo x="20948" y="20700"/>
                <wp:lineTo x="20948" y="0"/>
                <wp:lineTo x="0" y="0"/>
              </wp:wrapPolygon>
            </wp:wrapTight>
            <wp:docPr id="1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pic:spPr>
                </pic:pic>
              </a:graphicData>
            </a:graphic>
            <wp14:sizeRelH relativeFrom="page">
              <wp14:pctWidth>0</wp14:pctWidth>
            </wp14:sizeRelH>
            <wp14:sizeRelV relativeFrom="page">
              <wp14:pctHeight>0</wp14:pctHeight>
            </wp14:sizeRelV>
          </wp:anchor>
        </w:drawing>
      </w:r>
      <w:r>
        <w:rPr>
          <w:rStyle w:val="1"/>
          <w:color w:val="000000"/>
          <w:lang w:eastAsia="en-US"/>
        </w:rPr>
        <w:t>Pupil 6: To do homework always.</w:t>
      </w:r>
    </w:p>
    <w:p w:rsidR="00000000" w:rsidRDefault="00FF4EAE">
      <w:pPr>
        <w:pStyle w:val="a6"/>
        <w:shd w:val="clear" w:color="auto" w:fill="auto"/>
        <w:spacing w:after="0" w:line="270" w:lineRule="exact"/>
        <w:ind w:left="20" w:firstLine="0"/>
        <w:jc w:val="both"/>
      </w:pPr>
      <w:r>
        <w:rPr>
          <w:rStyle w:val="1"/>
          <w:color w:val="000000"/>
          <w:lang w:eastAsia="en-US"/>
        </w:rPr>
        <w:t>Pupil 7: To do morning exercises.</w:t>
      </w:r>
    </w:p>
    <w:p w:rsidR="00000000" w:rsidRDefault="00FF4EAE">
      <w:pPr>
        <w:pStyle w:val="a6"/>
        <w:shd w:val="clear" w:color="auto" w:fill="auto"/>
        <w:spacing w:after="596" w:line="490" w:lineRule="exact"/>
        <w:ind w:left="20" w:right="1380" w:firstLine="0"/>
        <w:jc w:val="left"/>
      </w:pPr>
      <w:r>
        <w:rPr>
          <w:rStyle w:val="1"/>
          <w:color w:val="000000"/>
          <w:lang w:eastAsia="en-US"/>
        </w:rPr>
        <w:t>Jane: Children, you must</w:t>
      </w:r>
      <w:r>
        <w:rPr>
          <w:rStyle w:val="1"/>
          <w:color w:val="000000"/>
          <w:lang w:eastAsia="en-US"/>
        </w:rPr>
        <w:t xml:space="preserve"> keep them up. Pupils: Of course, we’ll try.</w:t>
      </w:r>
    </w:p>
    <w:p w:rsidR="00000000" w:rsidRDefault="00FF4EAE">
      <w:pPr>
        <w:pStyle w:val="20"/>
        <w:shd w:val="clear" w:color="auto" w:fill="auto"/>
        <w:spacing w:before="0" w:after="395" w:line="270" w:lineRule="exact"/>
        <w:ind w:left="20" w:firstLine="0"/>
        <w:jc w:val="both"/>
      </w:pPr>
      <w:r>
        <w:rPr>
          <w:rStyle w:val="2"/>
          <w:i/>
          <w:iCs/>
          <w:color w:val="000000"/>
          <w:lang w:val="ru-RU"/>
        </w:rPr>
        <w:t>На экране карта, виды и достопримечательности Шотландии.</w:t>
      </w:r>
    </w:p>
    <w:p w:rsidR="00000000" w:rsidRDefault="00FF4EAE">
      <w:pPr>
        <w:rPr>
          <w:color w:val="auto"/>
          <w:lang w:eastAsia="ru-RU"/>
        </w:rPr>
      </w:pPr>
    </w:p>
    <w:p w:rsidR="00000000" w:rsidRDefault="00FF4EAE">
      <w:pPr>
        <w:pStyle w:val="a6"/>
        <w:shd w:val="clear" w:color="auto" w:fill="auto"/>
        <w:spacing w:after="0" w:line="480" w:lineRule="exact"/>
        <w:ind w:left="20" w:firstLine="0"/>
        <w:jc w:val="both"/>
      </w:pPr>
      <w:r>
        <w:rPr>
          <w:rStyle w:val="1"/>
          <w:color w:val="000000"/>
          <w:lang w:eastAsia="en-US"/>
        </w:rPr>
        <w:t>Jane: What’s the capital of Scotland?</w:t>
      </w:r>
    </w:p>
    <w:p w:rsidR="00000000" w:rsidRDefault="00FF4EAE">
      <w:pPr>
        <w:pStyle w:val="a6"/>
        <w:shd w:val="clear" w:color="auto" w:fill="auto"/>
        <w:spacing w:after="0" w:line="480" w:lineRule="exact"/>
        <w:ind w:left="20" w:firstLine="0"/>
        <w:jc w:val="both"/>
      </w:pPr>
      <w:r>
        <w:rPr>
          <w:rStyle w:val="1"/>
          <w:color w:val="000000"/>
          <w:lang w:eastAsia="en-US"/>
        </w:rPr>
        <w:t>Pupil 1: Edinburgh.</w:t>
      </w:r>
    </w:p>
    <w:p w:rsidR="00000000" w:rsidRDefault="00FF4EAE">
      <w:pPr>
        <w:pStyle w:val="a6"/>
        <w:shd w:val="clear" w:color="auto" w:fill="auto"/>
        <w:spacing w:after="0" w:line="480" w:lineRule="exact"/>
        <w:ind w:left="20" w:right="20" w:firstLine="0"/>
        <w:jc w:val="both"/>
      </w:pPr>
      <w:r>
        <w:rPr>
          <w:rStyle w:val="1"/>
          <w:color w:val="000000"/>
          <w:lang w:eastAsia="en-US"/>
        </w:rPr>
        <w:t>Jane: Now I’d like to</w:t>
      </w:r>
      <w:r>
        <w:rPr>
          <w:rStyle w:val="1"/>
          <w:color w:val="000000"/>
          <w:lang w:eastAsia="en-US"/>
        </w:rPr>
        <w:t xml:space="preserve"> tell you about Christmas in Scotland. The Scottish people observe Christmas. They sing carols. A festival of Drama and music is held there. People remember Robert Bums, Walter Scott, Robert Stevenson. People put on special dresses, the belted plaid, the b</w:t>
      </w:r>
      <w:r>
        <w:rPr>
          <w:rStyle w:val="1"/>
          <w:color w:val="000000"/>
          <w:lang w:eastAsia="en-US"/>
        </w:rPr>
        <w:t>onnet, kilts, tartans with many tassels. They decorate their houses with coloured paper or holly. They visit their friends, relatives, give presents to each other and sincerely great them.</w:t>
      </w:r>
    </w:p>
    <w:p w:rsidR="00000000" w:rsidRDefault="00FF4EAE">
      <w:pPr>
        <w:framePr w:h="590" w:hSpace="1008" w:wrap="notBeside" w:vAnchor="text" w:hAnchor="text" w:x="5910" w:y="1"/>
        <w:jc w:val="center"/>
        <w:rPr>
          <w:color w:val="auto"/>
          <w:sz w:val="2"/>
          <w:szCs w:val="2"/>
          <w:lang w:eastAsia="ru-RU"/>
        </w:rPr>
      </w:pPr>
      <w:r>
        <w:rPr>
          <w:noProof/>
          <w:color w:val="auto"/>
          <w:sz w:val="2"/>
          <w:szCs w:val="2"/>
          <w:lang w:val="ru-RU" w:eastAsia="ru-RU"/>
        </w:rPr>
        <w:drawing>
          <wp:inline distT="0" distB="0" distL="0" distR="0">
            <wp:extent cx="1609725" cy="381000"/>
            <wp:effectExtent l="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381000"/>
                    </a:xfrm>
                    <a:prstGeom prst="rect">
                      <a:avLst/>
                    </a:prstGeom>
                    <a:noFill/>
                    <a:ln>
                      <a:noFill/>
                    </a:ln>
                  </pic:spPr>
                </pic:pic>
              </a:graphicData>
            </a:graphic>
          </wp:inline>
        </w:drawing>
      </w:r>
    </w:p>
    <w:p w:rsidR="00000000" w:rsidRDefault="00FF4EAE">
      <w:pPr>
        <w:rPr>
          <w:color w:val="auto"/>
          <w:sz w:val="2"/>
          <w:szCs w:val="2"/>
          <w:lang w:eastAsia="ru-RU"/>
        </w:rPr>
      </w:pPr>
    </w:p>
    <w:p w:rsidR="00000000" w:rsidRDefault="00FF4EAE">
      <w:pPr>
        <w:rPr>
          <w:color w:val="auto"/>
          <w:sz w:val="2"/>
          <w:szCs w:val="2"/>
          <w:lang w:eastAsia="ru-RU"/>
        </w:rPr>
        <w:sectPr w:rsidR="00000000">
          <w:headerReference w:type="even" r:id="rId12"/>
          <w:footnotePr>
            <w:numFmt w:val="upperRoman"/>
            <w:numRestart w:val="eachPage"/>
          </w:footnotePr>
          <w:pgSz w:w="16838" w:h="23810"/>
          <w:pgMar w:top="4280" w:right="3429" w:bottom="3990" w:left="3429" w:header="0" w:footer="3" w:gutter="221"/>
          <w:cols w:space="720"/>
          <w:noEndnote/>
          <w:docGrid w:linePitch="360"/>
        </w:sectPr>
      </w:pPr>
    </w:p>
    <w:p w:rsidR="00000000" w:rsidRDefault="00FF4EAE">
      <w:pPr>
        <w:pStyle w:val="a6"/>
        <w:shd w:val="clear" w:color="auto" w:fill="auto"/>
        <w:spacing w:after="0" w:line="485" w:lineRule="exact"/>
        <w:ind w:firstLine="0"/>
        <w:jc w:val="left"/>
      </w:pPr>
      <w:r>
        <w:rPr>
          <w:rStyle w:val="1"/>
          <w:color w:val="000000"/>
          <w:lang w:eastAsia="en-US"/>
        </w:rPr>
        <w:lastRenderedPageBreak/>
        <w:t>Jane: I think you are good at riddles.</w:t>
      </w:r>
    </w:p>
    <w:p w:rsidR="00000000" w:rsidRDefault="00FF4EAE">
      <w:pPr>
        <w:pStyle w:val="a6"/>
        <w:shd w:val="clear" w:color="auto" w:fill="auto"/>
        <w:spacing w:after="0" w:line="485" w:lineRule="exact"/>
        <w:ind w:left="720" w:right="280" w:firstLine="0"/>
        <w:jc w:val="both"/>
      </w:pPr>
      <w:r>
        <w:rPr>
          <w:rStyle w:val="1"/>
          <w:color w:val="000000"/>
          <w:lang w:eastAsia="en-US"/>
        </w:rPr>
        <w:t>What man can’t live inside the house? (a snowman) In winter and in summer it has one colour? (fir-tree) What bites, but doesn’t make hurt? (frost)</w:t>
      </w:r>
    </w:p>
    <w:p w:rsidR="00000000" w:rsidRDefault="00FF4EAE">
      <w:pPr>
        <w:pStyle w:val="a6"/>
        <w:shd w:val="clear" w:color="auto" w:fill="auto"/>
        <w:spacing w:after="592" w:line="485" w:lineRule="exact"/>
        <w:ind w:left="720" w:firstLine="0"/>
        <w:jc w:val="both"/>
      </w:pPr>
      <w:r>
        <w:rPr>
          <w:rStyle w:val="1"/>
          <w:color w:val="000000"/>
          <w:lang w:eastAsia="en-US"/>
        </w:rPr>
        <w:t>What has no hands but opens</w:t>
      </w:r>
      <w:r>
        <w:rPr>
          <w:rStyle w:val="1"/>
          <w:color w:val="000000"/>
          <w:lang w:eastAsia="en-US"/>
        </w:rPr>
        <w:t xml:space="preserve"> the doors? (wind)</w:t>
      </w:r>
    </w:p>
    <w:p w:rsidR="00000000" w:rsidRDefault="00FF4EAE">
      <w:pPr>
        <w:pStyle w:val="a6"/>
        <w:shd w:val="clear" w:color="auto" w:fill="auto"/>
        <w:spacing w:after="0" w:line="270" w:lineRule="exact"/>
        <w:ind w:firstLine="0"/>
        <w:jc w:val="left"/>
        <w:sectPr w:rsidR="00000000">
          <w:pgSz w:w="16838" w:h="23810"/>
          <w:pgMar w:top="4162" w:right="6194" w:bottom="4373" w:left="3780" w:header="0" w:footer="3" w:gutter="0"/>
          <w:cols w:space="720"/>
          <w:noEndnote/>
          <w:docGrid w:linePitch="360"/>
        </w:sectPr>
      </w:pPr>
      <w:r>
        <w:rPr>
          <w:rStyle w:val="1"/>
          <w:color w:val="000000"/>
          <w:lang w:val="ru-RU"/>
        </w:rPr>
        <w:t xml:space="preserve">Все выступающие выходят и поют </w:t>
      </w:r>
      <w:r>
        <w:rPr>
          <w:rStyle w:val="1"/>
          <w:color w:val="000000"/>
          <w:lang w:eastAsia="en-US"/>
        </w:rPr>
        <w:t>“Jingle, Bells”.</w:t>
      </w:r>
    </w:p>
    <w:p w:rsidR="00000000" w:rsidRDefault="00FF4EAE">
      <w:pPr>
        <w:spacing w:line="240" w:lineRule="exact"/>
        <w:rPr>
          <w:color w:val="auto"/>
          <w:sz w:val="19"/>
          <w:szCs w:val="19"/>
          <w:lang w:eastAsia="ru-RU"/>
        </w:rPr>
      </w:pPr>
    </w:p>
    <w:p w:rsidR="00000000" w:rsidRDefault="00FF4EAE">
      <w:pPr>
        <w:spacing w:before="24" w:after="24" w:line="240" w:lineRule="exact"/>
        <w:rPr>
          <w:color w:val="auto"/>
          <w:sz w:val="19"/>
          <w:szCs w:val="19"/>
          <w:lang w:eastAsia="ru-RU"/>
        </w:rPr>
      </w:pPr>
    </w:p>
    <w:p w:rsidR="00000000" w:rsidRDefault="00FF4EAE">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FF4EAE">
      <w:pPr>
        <w:pStyle w:val="a6"/>
        <w:shd w:val="clear" w:color="auto" w:fill="auto"/>
        <w:spacing w:after="0" w:line="480" w:lineRule="exact"/>
        <w:ind w:firstLine="0"/>
        <w:jc w:val="left"/>
      </w:pPr>
      <w:r>
        <w:rPr>
          <w:rStyle w:val="1"/>
          <w:color w:val="000000"/>
          <w:lang w:eastAsia="en-US"/>
        </w:rPr>
        <w:lastRenderedPageBreak/>
        <w:t>Dashing through the snow In a white-horse open sleigh, Over the fields we go, Laughing all the way;</w:t>
      </w:r>
    </w:p>
    <w:p w:rsidR="00000000" w:rsidRDefault="00FF4EAE">
      <w:pPr>
        <w:pStyle w:val="a6"/>
        <w:shd w:val="clear" w:color="auto" w:fill="auto"/>
        <w:spacing w:after="0" w:line="480" w:lineRule="exact"/>
        <w:ind w:firstLine="0"/>
        <w:jc w:val="left"/>
        <w:sectPr w:rsidR="00000000">
          <w:type w:val="continuous"/>
          <w:pgSz w:w="16838" w:h="23810"/>
          <w:pgMar w:top="4162" w:right="5656" w:bottom="4373" w:left="3794" w:header="0" w:footer="3" w:gutter="0"/>
          <w:cols w:num="2" w:space="973"/>
          <w:noEndnote/>
          <w:docGrid w:linePitch="360"/>
        </w:sectPr>
      </w:pPr>
      <w:r>
        <w:rPr>
          <w:rStyle w:val="1"/>
          <w:color w:val="000000"/>
          <w:lang w:val="ru-RU"/>
        </w:rPr>
        <w:t xml:space="preserve">Пробираясь через снег В </w:t>
      </w:r>
      <w:r>
        <w:rPr>
          <w:rStyle w:val="1"/>
          <w:color w:val="000000"/>
          <w:lang w:val="ru-RU"/>
        </w:rPr>
        <w:lastRenderedPageBreak/>
        <w:t xml:space="preserve">открытых </w:t>
      </w:r>
      <w:r>
        <w:rPr>
          <w:rStyle w:val="1"/>
          <w:color w:val="000000"/>
          <w:lang w:val="ru-RU"/>
        </w:rPr>
        <w:t>запряженных Белой лошадью санях Через поля мы едем Смеясь всю дорогу</w:t>
      </w:r>
    </w:p>
    <w:p w:rsidR="00000000" w:rsidRDefault="00FF4EAE">
      <w:pPr>
        <w:spacing w:line="240" w:lineRule="exact"/>
        <w:rPr>
          <w:color w:val="auto"/>
          <w:sz w:val="19"/>
          <w:szCs w:val="19"/>
          <w:lang w:eastAsia="ru-RU"/>
        </w:rPr>
      </w:pPr>
    </w:p>
    <w:p w:rsidR="00000000" w:rsidRDefault="00FF4EAE">
      <w:pPr>
        <w:spacing w:before="3" w:after="3" w:line="240" w:lineRule="exact"/>
        <w:rPr>
          <w:color w:val="auto"/>
          <w:sz w:val="19"/>
          <w:szCs w:val="19"/>
          <w:lang w:eastAsia="ru-RU"/>
        </w:rPr>
      </w:pPr>
    </w:p>
    <w:p w:rsidR="00000000" w:rsidRDefault="00FF4EAE">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FF4EAE">
      <w:pPr>
        <w:pStyle w:val="a6"/>
        <w:shd w:val="clear" w:color="auto" w:fill="auto"/>
        <w:spacing w:after="0" w:line="480" w:lineRule="exact"/>
        <w:ind w:firstLine="0"/>
        <w:jc w:val="both"/>
      </w:pPr>
      <w:r>
        <w:rPr>
          <w:rStyle w:val="1"/>
          <w:color w:val="000000"/>
          <w:lang w:eastAsia="en-US"/>
        </w:rPr>
        <w:lastRenderedPageBreak/>
        <w:t>Bells on bob-tail ring,</w:t>
      </w:r>
    </w:p>
    <w:p w:rsidR="00000000" w:rsidRDefault="00FF4EAE">
      <w:pPr>
        <w:pStyle w:val="a6"/>
        <w:shd w:val="clear" w:color="auto" w:fill="auto"/>
        <w:spacing w:after="0" w:line="480" w:lineRule="exact"/>
        <w:ind w:firstLine="0"/>
        <w:jc w:val="both"/>
      </w:pPr>
      <w:r>
        <w:rPr>
          <w:rStyle w:val="1"/>
          <w:color w:val="000000"/>
          <w:lang w:eastAsia="en-US"/>
        </w:rPr>
        <w:t>Making spirits bright,</w:t>
      </w:r>
    </w:p>
    <w:p w:rsidR="00000000" w:rsidRDefault="00FF4EAE">
      <w:pPr>
        <w:pStyle w:val="a6"/>
        <w:shd w:val="clear" w:color="auto" w:fill="auto"/>
        <w:spacing w:after="0" w:line="480" w:lineRule="exact"/>
        <w:ind w:firstLine="0"/>
        <w:jc w:val="both"/>
      </w:pPr>
      <w:r>
        <w:rPr>
          <w:rStyle w:val="1"/>
          <w:color w:val="000000"/>
          <w:lang w:eastAsia="en-US"/>
        </w:rPr>
        <w:t>What fun it is to ride and sing A sleighing song tonight,</w:t>
      </w:r>
    </w:p>
    <w:p w:rsidR="00000000" w:rsidRDefault="00FF4EAE">
      <w:pPr>
        <w:pStyle w:val="a6"/>
        <w:shd w:val="clear" w:color="auto" w:fill="auto"/>
        <w:spacing w:after="0" w:line="485" w:lineRule="exact"/>
        <w:ind w:firstLine="0"/>
        <w:jc w:val="left"/>
        <w:sectPr w:rsidR="00000000">
          <w:type w:val="continuous"/>
          <w:pgSz w:w="16838" w:h="23810"/>
          <w:pgMar w:top="4162" w:right="3991" w:bottom="4373" w:left="3804" w:header="0" w:footer="3" w:gutter="0"/>
          <w:cols w:num="2" w:space="720" w:equalWidth="0">
            <w:col w:w="3360" w:space="883"/>
            <w:col w:w="4800"/>
          </w:cols>
          <w:noEndnote/>
          <w:docGrid w:linePitch="360"/>
        </w:sectPr>
      </w:pPr>
      <w:r>
        <w:rPr>
          <w:rStyle w:val="1"/>
          <w:color w:val="000000"/>
          <w:lang w:val="ru-RU"/>
        </w:rPr>
        <w:lastRenderedPageBreak/>
        <w:t>Звенят колокольчики н</w:t>
      </w:r>
      <w:r>
        <w:rPr>
          <w:rStyle w:val="1"/>
          <w:color w:val="000000"/>
          <w:lang w:val="ru-RU"/>
        </w:rPr>
        <w:t>а коротком Хвосте лошади делая настроение ярким Как хорошо ехать и петь Санную песенку сегодня вечером</w:t>
      </w:r>
    </w:p>
    <w:p w:rsidR="00000000" w:rsidRDefault="00FF4EAE">
      <w:pPr>
        <w:spacing w:line="240" w:lineRule="exact"/>
        <w:rPr>
          <w:color w:val="auto"/>
          <w:sz w:val="19"/>
          <w:szCs w:val="19"/>
          <w:lang w:eastAsia="ru-RU"/>
        </w:rPr>
      </w:pPr>
    </w:p>
    <w:p w:rsidR="00000000" w:rsidRDefault="00FF4EAE">
      <w:pPr>
        <w:spacing w:line="240" w:lineRule="exact"/>
        <w:rPr>
          <w:color w:val="auto"/>
          <w:sz w:val="19"/>
          <w:szCs w:val="19"/>
          <w:lang w:eastAsia="ru-RU"/>
        </w:rPr>
      </w:pPr>
    </w:p>
    <w:p w:rsidR="00000000" w:rsidRDefault="00FF4EAE">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FF4EAE">
      <w:pPr>
        <w:pStyle w:val="a6"/>
        <w:shd w:val="clear" w:color="auto" w:fill="auto"/>
        <w:spacing w:after="0" w:line="485" w:lineRule="exact"/>
        <w:ind w:firstLine="0"/>
        <w:jc w:val="both"/>
      </w:pPr>
      <w:r>
        <w:rPr>
          <w:rStyle w:val="1"/>
          <w:color w:val="000000"/>
          <w:lang w:eastAsia="en-US"/>
        </w:rPr>
        <w:lastRenderedPageBreak/>
        <w:t>Refrain:</w:t>
      </w:r>
    </w:p>
    <w:p w:rsidR="00000000" w:rsidRDefault="00FF4EAE">
      <w:pPr>
        <w:pStyle w:val="a6"/>
        <w:shd w:val="clear" w:color="auto" w:fill="auto"/>
        <w:spacing w:after="0" w:line="485" w:lineRule="exact"/>
        <w:ind w:right="620" w:firstLine="0"/>
        <w:jc w:val="left"/>
      </w:pPr>
      <w:r>
        <w:rPr>
          <w:rStyle w:val="1"/>
          <w:color w:val="000000"/>
          <w:lang w:eastAsia="en-US"/>
        </w:rPr>
        <w:t>Jingle bells, jingle bells, Jingle all the way!</w:t>
      </w:r>
    </w:p>
    <w:p w:rsidR="00000000" w:rsidRDefault="00FF4EAE">
      <w:pPr>
        <w:pStyle w:val="a6"/>
        <w:shd w:val="clear" w:color="auto" w:fill="auto"/>
        <w:tabs>
          <w:tab w:val="left" w:pos="269"/>
        </w:tabs>
        <w:spacing w:after="0" w:line="485" w:lineRule="exact"/>
        <w:ind w:firstLine="0"/>
        <w:jc w:val="both"/>
      </w:pPr>
      <w:r>
        <w:rPr>
          <w:rStyle w:val="1"/>
          <w:color w:val="000000"/>
          <w:lang w:val="ru-RU"/>
        </w:rPr>
        <w:t>О</w:t>
      </w:r>
      <w:r>
        <w:rPr>
          <w:rStyle w:val="1"/>
          <w:color w:val="000000"/>
          <w:lang w:val="ru-RU"/>
        </w:rPr>
        <w:tab/>
      </w:r>
      <w:r>
        <w:rPr>
          <w:rStyle w:val="1"/>
          <w:color w:val="000000"/>
          <w:lang w:eastAsia="en-US"/>
        </w:rPr>
        <w:t>what fun it is to ride</w:t>
      </w:r>
    </w:p>
    <w:p w:rsidR="00000000" w:rsidRDefault="00FF4EAE">
      <w:pPr>
        <w:pStyle w:val="a6"/>
        <w:shd w:val="clear" w:color="auto" w:fill="auto"/>
        <w:spacing w:after="0" w:line="485" w:lineRule="exact"/>
        <w:ind w:firstLine="0"/>
        <w:jc w:val="both"/>
      </w:pPr>
      <w:r>
        <w:rPr>
          <w:rStyle w:val="1"/>
          <w:color w:val="000000"/>
          <w:lang w:eastAsia="en-US"/>
        </w:rPr>
        <w:t xml:space="preserve">In </w:t>
      </w:r>
      <w:r>
        <w:rPr>
          <w:rStyle w:val="1"/>
          <w:color w:val="000000"/>
          <w:lang w:eastAsia="en-US"/>
        </w:rPr>
        <w:t>a white-horse open sleigh.</w:t>
      </w:r>
    </w:p>
    <w:p w:rsidR="00000000" w:rsidRDefault="00FF4EAE">
      <w:pPr>
        <w:pStyle w:val="a6"/>
        <w:shd w:val="clear" w:color="auto" w:fill="auto"/>
        <w:spacing w:after="0" w:line="485" w:lineRule="exact"/>
        <w:ind w:firstLine="0"/>
        <w:jc w:val="both"/>
      </w:pPr>
      <w:r>
        <w:rPr>
          <w:rStyle w:val="1"/>
          <w:color w:val="000000"/>
          <w:lang w:eastAsia="en-US"/>
        </w:rPr>
        <w:lastRenderedPageBreak/>
        <w:t>Hei!</w:t>
      </w:r>
    </w:p>
    <w:p w:rsidR="00000000" w:rsidRDefault="00FF4EAE">
      <w:pPr>
        <w:pStyle w:val="a6"/>
        <w:shd w:val="clear" w:color="auto" w:fill="auto"/>
        <w:spacing w:after="0" w:line="480" w:lineRule="exact"/>
        <w:ind w:right="1220" w:firstLine="0"/>
        <w:jc w:val="left"/>
      </w:pPr>
      <w:r>
        <w:rPr>
          <w:rStyle w:val="1"/>
          <w:color w:val="000000"/>
          <w:lang w:val="ru-RU"/>
        </w:rPr>
        <w:t>Дзинь-дзинь, колокольчики Звенят всю дорогу</w:t>
      </w:r>
    </w:p>
    <w:p w:rsidR="00000000" w:rsidRDefault="00FF4EAE">
      <w:pPr>
        <w:pStyle w:val="a6"/>
        <w:shd w:val="clear" w:color="auto" w:fill="auto"/>
        <w:tabs>
          <w:tab w:val="left" w:pos="346"/>
        </w:tabs>
        <w:spacing w:after="0" w:line="480" w:lineRule="exact"/>
        <w:ind w:firstLine="0"/>
        <w:jc w:val="left"/>
        <w:sectPr w:rsidR="00000000">
          <w:type w:val="continuous"/>
          <w:pgSz w:w="16838" w:h="23810"/>
          <w:pgMar w:top="4162" w:right="4227" w:bottom="4373" w:left="3809" w:header="0" w:footer="3" w:gutter="0"/>
          <w:cols w:num="2" w:space="720" w:equalWidth="0">
            <w:col w:w="3254" w:space="989"/>
            <w:col w:w="4560"/>
          </w:cols>
          <w:noEndnote/>
          <w:docGrid w:linePitch="360"/>
        </w:sectPr>
      </w:pPr>
      <w:r>
        <w:rPr>
          <w:rStyle w:val="1"/>
          <w:color w:val="000000"/>
          <w:lang w:val="ru-RU"/>
        </w:rPr>
        <w:t>О,</w:t>
      </w:r>
      <w:r>
        <w:rPr>
          <w:rStyle w:val="1"/>
          <w:color w:val="000000"/>
          <w:lang w:val="ru-RU"/>
        </w:rPr>
        <w:tab/>
        <w:t>как весело ехать В санях запряженных белой лошадью</w:t>
      </w:r>
    </w:p>
    <w:p w:rsidR="00000000" w:rsidRDefault="00FF4EAE">
      <w:pPr>
        <w:spacing w:line="240" w:lineRule="exact"/>
        <w:rPr>
          <w:color w:val="auto"/>
          <w:sz w:val="19"/>
          <w:szCs w:val="19"/>
          <w:lang w:eastAsia="ru-RU"/>
        </w:rPr>
      </w:pPr>
    </w:p>
    <w:p w:rsidR="00000000" w:rsidRDefault="00FF4EAE">
      <w:pPr>
        <w:spacing w:before="118" w:after="118" w:line="240" w:lineRule="exact"/>
        <w:rPr>
          <w:color w:val="auto"/>
          <w:sz w:val="19"/>
          <w:szCs w:val="19"/>
          <w:lang w:eastAsia="ru-RU"/>
        </w:rPr>
      </w:pPr>
    </w:p>
    <w:p w:rsidR="00000000" w:rsidRDefault="00FF4EAE">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FF4EAE">
      <w:pPr>
        <w:pStyle w:val="20"/>
        <w:shd w:val="clear" w:color="auto" w:fill="auto"/>
        <w:spacing w:before="0" w:after="652" w:line="270" w:lineRule="exact"/>
        <w:ind w:left="20" w:firstLine="0"/>
      </w:pPr>
      <w:r>
        <w:rPr>
          <w:rStyle w:val="2"/>
          <w:i/>
          <w:iCs/>
          <w:color w:val="000000"/>
          <w:lang w:val="ru-RU"/>
        </w:rPr>
        <w:lastRenderedPageBreak/>
        <w:t>В конце песни дети хлопают хлопушки, звенят в колокольчики</w:t>
      </w:r>
      <w:r>
        <w:rPr>
          <w:rStyle w:val="2"/>
          <w:i/>
          <w:iCs/>
          <w:color w:val="000000"/>
          <w:lang w:val="ru-RU"/>
        </w:rPr>
        <w:t>.</w:t>
      </w:r>
    </w:p>
    <w:p w:rsidR="00000000" w:rsidRDefault="00FF4EAE">
      <w:pPr>
        <w:pStyle w:val="a6"/>
        <w:shd w:val="clear" w:color="auto" w:fill="auto"/>
        <w:spacing w:after="172" w:line="270" w:lineRule="exact"/>
        <w:ind w:left="20" w:firstLine="0"/>
        <w:jc w:val="left"/>
      </w:pPr>
      <w:r>
        <w:rPr>
          <w:rStyle w:val="1"/>
          <w:color w:val="000000"/>
          <w:lang w:eastAsia="en-US"/>
        </w:rPr>
        <w:t>Jane: I am surprised, children. It’s my favorite song.</w:t>
      </w:r>
    </w:p>
    <w:p w:rsidR="00000000" w:rsidRDefault="00FF4EAE">
      <w:pPr>
        <w:pStyle w:val="a6"/>
        <w:shd w:val="clear" w:color="auto" w:fill="auto"/>
        <w:spacing w:after="0" w:line="270" w:lineRule="exact"/>
        <w:ind w:left="20" w:firstLine="0"/>
        <w:jc w:val="left"/>
      </w:pPr>
      <w:r>
        <w:rPr>
          <w:rStyle w:val="1"/>
          <w:color w:val="000000"/>
          <w:lang w:eastAsia="en-US"/>
        </w:rPr>
        <w:t>Compere: I declare our party devoted to Jesus Christ closed.</w:t>
      </w:r>
    </w:p>
    <w:p w:rsidR="00000000" w:rsidRDefault="00FF4EAE">
      <w:pPr>
        <w:rPr>
          <w:color w:val="auto"/>
          <w:lang w:eastAsia="ru-RU"/>
        </w:rPr>
      </w:pPr>
    </w:p>
    <w:p w:rsidR="00000000" w:rsidRDefault="00FF4EAE">
      <w:pPr>
        <w:rPr>
          <w:color w:val="auto"/>
          <w:lang w:eastAsia="ru-RU"/>
        </w:rPr>
        <w:sectPr w:rsidR="00000000">
          <w:type w:val="continuous"/>
          <w:pgSz w:w="16838" w:h="23810"/>
          <w:pgMar w:top="4162" w:right="5182" w:bottom="4373" w:left="3809" w:header="0" w:footer="3" w:gutter="0"/>
          <w:cols w:space="720"/>
          <w:noEndnote/>
          <w:docGrid w:linePitch="360"/>
        </w:sectPr>
      </w:pPr>
    </w:p>
    <w:p w:rsidR="00000000" w:rsidRDefault="00FF4EAE">
      <w:pPr>
        <w:rPr>
          <w:color w:val="auto"/>
          <w:lang w:eastAsia="ru-RU"/>
        </w:rPr>
      </w:pPr>
    </w:p>
    <w:p w:rsidR="00000000" w:rsidRDefault="00FF4EAE">
      <w:pPr>
        <w:pStyle w:val="a6"/>
        <w:shd w:val="clear" w:color="auto" w:fill="auto"/>
        <w:spacing w:after="644" w:line="475" w:lineRule="exact"/>
        <w:ind w:left="20" w:right="20" w:firstLine="0"/>
        <w:jc w:val="both"/>
      </w:pPr>
      <w:r>
        <w:rPr>
          <w:rStyle w:val="ab"/>
          <w:color w:val="000000"/>
          <w:lang w:eastAsia="en-US"/>
        </w:rPr>
        <w:t>Jane</w:t>
      </w:r>
      <w:r>
        <w:rPr>
          <w:rStyle w:val="1"/>
          <w:color w:val="000000"/>
          <w:lang w:eastAsia="en-US"/>
        </w:rPr>
        <w:t xml:space="preserve"> </w:t>
      </w:r>
      <w:r>
        <w:rPr>
          <w:rStyle w:val="1"/>
          <w:color w:val="000000"/>
          <w:lang w:val="ru-RU"/>
        </w:rPr>
        <w:t>вручает праздничные поздравления и сувениры для учителей и родителей.</w:t>
      </w:r>
    </w:p>
    <w:p w:rsidR="00000000" w:rsidRDefault="00FF4EAE">
      <w:pPr>
        <w:pStyle w:val="a6"/>
        <w:shd w:val="clear" w:color="auto" w:fill="auto"/>
        <w:spacing w:after="647" w:line="270" w:lineRule="exact"/>
        <w:ind w:right="40" w:firstLine="0"/>
      </w:pPr>
      <w:r>
        <w:rPr>
          <w:color w:val="000000"/>
          <w:u w:val="single"/>
          <w:lang w:val="ru-RU"/>
        </w:rPr>
        <w:t>Выступление перед английской деле</w:t>
      </w:r>
      <w:r>
        <w:rPr>
          <w:color w:val="000000"/>
          <w:u w:val="single"/>
          <w:lang w:val="ru-RU"/>
        </w:rPr>
        <w:t>гацией</w:t>
      </w:r>
    </w:p>
    <w:p w:rsidR="00000000" w:rsidRDefault="00FF4EAE">
      <w:pPr>
        <w:pStyle w:val="a6"/>
        <w:shd w:val="clear" w:color="auto" w:fill="auto"/>
        <w:spacing w:after="497" w:line="270" w:lineRule="exact"/>
        <w:ind w:right="40" w:firstLine="0"/>
      </w:pPr>
      <w:r>
        <w:rPr>
          <w:rStyle w:val="1"/>
          <w:color w:val="000000"/>
          <w:lang w:val="ru-RU"/>
        </w:rPr>
        <w:t>Утренник «Изучай английский язык»</w:t>
      </w:r>
    </w:p>
    <w:p w:rsidR="00000000" w:rsidRDefault="00FF4EAE">
      <w:pPr>
        <w:pStyle w:val="a6"/>
        <w:shd w:val="clear" w:color="auto" w:fill="auto"/>
        <w:spacing w:after="0" w:line="475" w:lineRule="exact"/>
        <w:ind w:left="20" w:right="20" w:firstLine="0"/>
        <w:jc w:val="both"/>
      </w:pPr>
      <w:r>
        <w:rPr>
          <w:rStyle w:val="1"/>
          <w:color w:val="000000"/>
          <w:lang w:val="ru-RU"/>
        </w:rPr>
        <w:t>Заочное знакомство с Великобританией. Выступление кружковцев перед английской делегацией.</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Знакомство представителей делегации с членами кружка, с учителями.</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Экскурсия по школе для делегации.</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 xml:space="preserve">Сообщение о </w:t>
      </w:r>
      <w:r>
        <w:rPr>
          <w:rStyle w:val="1"/>
          <w:color w:val="000000"/>
          <w:lang w:val="ru-RU"/>
        </w:rPr>
        <w:t>работе кружка английского языка в школе.</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 xml:space="preserve">Открытие праздника песней </w:t>
      </w:r>
      <w:r>
        <w:rPr>
          <w:rStyle w:val="1"/>
          <w:color w:val="000000"/>
          <w:lang w:eastAsia="en-US"/>
        </w:rPr>
        <w:t>«Tipperary».</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Сообщения кружковцев о Великобритании.</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Вопросы кружковцам по сообщениям.</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Танец с лентами.</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Шуточные рассказы.</w:t>
      </w:r>
    </w:p>
    <w:p w:rsidR="00000000" w:rsidRDefault="00FF4EAE">
      <w:pPr>
        <w:pStyle w:val="a6"/>
        <w:numPr>
          <w:ilvl w:val="0"/>
          <w:numId w:val="2"/>
        </w:numPr>
        <w:shd w:val="clear" w:color="auto" w:fill="auto"/>
        <w:tabs>
          <w:tab w:val="left" w:pos="744"/>
        </w:tabs>
        <w:spacing w:after="0" w:line="480" w:lineRule="exact"/>
        <w:ind w:left="400" w:firstLine="0"/>
        <w:jc w:val="both"/>
      </w:pPr>
      <w:r>
        <w:rPr>
          <w:rStyle w:val="1"/>
          <w:color w:val="000000"/>
          <w:lang w:val="ru-RU"/>
        </w:rPr>
        <w:t xml:space="preserve">Песня </w:t>
      </w:r>
      <w:r>
        <w:rPr>
          <w:rStyle w:val="1"/>
          <w:color w:val="000000"/>
          <w:lang w:eastAsia="en-US"/>
        </w:rPr>
        <w:t>Bao, bao, bao, sleep.</w:t>
      </w:r>
    </w:p>
    <w:p w:rsidR="00000000" w:rsidRDefault="00FF4EAE">
      <w:pPr>
        <w:pStyle w:val="a6"/>
        <w:numPr>
          <w:ilvl w:val="0"/>
          <w:numId w:val="2"/>
        </w:numPr>
        <w:shd w:val="clear" w:color="auto" w:fill="auto"/>
        <w:tabs>
          <w:tab w:val="left" w:pos="2546"/>
        </w:tabs>
        <w:spacing w:after="0" w:line="480" w:lineRule="exact"/>
        <w:ind w:left="400" w:firstLine="0"/>
        <w:jc w:val="both"/>
      </w:pPr>
      <w:r>
        <w:rPr>
          <w:rStyle w:val="1"/>
          <w:color w:val="000000"/>
          <w:lang w:val="ru-RU"/>
        </w:rPr>
        <w:t>Инсценировк</w:t>
      </w:r>
      <w:r>
        <w:rPr>
          <w:rStyle w:val="1"/>
          <w:color w:val="000000"/>
          <w:lang w:val="ru-RU"/>
        </w:rPr>
        <w:t>а</w:t>
      </w:r>
      <w:r>
        <w:rPr>
          <w:rStyle w:val="1"/>
          <w:color w:val="000000"/>
          <w:lang w:val="ru-RU"/>
        </w:rPr>
        <w:tab/>
        <w:t xml:space="preserve">пьесы </w:t>
      </w:r>
      <w:r>
        <w:rPr>
          <w:rStyle w:val="1"/>
          <w:color w:val="000000"/>
          <w:lang w:eastAsia="en-US"/>
        </w:rPr>
        <w:t>«Tree pigs».</w:t>
      </w:r>
    </w:p>
    <w:p w:rsidR="00000000" w:rsidRDefault="00FF4EAE">
      <w:pPr>
        <w:pStyle w:val="a6"/>
        <w:numPr>
          <w:ilvl w:val="0"/>
          <w:numId w:val="3"/>
        </w:numPr>
        <w:shd w:val="clear" w:color="auto" w:fill="auto"/>
        <w:tabs>
          <w:tab w:val="left" w:pos="744"/>
        </w:tabs>
        <w:spacing w:after="0" w:line="480" w:lineRule="exact"/>
        <w:ind w:left="400" w:firstLine="0"/>
        <w:jc w:val="both"/>
      </w:pPr>
      <w:r>
        <w:rPr>
          <w:rStyle w:val="1"/>
          <w:color w:val="000000"/>
          <w:lang w:val="ru-RU"/>
        </w:rPr>
        <w:t>.Заключительная часть</w:t>
      </w:r>
    </w:p>
    <w:p w:rsidR="00000000" w:rsidRDefault="00FF4EAE">
      <w:pPr>
        <w:pStyle w:val="a6"/>
        <w:numPr>
          <w:ilvl w:val="0"/>
          <w:numId w:val="4"/>
        </w:numPr>
        <w:shd w:val="clear" w:color="auto" w:fill="auto"/>
        <w:tabs>
          <w:tab w:val="left" w:pos="1102"/>
        </w:tabs>
        <w:spacing w:after="0" w:line="480" w:lineRule="exact"/>
        <w:ind w:left="740" w:firstLine="0"/>
        <w:jc w:val="both"/>
      </w:pPr>
      <w:r>
        <w:rPr>
          <w:rStyle w:val="1"/>
          <w:color w:val="000000"/>
          <w:lang w:eastAsia="en-US"/>
        </w:rPr>
        <w:t xml:space="preserve">Captain’s Song </w:t>
      </w:r>
      <w:r>
        <w:rPr>
          <w:rStyle w:val="1"/>
          <w:color w:val="000000"/>
          <w:lang w:val="ru-RU"/>
        </w:rPr>
        <w:t xml:space="preserve">- </w:t>
      </w:r>
      <w:r>
        <w:rPr>
          <w:rStyle w:val="1"/>
          <w:color w:val="000000"/>
          <w:lang w:eastAsia="en-US"/>
        </w:rPr>
        <w:t>solo.</w:t>
      </w:r>
    </w:p>
    <w:p w:rsidR="00000000" w:rsidRDefault="00FF4EAE">
      <w:pPr>
        <w:pStyle w:val="a6"/>
        <w:numPr>
          <w:ilvl w:val="0"/>
          <w:numId w:val="4"/>
        </w:numPr>
        <w:shd w:val="clear" w:color="auto" w:fill="auto"/>
        <w:tabs>
          <w:tab w:val="left" w:pos="1102"/>
        </w:tabs>
        <w:spacing w:after="480" w:line="480" w:lineRule="exact"/>
        <w:ind w:left="740" w:firstLine="0"/>
        <w:jc w:val="both"/>
      </w:pPr>
      <w:r>
        <w:rPr>
          <w:rStyle w:val="1"/>
          <w:color w:val="000000"/>
          <w:lang w:val="ru-RU"/>
        </w:rPr>
        <w:t>Раздача цветов гостям.</w:t>
      </w:r>
    </w:p>
    <w:p w:rsidR="00000000" w:rsidRDefault="00FF4EAE">
      <w:pPr>
        <w:pStyle w:val="a6"/>
        <w:shd w:val="clear" w:color="auto" w:fill="auto"/>
        <w:spacing w:after="0" w:line="480" w:lineRule="exact"/>
        <w:ind w:left="20" w:right="20" w:firstLine="0"/>
        <w:jc w:val="both"/>
      </w:pPr>
      <w:r>
        <w:rPr>
          <w:rStyle w:val="1"/>
          <w:color w:val="000000"/>
          <w:lang w:val="ru-RU"/>
        </w:rPr>
        <w:t>Цель: Формирование и совершенствование речевых навыков. Использование норм этикета в общении с англичанами о жизни в Великобритании. Развитие творческих сп</w:t>
      </w:r>
      <w:r>
        <w:rPr>
          <w:rStyle w:val="1"/>
          <w:color w:val="000000"/>
          <w:lang w:val="ru-RU"/>
        </w:rPr>
        <w:t>особностей учащихся. Обобщить знания кружковцев о жизни в Британии. Воспитывать у учащихся чувства взаимопомощи, мотивации в овладении английским языком, дружелюбного отношения к представителям другой культуры.</w:t>
      </w:r>
    </w:p>
    <w:p w:rsidR="00000000" w:rsidRDefault="00FF4EAE">
      <w:pPr>
        <w:pStyle w:val="a6"/>
        <w:shd w:val="clear" w:color="auto" w:fill="auto"/>
        <w:spacing w:after="0" w:line="485" w:lineRule="exact"/>
        <w:ind w:right="420" w:firstLine="0"/>
        <w:jc w:val="left"/>
        <w:sectPr w:rsidR="00000000">
          <w:pgSz w:w="16838" w:h="23810"/>
          <w:pgMar w:top="4474" w:right="3523" w:bottom="4479" w:left="3480" w:header="0" w:footer="3" w:gutter="0"/>
          <w:cols w:space="720"/>
          <w:noEndnote/>
          <w:docGrid w:linePitch="360"/>
        </w:sectPr>
      </w:pPr>
      <w:r>
        <w:rPr>
          <w:rStyle w:val="1"/>
          <w:color w:val="000000"/>
          <w:lang w:val="ru-RU"/>
        </w:rPr>
        <w:t>Оборудование: Стенды с выступлениями семиклас</w:t>
      </w:r>
      <w:r>
        <w:rPr>
          <w:rStyle w:val="1"/>
          <w:color w:val="000000"/>
          <w:lang w:val="ru-RU"/>
        </w:rPr>
        <w:t xml:space="preserve">сников, магнитофон, пианино, реквизит для постановки </w:t>
      </w:r>
      <w:r>
        <w:rPr>
          <w:rStyle w:val="1"/>
          <w:color w:val="000000"/>
          <w:lang w:eastAsia="en-US"/>
        </w:rPr>
        <w:t xml:space="preserve">«Races», «Pancakes» </w:t>
      </w:r>
      <w:r>
        <w:rPr>
          <w:rStyle w:val="1"/>
          <w:color w:val="000000"/>
          <w:lang w:val="ru-RU"/>
        </w:rPr>
        <w:t xml:space="preserve">и </w:t>
      </w:r>
      <w:r>
        <w:rPr>
          <w:rStyle w:val="1"/>
          <w:color w:val="000000"/>
          <w:lang w:eastAsia="en-US"/>
        </w:rPr>
        <w:t xml:space="preserve">«Tree pigs», </w:t>
      </w:r>
      <w:r>
        <w:rPr>
          <w:rStyle w:val="1"/>
          <w:color w:val="000000"/>
          <w:lang w:val="ru-RU"/>
        </w:rPr>
        <w:t>карта.</w:t>
      </w:r>
    </w:p>
    <w:p w:rsidR="00000000" w:rsidRDefault="00FF4EAE">
      <w:pPr>
        <w:spacing w:before="113" w:after="113" w:line="240" w:lineRule="exact"/>
        <w:rPr>
          <w:color w:val="auto"/>
          <w:sz w:val="19"/>
          <w:szCs w:val="19"/>
          <w:lang w:eastAsia="ru-RU"/>
        </w:rPr>
      </w:pPr>
    </w:p>
    <w:p w:rsidR="00000000" w:rsidRDefault="00FF4EAE">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FF4EAE">
      <w:pPr>
        <w:pStyle w:val="a6"/>
        <w:shd w:val="clear" w:color="auto" w:fill="auto"/>
        <w:spacing w:after="0" w:line="485" w:lineRule="exact"/>
        <w:ind w:left="20" w:firstLine="0"/>
        <w:jc w:val="left"/>
      </w:pPr>
      <w:r>
        <w:rPr>
          <w:rStyle w:val="1"/>
          <w:color w:val="000000"/>
          <w:lang w:val="ru-RU"/>
        </w:rPr>
        <w:lastRenderedPageBreak/>
        <w:t xml:space="preserve">Р </w:t>
      </w:r>
      <w:r>
        <w:rPr>
          <w:rStyle w:val="1"/>
          <w:color w:val="000000"/>
          <w:lang w:eastAsia="en-US"/>
        </w:rPr>
        <w:t>How do you do?</w:t>
      </w:r>
    </w:p>
    <w:p w:rsidR="00000000" w:rsidRDefault="00FF4EAE">
      <w:pPr>
        <w:pStyle w:val="a6"/>
        <w:shd w:val="clear" w:color="auto" w:fill="auto"/>
        <w:spacing w:after="0" w:line="485" w:lineRule="exact"/>
        <w:ind w:left="20" w:right="1560" w:firstLine="0"/>
        <w:jc w:val="left"/>
      </w:pPr>
      <w:r>
        <w:rPr>
          <w:rStyle w:val="1"/>
          <w:color w:val="000000"/>
          <w:lang w:eastAsia="en-US"/>
        </w:rPr>
        <w:t>G How do you do P My name is Ann G And I am Mike Field P Glad to meet you G So am I</w:t>
      </w:r>
    </w:p>
    <w:p w:rsidR="00000000" w:rsidRDefault="00FF4EAE">
      <w:pPr>
        <w:pStyle w:val="a6"/>
        <w:shd w:val="clear" w:color="auto" w:fill="auto"/>
        <w:spacing w:after="0" w:line="485" w:lineRule="exact"/>
        <w:ind w:left="20" w:firstLine="0"/>
        <w:jc w:val="both"/>
      </w:pPr>
      <w:r>
        <w:rPr>
          <w:rStyle w:val="1"/>
          <w:color w:val="000000"/>
          <w:lang w:eastAsia="en-US"/>
        </w:rPr>
        <w:t>P Did you like our school, Mr. Field? P Of course. Good-bye!</w:t>
      </w:r>
    </w:p>
    <w:p w:rsidR="00000000" w:rsidRDefault="00FF4EAE">
      <w:pPr>
        <w:pStyle w:val="a6"/>
        <w:shd w:val="clear" w:color="auto" w:fill="auto"/>
        <w:spacing w:after="0" w:line="485" w:lineRule="exact"/>
        <w:ind w:left="20" w:firstLine="0"/>
        <w:jc w:val="left"/>
      </w:pPr>
      <w:r>
        <w:rPr>
          <w:rStyle w:val="1"/>
          <w:color w:val="000000"/>
          <w:lang w:eastAsia="en-US"/>
        </w:rPr>
        <w:t>G So long!</w:t>
      </w:r>
    </w:p>
    <w:p w:rsidR="00000000" w:rsidRDefault="00FF4EAE">
      <w:pPr>
        <w:pStyle w:val="a6"/>
        <w:shd w:val="clear" w:color="auto" w:fill="auto"/>
        <w:spacing w:after="0" w:line="485" w:lineRule="exact"/>
        <w:ind w:left="40" w:right="1920" w:firstLine="0"/>
        <w:jc w:val="right"/>
      </w:pPr>
      <w:r>
        <w:rPr>
          <w:rStyle w:val="1"/>
          <w:color w:val="000000"/>
          <w:lang w:eastAsia="en-US"/>
        </w:rPr>
        <w:t xml:space="preserve">P My name is Liza G </w:t>
      </w:r>
      <w:r>
        <w:rPr>
          <w:rStyle w:val="1"/>
          <w:color w:val="000000"/>
          <w:lang w:eastAsia="en-US"/>
        </w:rPr>
        <w:lastRenderedPageBreak/>
        <w:t>What’s your name I am John Hobbs Glad to meet you P So am I</w:t>
      </w:r>
    </w:p>
    <w:p w:rsidR="00000000" w:rsidRDefault="00FF4EAE">
      <w:pPr>
        <w:pStyle w:val="a6"/>
        <w:shd w:val="clear" w:color="auto" w:fill="auto"/>
        <w:spacing w:after="0" w:line="485" w:lineRule="exact"/>
        <w:ind w:left="40" w:firstLine="0"/>
        <w:jc w:val="both"/>
      </w:pPr>
      <w:r>
        <w:rPr>
          <w:rStyle w:val="1"/>
          <w:color w:val="000000"/>
          <w:lang w:eastAsia="en-US"/>
        </w:rPr>
        <w:t>P What city are you from?</w:t>
      </w:r>
    </w:p>
    <w:p w:rsidR="00000000" w:rsidRDefault="00FF4EAE">
      <w:pPr>
        <w:pStyle w:val="a6"/>
        <w:shd w:val="clear" w:color="auto" w:fill="auto"/>
        <w:spacing w:after="0" w:line="485" w:lineRule="exact"/>
        <w:ind w:left="40" w:firstLine="0"/>
        <w:jc w:val="both"/>
      </w:pPr>
      <w:r>
        <w:rPr>
          <w:rStyle w:val="1"/>
          <w:color w:val="000000"/>
          <w:lang w:eastAsia="en-US"/>
        </w:rPr>
        <w:t>G From Liverpool. Have a look at my city on the photo.</w:t>
      </w:r>
    </w:p>
    <w:p w:rsidR="00000000" w:rsidRDefault="00FF4EAE">
      <w:pPr>
        <w:pStyle w:val="a6"/>
        <w:shd w:val="clear" w:color="auto" w:fill="auto"/>
        <w:spacing w:after="0" w:line="485" w:lineRule="exact"/>
        <w:ind w:left="40" w:firstLine="0"/>
        <w:jc w:val="both"/>
      </w:pPr>
      <w:r>
        <w:rPr>
          <w:rStyle w:val="1"/>
          <w:color w:val="000000"/>
          <w:lang w:eastAsia="en-US"/>
        </w:rPr>
        <w:t>P Wonderful! Good-bye!</w:t>
      </w:r>
    </w:p>
    <w:p w:rsidR="00000000" w:rsidRDefault="00FF4EAE">
      <w:pPr>
        <w:pStyle w:val="a6"/>
        <w:shd w:val="clear" w:color="auto" w:fill="auto"/>
        <w:spacing w:after="0" w:line="485" w:lineRule="exact"/>
        <w:ind w:left="40" w:firstLine="0"/>
        <w:jc w:val="both"/>
        <w:sectPr w:rsidR="00000000">
          <w:type w:val="continuous"/>
          <w:pgSz w:w="16838" w:h="23810"/>
          <w:pgMar w:top="4344" w:right="4166" w:bottom="4147" w:left="3547" w:header="0" w:footer="3" w:gutter="0"/>
          <w:cols w:num="2" w:space="528"/>
          <w:noEndnote/>
          <w:docGrid w:linePitch="360"/>
        </w:sectPr>
      </w:pPr>
      <w:r>
        <w:rPr>
          <w:rStyle w:val="1"/>
          <w:color w:val="000000"/>
          <w:lang w:eastAsia="en-US"/>
        </w:rPr>
        <w:t>G See you at the performance.</w:t>
      </w:r>
    </w:p>
    <w:p w:rsidR="00000000" w:rsidRDefault="00FF4EAE">
      <w:pPr>
        <w:spacing w:line="240" w:lineRule="exact"/>
        <w:rPr>
          <w:color w:val="auto"/>
          <w:sz w:val="19"/>
          <w:szCs w:val="19"/>
          <w:lang w:eastAsia="ru-RU"/>
        </w:rPr>
      </w:pPr>
    </w:p>
    <w:p w:rsidR="00000000" w:rsidRDefault="00FF4EAE">
      <w:pPr>
        <w:spacing w:before="84" w:after="84" w:line="240" w:lineRule="exact"/>
        <w:rPr>
          <w:color w:val="auto"/>
          <w:sz w:val="19"/>
          <w:szCs w:val="19"/>
          <w:lang w:eastAsia="ru-RU"/>
        </w:rPr>
      </w:pPr>
    </w:p>
    <w:p w:rsidR="00000000" w:rsidRDefault="00FF4EAE">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FF4EAE">
      <w:pPr>
        <w:pStyle w:val="a6"/>
        <w:shd w:val="clear" w:color="auto" w:fill="auto"/>
        <w:spacing w:after="184" w:line="270" w:lineRule="exact"/>
        <w:ind w:left="20" w:firstLine="0"/>
        <w:jc w:val="both"/>
      </w:pPr>
      <w:r>
        <w:rPr>
          <w:rStyle w:val="1"/>
          <w:color w:val="000000"/>
          <w:lang w:val="ru-RU"/>
        </w:rPr>
        <w:lastRenderedPageBreak/>
        <w:t>Английских гостей приглашают в кабинет.</w:t>
      </w:r>
    </w:p>
    <w:p w:rsidR="00000000" w:rsidRDefault="00FF4EAE">
      <w:pPr>
        <w:pStyle w:val="a6"/>
        <w:shd w:val="clear" w:color="auto" w:fill="auto"/>
        <w:spacing w:after="348" w:line="480" w:lineRule="exact"/>
        <w:ind w:left="20" w:right="40" w:firstLine="360"/>
        <w:jc w:val="both"/>
      </w:pPr>
      <w:r>
        <w:rPr>
          <w:rStyle w:val="1"/>
          <w:color w:val="000000"/>
          <w:lang w:val="ru-RU"/>
        </w:rPr>
        <w:t>Подготовленная семиклассница рассказывает английским гостям о деятельности кружка, используя стенды с фотографиями с выступле</w:t>
      </w:r>
      <w:r>
        <w:rPr>
          <w:rStyle w:val="1"/>
          <w:color w:val="000000"/>
          <w:lang w:val="ru-RU"/>
        </w:rPr>
        <w:t>ниями учащихся.</w:t>
      </w:r>
    </w:p>
    <w:p w:rsidR="00000000" w:rsidRDefault="00FF4EAE">
      <w:pPr>
        <w:pStyle w:val="a6"/>
        <w:shd w:val="clear" w:color="auto" w:fill="auto"/>
        <w:spacing w:after="356" w:line="270" w:lineRule="exact"/>
        <w:ind w:right="40" w:firstLine="0"/>
      </w:pPr>
      <w:r>
        <w:rPr>
          <w:rStyle w:val="1"/>
          <w:color w:val="000000"/>
          <w:lang w:eastAsia="en-US"/>
        </w:rPr>
        <w:t>Dear guests!</w:t>
      </w:r>
    </w:p>
    <w:p w:rsidR="00000000" w:rsidRDefault="00FF4EAE">
      <w:pPr>
        <w:pStyle w:val="a6"/>
        <w:shd w:val="clear" w:color="auto" w:fill="auto"/>
        <w:spacing w:after="0" w:line="270" w:lineRule="exact"/>
        <w:ind w:right="40" w:firstLine="0"/>
      </w:pPr>
      <w:r>
        <w:rPr>
          <w:rStyle w:val="1"/>
          <w:color w:val="000000"/>
          <w:lang w:eastAsia="en-US"/>
        </w:rPr>
        <w:t>I tell you about Out-of-School Activity. At the lessons of our circle we speak</w:t>
      </w:r>
    </w:p>
    <w:p w:rsidR="00000000" w:rsidRDefault="00FF4EAE">
      <w:pPr>
        <w:rPr>
          <w:color w:val="auto"/>
          <w:lang w:eastAsia="ru-RU"/>
        </w:rPr>
      </w:pPr>
    </w:p>
    <w:p w:rsidR="00000000" w:rsidRDefault="00FF4EAE">
      <w:pPr>
        <w:pStyle w:val="a6"/>
        <w:shd w:val="clear" w:color="auto" w:fill="auto"/>
        <w:spacing w:after="176" w:line="485" w:lineRule="exact"/>
        <w:ind w:left="20" w:right="40" w:firstLine="0"/>
        <w:jc w:val="both"/>
      </w:pPr>
      <w:r>
        <w:rPr>
          <w:rStyle w:val="1"/>
          <w:color w:val="000000"/>
          <w:lang w:eastAsia="en-US"/>
        </w:rPr>
        <w:t>English Describe pictures, recite poems. We know something about the life of your country. Some members of the circle translate the English poetry.</w:t>
      </w:r>
      <w:r>
        <w:rPr>
          <w:rStyle w:val="1"/>
          <w:color w:val="000000"/>
          <w:lang w:eastAsia="en-US"/>
        </w:rPr>
        <w:t xml:space="preserve"> For example Lebedeva </w:t>
      </w:r>
      <w:r>
        <w:rPr>
          <w:rStyle w:val="ab"/>
          <w:color w:val="000000"/>
          <w:lang w:eastAsia="en-US"/>
        </w:rPr>
        <w:t>Oly a</w:t>
      </w:r>
      <w:r>
        <w:rPr>
          <w:rStyle w:val="1"/>
          <w:color w:val="000000"/>
          <w:lang w:eastAsia="en-US"/>
        </w:rPr>
        <w:t xml:space="preserve"> translated 2 poems from English into Russian from the journal «Speak Out», «Uncle Foe» and «The sea and the sky».</w:t>
      </w:r>
    </w:p>
    <w:p w:rsidR="00000000" w:rsidRDefault="00FF4EAE">
      <w:pPr>
        <w:pStyle w:val="a6"/>
        <w:shd w:val="clear" w:color="auto" w:fill="auto"/>
        <w:spacing w:after="0" w:line="490" w:lineRule="exact"/>
        <w:ind w:left="20" w:right="40" w:firstLine="360"/>
        <w:jc w:val="both"/>
      </w:pPr>
      <w:r>
        <w:rPr>
          <w:rStyle w:val="1"/>
          <w:color w:val="000000"/>
          <w:lang w:eastAsia="en-US"/>
        </w:rPr>
        <w:t xml:space="preserve">Besides we make excursions to the museum after Sobinov, to the museum of war glory in school Number 36 founded by </w:t>
      </w:r>
      <w:r>
        <w:rPr>
          <w:rStyle w:val="1"/>
          <w:color w:val="000000"/>
          <w:lang w:eastAsia="en-US"/>
        </w:rPr>
        <w:t>the talented teacher V.S. Latushev.</w:t>
      </w:r>
    </w:p>
    <w:p w:rsidR="00000000" w:rsidRDefault="00FF4EAE">
      <w:pPr>
        <w:rPr>
          <w:color w:val="auto"/>
          <w:lang w:eastAsia="ru-RU"/>
        </w:rPr>
      </w:pPr>
    </w:p>
    <w:p w:rsidR="00000000" w:rsidRDefault="00FF4EAE">
      <w:pPr>
        <w:pStyle w:val="a6"/>
        <w:shd w:val="clear" w:color="auto" w:fill="auto"/>
        <w:spacing w:after="0" w:line="485" w:lineRule="exact"/>
        <w:ind w:left="20" w:right="40" w:firstLine="360"/>
        <w:jc w:val="both"/>
      </w:pPr>
      <w:r>
        <w:rPr>
          <w:rStyle w:val="1"/>
          <w:color w:val="000000"/>
          <w:lang w:eastAsia="en-US"/>
        </w:rPr>
        <w:t>Also we take part in staying, in the performances Mother’s Day», «Christmas party», «Language Competition», «Shakespeare’s activity». It’s interesting to study English in our circle.</w:t>
      </w:r>
    </w:p>
    <w:p w:rsidR="00000000" w:rsidRDefault="00FF4EAE">
      <w:pPr>
        <w:pStyle w:val="a6"/>
        <w:shd w:val="clear" w:color="auto" w:fill="auto"/>
        <w:spacing w:after="1004" w:line="475" w:lineRule="exact"/>
        <w:ind w:left="20" w:right="20" w:firstLine="0"/>
        <w:jc w:val="both"/>
      </w:pPr>
      <w:r>
        <w:rPr>
          <w:rStyle w:val="1"/>
          <w:color w:val="000000"/>
          <w:lang w:val="ru-RU"/>
        </w:rPr>
        <w:t>После знакомства с английскими гостя</w:t>
      </w:r>
      <w:r>
        <w:rPr>
          <w:rStyle w:val="1"/>
          <w:color w:val="000000"/>
          <w:lang w:val="ru-RU"/>
        </w:rPr>
        <w:t>ми кружковец проводит экскурсию по школе.</w:t>
      </w:r>
    </w:p>
    <w:p w:rsidR="00000000" w:rsidRDefault="00FF4EAE">
      <w:pPr>
        <w:pStyle w:val="a6"/>
        <w:shd w:val="clear" w:color="auto" w:fill="auto"/>
        <w:spacing w:after="193" w:line="270" w:lineRule="exact"/>
        <w:ind w:right="80" w:firstLine="0"/>
      </w:pPr>
      <w:r>
        <w:rPr>
          <w:rStyle w:val="1"/>
          <w:color w:val="000000"/>
          <w:lang w:eastAsia="en-US"/>
        </w:rPr>
        <w:lastRenderedPageBreak/>
        <w:t>Good morning, dear guests!</w:t>
      </w:r>
    </w:p>
    <w:p w:rsidR="00000000" w:rsidRDefault="00FF4EAE">
      <w:pPr>
        <w:pStyle w:val="a6"/>
        <w:shd w:val="clear" w:color="auto" w:fill="auto"/>
        <w:spacing w:after="180" w:line="480" w:lineRule="exact"/>
        <w:ind w:left="20" w:right="20" w:firstLine="320"/>
        <w:jc w:val="both"/>
      </w:pPr>
      <w:r>
        <w:rPr>
          <w:rStyle w:val="1"/>
          <w:color w:val="000000"/>
          <w:lang w:eastAsia="en-US"/>
        </w:rPr>
        <w:t>Our school is 50 years old. On the ground floor you see a cloakroom. On the first floor there is a library and the principal’s study.</w:t>
      </w:r>
    </w:p>
    <w:p w:rsidR="00000000" w:rsidRDefault="00FF4EAE">
      <w:pPr>
        <w:pStyle w:val="a6"/>
        <w:shd w:val="clear" w:color="auto" w:fill="auto"/>
        <w:spacing w:after="1008" w:line="480" w:lineRule="exact"/>
        <w:ind w:left="20" w:right="20" w:firstLine="320"/>
        <w:jc w:val="both"/>
      </w:pPr>
      <w:r>
        <w:rPr>
          <w:rStyle w:val="1"/>
          <w:color w:val="000000"/>
          <w:lang w:eastAsia="en-US"/>
        </w:rPr>
        <w:t>In this study we learn history. And there is the teac</w:t>
      </w:r>
      <w:r>
        <w:rPr>
          <w:rStyle w:val="1"/>
          <w:color w:val="000000"/>
          <w:lang w:eastAsia="en-US"/>
        </w:rPr>
        <w:t>hers’ room. These are Russian, botany, physics study, The first director was Sidorov Boris Ivanovich. The second one was Izotov Oleg Vasilyevich, a famous poet. Many teachers who worked and work now do and did much for school. Those are school leavers many</w:t>
      </w:r>
      <w:r>
        <w:rPr>
          <w:rStyle w:val="1"/>
          <w:color w:val="000000"/>
          <w:lang w:eastAsia="en-US"/>
        </w:rPr>
        <w:t xml:space="preserve"> of whom became well-know people. We see also on the second floor a handicraft study where our students do many useful things. We like our school.</w:t>
      </w:r>
    </w:p>
    <w:p w:rsidR="00000000" w:rsidRDefault="00FF4EAE">
      <w:pPr>
        <w:pStyle w:val="a6"/>
        <w:shd w:val="clear" w:color="auto" w:fill="auto"/>
        <w:spacing w:after="290" w:line="270" w:lineRule="exact"/>
        <w:ind w:left="20" w:firstLine="0"/>
        <w:jc w:val="both"/>
      </w:pPr>
      <w:r>
        <w:rPr>
          <w:rStyle w:val="1"/>
          <w:color w:val="000000"/>
          <w:lang w:val="ru-RU"/>
        </w:rPr>
        <w:t>Гости задают вопросы.</w:t>
      </w:r>
    </w:p>
    <w:p w:rsidR="00000000" w:rsidRDefault="00FF4EAE">
      <w:pPr>
        <w:pStyle w:val="a6"/>
        <w:shd w:val="clear" w:color="auto" w:fill="auto"/>
        <w:spacing w:after="0" w:line="341" w:lineRule="exact"/>
        <w:ind w:left="20" w:firstLine="0"/>
        <w:jc w:val="both"/>
      </w:pPr>
      <w:r>
        <w:rPr>
          <w:rStyle w:val="1"/>
          <w:color w:val="000000"/>
          <w:lang w:eastAsia="en-US"/>
        </w:rPr>
        <w:t>You study many subject, don’t you?</w:t>
      </w:r>
    </w:p>
    <w:p w:rsidR="00000000" w:rsidRDefault="00FF4EAE">
      <w:pPr>
        <w:rPr>
          <w:color w:val="auto"/>
          <w:lang w:eastAsia="ru-RU"/>
        </w:rPr>
      </w:pPr>
    </w:p>
    <w:p w:rsidR="00000000" w:rsidRDefault="00FF4EAE">
      <w:pPr>
        <w:pStyle w:val="a6"/>
        <w:shd w:val="clear" w:color="auto" w:fill="auto"/>
        <w:spacing w:after="357" w:line="341" w:lineRule="exact"/>
        <w:ind w:left="20" w:firstLine="0"/>
        <w:jc w:val="both"/>
      </w:pPr>
      <w:r>
        <w:rPr>
          <w:rStyle w:val="1"/>
          <w:color w:val="000000"/>
          <w:lang w:eastAsia="en-US"/>
        </w:rPr>
        <w:t>P Subjects English isn’t</w:t>
      </w:r>
      <w:r>
        <w:rPr>
          <w:rStyle w:val="1"/>
          <w:color w:val="000000"/>
          <w:lang w:eastAsia="en-US"/>
        </w:rPr>
        <w:t xml:space="preserve"> easy and other for us to tell you the truth.</w:t>
      </w:r>
    </w:p>
    <w:p w:rsidR="00000000" w:rsidRDefault="00FF4EAE">
      <w:pPr>
        <w:pStyle w:val="a6"/>
        <w:shd w:val="clear" w:color="auto" w:fill="auto"/>
        <w:spacing w:after="352" w:line="270" w:lineRule="exact"/>
        <w:ind w:left="20" w:firstLine="0"/>
        <w:jc w:val="both"/>
      </w:pPr>
      <w:r>
        <w:rPr>
          <w:rStyle w:val="1"/>
          <w:color w:val="000000"/>
          <w:lang w:eastAsia="en-US"/>
        </w:rPr>
        <w:t>Do you wear uniforms?</w:t>
      </w:r>
    </w:p>
    <w:p w:rsidR="00000000" w:rsidRDefault="00FF4EAE">
      <w:pPr>
        <w:pStyle w:val="a6"/>
        <w:shd w:val="clear" w:color="auto" w:fill="auto"/>
        <w:spacing w:after="1072" w:line="270" w:lineRule="exact"/>
        <w:ind w:left="20" w:firstLine="0"/>
        <w:jc w:val="both"/>
      </w:pPr>
      <w:r>
        <w:rPr>
          <w:rStyle w:val="1"/>
          <w:color w:val="000000"/>
          <w:lang w:eastAsia="en-US"/>
        </w:rPr>
        <w:t>P We don’t like it. But we have to wear them.</w:t>
      </w:r>
    </w:p>
    <w:p w:rsidR="00000000" w:rsidRDefault="00FF4EAE">
      <w:pPr>
        <w:pStyle w:val="a6"/>
        <w:shd w:val="clear" w:color="auto" w:fill="auto"/>
        <w:spacing w:after="352" w:line="270" w:lineRule="exact"/>
        <w:ind w:left="20" w:firstLine="0"/>
        <w:jc w:val="both"/>
      </w:pPr>
      <w:r>
        <w:rPr>
          <w:rStyle w:val="1"/>
          <w:color w:val="000000"/>
          <w:lang w:val="ru-RU"/>
        </w:rPr>
        <w:t xml:space="preserve">Утренник открывается песней </w:t>
      </w:r>
      <w:r>
        <w:rPr>
          <w:rStyle w:val="1"/>
          <w:color w:val="000000"/>
          <w:lang w:eastAsia="en-US"/>
        </w:rPr>
        <w:t xml:space="preserve">«Tipperary» </w:t>
      </w:r>
      <w:r>
        <w:rPr>
          <w:rStyle w:val="1"/>
          <w:color w:val="000000"/>
          <w:lang w:val="ru-RU"/>
        </w:rPr>
        <w:t>с магнитофона.</w:t>
      </w:r>
    </w:p>
    <w:p w:rsidR="00000000" w:rsidRDefault="00FF4EAE">
      <w:pPr>
        <w:pStyle w:val="a6"/>
        <w:shd w:val="clear" w:color="auto" w:fill="auto"/>
        <w:spacing w:after="0" w:line="270" w:lineRule="exact"/>
        <w:ind w:left="20" w:firstLine="0"/>
        <w:jc w:val="both"/>
      </w:pPr>
      <w:r>
        <w:rPr>
          <w:rStyle w:val="1"/>
          <w:color w:val="000000"/>
          <w:lang w:eastAsia="en-US"/>
        </w:rPr>
        <w:t>Compere: Dear quests! Now you will listen something about Great Britain.</w:t>
      </w:r>
    </w:p>
    <w:p w:rsidR="00000000" w:rsidRDefault="00FF4EAE">
      <w:pPr>
        <w:pStyle w:val="a6"/>
        <w:shd w:val="clear" w:color="auto" w:fill="auto"/>
        <w:spacing w:after="352" w:line="270" w:lineRule="exact"/>
        <w:ind w:left="20" w:firstLine="0"/>
        <w:jc w:val="both"/>
      </w:pPr>
      <w:r>
        <w:rPr>
          <w:rStyle w:val="1"/>
          <w:color w:val="000000"/>
          <w:lang w:val="ru-RU"/>
        </w:rPr>
        <w:t>Р:</w:t>
      </w:r>
    </w:p>
    <w:p w:rsidR="00000000" w:rsidRDefault="00FF4EAE">
      <w:pPr>
        <w:pStyle w:val="a6"/>
        <w:shd w:val="clear" w:color="auto" w:fill="auto"/>
        <w:spacing w:after="188" w:line="270" w:lineRule="exact"/>
        <w:ind w:right="20" w:firstLine="0"/>
      </w:pPr>
      <w:r>
        <w:rPr>
          <w:color w:val="000000"/>
          <w:u w:val="single"/>
          <w:lang w:eastAsia="en-US"/>
        </w:rPr>
        <w:t>Geographica</w:t>
      </w:r>
      <w:r>
        <w:rPr>
          <w:color w:val="000000"/>
          <w:u w:val="single"/>
          <w:lang w:eastAsia="en-US"/>
        </w:rPr>
        <w:t>l Position</w:t>
      </w:r>
    </w:p>
    <w:p w:rsidR="00000000" w:rsidRDefault="00FF4EAE">
      <w:pPr>
        <w:pStyle w:val="a6"/>
        <w:shd w:val="clear" w:color="auto" w:fill="auto"/>
        <w:spacing w:after="116" w:line="480" w:lineRule="exact"/>
        <w:ind w:left="20" w:right="80" w:firstLine="360"/>
        <w:jc w:val="both"/>
      </w:pPr>
      <w:r>
        <w:rPr>
          <w:rStyle w:val="1"/>
          <w:color w:val="000000"/>
          <w:lang w:eastAsia="en-US"/>
        </w:rPr>
        <w:t>We study English. Here is the country called the United Kingdom of Great Britain and Northern Ireland. It is in the British Isles. The country consists of Scotland, England, Wales and Northern Ireland.</w:t>
      </w:r>
    </w:p>
    <w:p w:rsidR="00000000" w:rsidRDefault="00FF4EAE">
      <w:pPr>
        <w:pStyle w:val="a6"/>
        <w:shd w:val="clear" w:color="auto" w:fill="auto"/>
        <w:spacing w:after="1012" w:line="485" w:lineRule="exact"/>
        <w:ind w:left="20" w:right="80" w:firstLine="360"/>
        <w:jc w:val="both"/>
      </w:pPr>
      <w:r>
        <w:rPr>
          <w:rStyle w:val="1"/>
          <w:color w:val="000000"/>
          <w:lang w:eastAsia="en-US"/>
        </w:rPr>
        <w:t>The capital of Scotland</w:t>
      </w:r>
      <w:r>
        <w:rPr>
          <w:rStyle w:val="1"/>
          <w:color w:val="000000"/>
          <w:lang w:eastAsia="en-US"/>
        </w:rPr>
        <w:t xml:space="preserve"> is Edinburgh. The capital of Wales is Cardiff. The capital of Northern Ireland is Belfast. The capital of the whole country is London.</w:t>
      </w:r>
    </w:p>
    <w:p w:rsidR="00000000" w:rsidRDefault="00FF4EAE">
      <w:pPr>
        <w:pStyle w:val="a6"/>
        <w:shd w:val="clear" w:color="auto" w:fill="auto"/>
        <w:spacing w:after="724" w:line="270" w:lineRule="exact"/>
        <w:ind w:right="20" w:firstLine="0"/>
      </w:pPr>
      <w:r>
        <w:rPr>
          <w:rStyle w:val="1"/>
          <w:color w:val="000000"/>
          <w:lang w:eastAsia="en-US"/>
        </w:rPr>
        <w:lastRenderedPageBreak/>
        <w:t>Geographical Position</w:t>
      </w:r>
    </w:p>
    <w:p w:rsidR="00000000" w:rsidRDefault="00FF4EAE">
      <w:pPr>
        <w:rPr>
          <w:color w:val="auto"/>
          <w:lang w:eastAsia="ru-RU"/>
        </w:rPr>
      </w:pPr>
    </w:p>
    <w:p w:rsidR="00000000" w:rsidRDefault="00FF4EAE">
      <w:pPr>
        <w:pStyle w:val="a6"/>
        <w:shd w:val="clear" w:color="auto" w:fill="auto"/>
        <w:spacing w:after="0" w:line="485" w:lineRule="exact"/>
        <w:ind w:left="20" w:right="80" w:firstLine="0"/>
        <w:jc w:val="both"/>
      </w:pPr>
      <w:r>
        <w:rPr>
          <w:rStyle w:val="1"/>
          <w:color w:val="000000"/>
          <w:lang w:eastAsia="en-US"/>
        </w:rPr>
        <w:t>Do you know, my friends,</w:t>
      </w:r>
      <w:r>
        <w:rPr>
          <w:rStyle w:val="1"/>
          <w:color w:val="000000"/>
          <w:lang w:eastAsia="en-US"/>
        </w:rPr>
        <w:t xml:space="preserve"> what river London on is? - Right! On the Thames river. There are many beautiful lakes in Great Britain, especially in Scotland.</w:t>
      </w:r>
    </w:p>
    <w:p w:rsidR="00000000" w:rsidRDefault="00FF4EAE">
      <w:pPr>
        <w:pStyle w:val="a6"/>
        <w:shd w:val="clear" w:color="auto" w:fill="auto"/>
        <w:spacing w:after="592" w:line="485" w:lineRule="exact"/>
        <w:ind w:left="20" w:firstLine="0"/>
        <w:jc w:val="both"/>
      </w:pPr>
      <w:r>
        <w:rPr>
          <w:rStyle w:val="1"/>
          <w:color w:val="000000"/>
          <w:lang w:eastAsia="en-US"/>
        </w:rPr>
        <w:t>The highest mountain is Ben Nevis.</w:t>
      </w:r>
    </w:p>
    <w:p w:rsidR="00000000" w:rsidRDefault="00FF4EAE">
      <w:pPr>
        <w:pStyle w:val="a6"/>
        <w:shd w:val="clear" w:color="auto" w:fill="auto"/>
        <w:spacing w:after="488" w:line="270" w:lineRule="exact"/>
        <w:ind w:right="20" w:firstLine="0"/>
      </w:pPr>
      <w:r>
        <w:rPr>
          <w:rStyle w:val="1"/>
          <w:color w:val="000000"/>
          <w:lang w:eastAsia="en-US"/>
        </w:rPr>
        <w:t>About the sights</w:t>
      </w:r>
    </w:p>
    <w:p w:rsidR="00000000" w:rsidRDefault="00FF4EAE">
      <w:pPr>
        <w:pStyle w:val="a6"/>
        <w:shd w:val="clear" w:color="auto" w:fill="auto"/>
        <w:spacing w:after="0" w:line="480" w:lineRule="exact"/>
        <w:ind w:left="20" w:right="80" w:firstLine="0"/>
        <w:jc w:val="both"/>
      </w:pPr>
      <w:r>
        <w:rPr>
          <w:rStyle w:val="1"/>
          <w:color w:val="000000"/>
          <w:lang w:eastAsia="en-US"/>
        </w:rPr>
        <w:t>London is 2 000 years old. It is famous for St. Paul’</w:t>
      </w:r>
      <w:r>
        <w:rPr>
          <w:rStyle w:val="1"/>
          <w:color w:val="000000"/>
          <w:lang w:eastAsia="en-US"/>
        </w:rPr>
        <w:t>s Cathedral built by Christopher Wren.</w:t>
      </w:r>
    </w:p>
    <w:p w:rsidR="00000000" w:rsidRDefault="00FF4EAE">
      <w:pPr>
        <w:pStyle w:val="a6"/>
        <w:shd w:val="clear" w:color="auto" w:fill="auto"/>
        <w:spacing w:after="0" w:line="480" w:lineRule="exact"/>
        <w:ind w:left="20" w:firstLine="360"/>
        <w:jc w:val="both"/>
      </w:pPr>
      <w:r>
        <w:rPr>
          <w:rStyle w:val="1"/>
          <w:color w:val="000000"/>
          <w:lang w:val="ru-RU"/>
        </w:rPr>
        <w:t xml:space="preserve">г </w:t>
      </w:r>
      <w:r>
        <w:rPr>
          <w:rStyle w:val="1"/>
          <w:color w:val="000000"/>
          <w:lang w:eastAsia="en-US"/>
        </w:rPr>
        <w:t>Children, do you know what it is?</w:t>
      </w:r>
    </w:p>
    <w:p w:rsidR="00000000" w:rsidRDefault="00FF4EAE">
      <w:pPr>
        <w:rPr>
          <w:color w:val="auto"/>
          <w:lang w:eastAsia="ru-RU"/>
        </w:rPr>
      </w:pPr>
    </w:p>
    <w:p w:rsidR="00000000" w:rsidRDefault="00FF4EAE">
      <w:pPr>
        <w:pStyle w:val="a6"/>
        <w:shd w:val="clear" w:color="auto" w:fill="auto"/>
        <w:spacing w:after="0" w:line="485" w:lineRule="exact"/>
        <w:ind w:left="20" w:firstLine="360"/>
        <w:jc w:val="both"/>
      </w:pPr>
      <w:r>
        <w:rPr>
          <w:rStyle w:val="1"/>
          <w:color w:val="000000"/>
          <w:lang w:eastAsia="en-US"/>
        </w:rPr>
        <w:t>It’s the Tower, the museum with Armour and crown of Jewels.</w:t>
      </w:r>
    </w:p>
    <w:p w:rsidR="00000000" w:rsidRDefault="00FF4EAE">
      <w:pPr>
        <w:pStyle w:val="a6"/>
        <w:shd w:val="clear" w:color="auto" w:fill="auto"/>
        <w:spacing w:after="0" w:line="485" w:lineRule="exact"/>
        <w:ind w:left="740" w:firstLine="0"/>
        <w:jc w:val="both"/>
      </w:pPr>
      <w:r>
        <w:rPr>
          <w:rStyle w:val="1"/>
          <w:color w:val="000000"/>
          <w:lang w:eastAsia="en-US"/>
        </w:rPr>
        <w:t>It’s walls are 5 meters thick.</w:t>
      </w:r>
    </w:p>
    <w:p w:rsidR="00000000" w:rsidRDefault="00FF4EAE">
      <w:pPr>
        <w:pStyle w:val="a6"/>
        <w:shd w:val="clear" w:color="auto" w:fill="auto"/>
        <w:spacing w:after="0" w:line="485" w:lineRule="exact"/>
        <w:ind w:left="740" w:firstLine="0"/>
        <w:jc w:val="both"/>
      </w:pPr>
      <w:r>
        <w:rPr>
          <w:rStyle w:val="1"/>
          <w:color w:val="000000"/>
          <w:lang w:eastAsia="en-US"/>
        </w:rPr>
        <w:t>Londoners are proud of their Parliament with the clock Big Ben.</w:t>
      </w:r>
    </w:p>
    <w:p w:rsidR="00000000" w:rsidRDefault="00FF4EAE">
      <w:pPr>
        <w:pStyle w:val="a6"/>
        <w:shd w:val="clear" w:color="auto" w:fill="auto"/>
        <w:spacing w:after="0" w:line="485" w:lineRule="exact"/>
        <w:ind w:left="740" w:firstLine="0"/>
        <w:jc w:val="both"/>
      </w:pPr>
      <w:r>
        <w:rPr>
          <w:rStyle w:val="1"/>
          <w:color w:val="000000"/>
          <w:lang w:eastAsia="en-US"/>
        </w:rPr>
        <w:t>And who lives in this pla</w:t>
      </w:r>
      <w:r>
        <w:rPr>
          <w:rStyle w:val="1"/>
          <w:color w:val="000000"/>
          <w:lang w:eastAsia="en-US"/>
        </w:rPr>
        <w:t>ce?</w:t>
      </w:r>
    </w:p>
    <w:p w:rsidR="00000000" w:rsidRDefault="00FF4EAE">
      <w:pPr>
        <w:pStyle w:val="a6"/>
        <w:shd w:val="clear" w:color="auto" w:fill="auto"/>
        <w:tabs>
          <w:tab w:val="right" w:pos="6970"/>
          <w:tab w:val="left" w:pos="7066"/>
        </w:tabs>
        <w:spacing w:after="0" w:line="485" w:lineRule="exact"/>
        <w:ind w:left="740" w:firstLine="0"/>
        <w:jc w:val="both"/>
      </w:pPr>
      <w:r>
        <w:rPr>
          <w:rStyle w:val="1"/>
          <w:color w:val="000000"/>
          <w:lang w:eastAsia="en-US"/>
        </w:rPr>
        <w:t>Right The royal family lives here</w:t>
      </w:r>
      <w:r>
        <w:rPr>
          <w:rStyle w:val="1"/>
          <w:color w:val="000000"/>
          <w:lang w:eastAsia="en-US"/>
        </w:rPr>
        <w:tab/>
      </w:r>
    </w:p>
    <w:p w:rsidR="00000000" w:rsidRDefault="00FF4EAE">
      <w:pPr>
        <w:pStyle w:val="a6"/>
        <w:shd w:val="clear" w:color="auto" w:fill="auto"/>
        <w:spacing w:after="0" w:line="485" w:lineRule="exact"/>
        <w:ind w:left="740" w:firstLine="0"/>
        <w:jc w:val="both"/>
      </w:pPr>
      <w:r>
        <w:rPr>
          <w:rStyle w:val="1"/>
          <w:color w:val="000000"/>
          <w:lang w:eastAsia="en-US"/>
        </w:rPr>
        <w:t>Here you see Trafalgar Square with the Nelson Column.</w:t>
      </w:r>
    </w:p>
    <w:p w:rsidR="00000000" w:rsidRDefault="00FF4EAE">
      <w:pPr>
        <w:pStyle w:val="a6"/>
        <w:numPr>
          <w:ilvl w:val="0"/>
          <w:numId w:val="5"/>
        </w:numPr>
        <w:shd w:val="clear" w:color="auto" w:fill="auto"/>
        <w:tabs>
          <w:tab w:val="left" w:pos="534"/>
        </w:tabs>
        <w:spacing w:after="0" w:line="485" w:lineRule="exact"/>
        <w:ind w:left="20" w:firstLine="360"/>
        <w:jc w:val="both"/>
      </w:pPr>
      <w:r>
        <w:rPr>
          <w:rStyle w:val="1"/>
          <w:color w:val="000000"/>
          <w:lang w:eastAsia="en-US"/>
        </w:rPr>
        <w:t xml:space="preserve"> Londerers are proud of their Parliament with the clock Big Ben.</w:t>
      </w:r>
    </w:p>
    <w:p w:rsidR="00000000" w:rsidRDefault="00FF4EAE">
      <w:pPr>
        <w:pStyle w:val="a6"/>
        <w:shd w:val="clear" w:color="auto" w:fill="auto"/>
        <w:spacing w:after="429" w:line="270" w:lineRule="exact"/>
        <w:ind w:right="240" w:firstLine="0"/>
      </w:pPr>
      <w:r>
        <w:rPr>
          <w:rStyle w:val="1"/>
          <w:color w:val="000000"/>
          <w:lang w:eastAsia="en-US"/>
        </w:rPr>
        <w:t>Pancakes Races</w:t>
      </w:r>
    </w:p>
    <w:p w:rsidR="00000000" w:rsidRDefault="00FF4EAE">
      <w:pPr>
        <w:pStyle w:val="a6"/>
        <w:shd w:val="clear" w:color="auto" w:fill="auto"/>
        <w:spacing w:after="832" w:line="485" w:lineRule="exact"/>
        <w:ind w:left="160" w:right="20" w:firstLine="400"/>
        <w:jc w:val="both"/>
      </w:pPr>
      <w:r>
        <w:rPr>
          <w:rStyle w:val="1"/>
          <w:color w:val="000000"/>
          <w:lang w:eastAsia="en-US"/>
        </w:rPr>
        <w:t>Englishmen are fond of different</w:t>
      </w:r>
      <w:r>
        <w:rPr>
          <w:rStyle w:val="1"/>
          <w:color w:val="000000"/>
          <w:lang w:eastAsia="en-US"/>
        </w:rPr>
        <w:t xml:space="preserve"> races. The popular ones are pancakes races. Children run 4 hundred meters with a pan and a cake on it. They must throw it free times while running. The pancake mustn’t fall.</w:t>
      </w:r>
    </w:p>
    <w:p w:rsidR="00000000" w:rsidRDefault="00FF4EAE">
      <w:pPr>
        <w:pStyle w:val="a6"/>
        <w:shd w:val="clear" w:color="auto" w:fill="auto"/>
        <w:spacing w:after="916" w:line="270" w:lineRule="exact"/>
        <w:ind w:left="160" w:firstLine="0"/>
        <w:jc w:val="left"/>
      </w:pPr>
      <w:r>
        <w:rPr>
          <w:rStyle w:val="1"/>
          <w:color w:val="000000"/>
          <w:lang w:val="ru-RU"/>
        </w:rPr>
        <w:t>Девочки демонстрируют это соревнование.</w:t>
      </w:r>
    </w:p>
    <w:p w:rsidR="00000000" w:rsidRDefault="00FF4EAE">
      <w:pPr>
        <w:rPr>
          <w:color w:val="auto"/>
          <w:lang w:eastAsia="ru-RU"/>
        </w:rPr>
      </w:pPr>
    </w:p>
    <w:p w:rsidR="00000000" w:rsidRDefault="00FF4EAE">
      <w:pPr>
        <w:pStyle w:val="a6"/>
        <w:shd w:val="clear" w:color="auto" w:fill="auto"/>
        <w:spacing w:after="0" w:line="480" w:lineRule="exact"/>
        <w:ind w:left="160" w:right="20" w:firstLine="400"/>
        <w:jc w:val="both"/>
      </w:pPr>
      <w:r>
        <w:rPr>
          <w:rStyle w:val="1"/>
          <w:color w:val="000000"/>
          <w:lang w:eastAsia="en-US"/>
        </w:rPr>
        <w:t>Officially the Queen Elizabeth II is the</w:t>
      </w:r>
      <w:r>
        <w:rPr>
          <w:rStyle w:val="1"/>
          <w:color w:val="000000"/>
          <w:lang w:eastAsia="en-US"/>
        </w:rPr>
        <w:t xml:space="preserve"> head of the country. The members of her family are the Queen, her husband King George, Prince Charles and his wife Lady </w:t>
      </w:r>
      <w:r>
        <w:rPr>
          <w:rStyle w:val="1"/>
          <w:color w:val="000000"/>
          <w:lang w:eastAsia="en-US"/>
        </w:rPr>
        <w:lastRenderedPageBreak/>
        <w:t>Diana Spencer. You know Diana died, Prince Edward and princess Ann. The family likes to travel. The Queen visited our country several t</w:t>
      </w:r>
      <w:r>
        <w:rPr>
          <w:rStyle w:val="1"/>
          <w:color w:val="000000"/>
          <w:lang w:eastAsia="en-US"/>
        </w:rPr>
        <w:t>imes. The royal family does much for the country. She visited two schools in Moscow.</w:t>
      </w:r>
    </w:p>
    <w:p w:rsidR="00000000" w:rsidRDefault="00FF4EAE">
      <w:pPr>
        <w:pStyle w:val="610"/>
        <w:shd w:val="clear" w:color="auto" w:fill="auto"/>
        <w:spacing w:after="176"/>
        <w:ind w:left="160"/>
      </w:pPr>
      <w:r>
        <w:rPr>
          <w:rStyle w:val="62"/>
          <w:b/>
          <w:bCs/>
          <w:color w:val="000000"/>
        </w:rPr>
        <w:t>Вопросы кружковцев.</w:t>
      </w:r>
    </w:p>
    <w:p w:rsidR="00000000" w:rsidRDefault="00FF4EAE">
      <w:pPr>
        <w:pStyle w:val="a6"/>
        <w:shd w:val="clear" w:color="auto" w:fill="auto"/>
        <w:spacing w:after="0" w:line="485" w:lineRule="exact"/>
        <w:ind w:left="160" w:firstLine="0"/>
        <w:jc w:val="left"/>
      </w:pPr>
      <w:r>
        <w:rPr>
          <w:rStyle w:val="1"/>
          <w:color w:val="000000"/>
          <w:lang w:eastAsia="en-US"/>
        </w:rPr>
        <w:t>The British way of life.</w:t>
      </w:r>
    </w:p>
    <w:p w:rsidR="00000000" w:rsidRDefault="00FF4EAE">
      <w:pPr>
        <w:pStyle w:val="a6"/>
        <w:shd w:val="clear" w:color="auto" w:fill="auto"/>
        <w:spacing w:after="0" w:line="485" w:lineRule="exact"/>
        <w:ind w:left="160" w:firstLine="0"/>
        <w:jc w:val="left"/>
      </w:pPr>
      <w:r>
        <w:rPr>
          <w:rStyle w:val="1"/>
          <w:color w:val="000000"/>
          <w:lang w:eastAsia="en-US"/>
        </w:rPr>
        <w:t>The British are punctual.</w:t>
      </w:r>
    </w:p>
    <w:p w:rsidR="00000000" w:rsidRDefault="00FF4EAE">
      <w:pPr>
        <w:pStyle w:val="a6"/>
        <w:shd w:val="clear" w:color="auto" w:fill="auto"/>
        <w:spacing w:after="0" w:line="485" w:lineRule="exact"/>
        <w:ind w:left="160" w:firstLine="0"/>
        <w:jc w:val="left"/>
      </w:pPr>
      <w:r>
        <w:rPr>
          <w:rStyle w:val="1"/>
          <w:color w:val="000000"/>
          <w:lang w:eastAsia="en-US"/>
        </w:rPr>
        <w:t>They like boating and ride horses in parks.</w:t>
      </w:r>
    </w:p>
    <w:p w:rsidR="00000000" w:rsidRDefault="00FF4EAE">
      <w:pPr>
        <w:pStyle w:val="a6"/>
        <w:shd w:val="clear" w:color="auto" w:fill="auto"/>
        <w:spacing w:after="0" w:line="485" w:lineRule="exact"/>
        <w:ind w:left="160" w:firstLine="0"/>
        <w:jc w:val="left"/>
      </w:pPr>
      <w:r>
        <w:rPr>
          <w:rStyle w:val="1"/>
          <w:color w:val="000000"/>
          <w:lang w:eastAsia="en-US"/>
        </w:rPr>
        <w:t>They say «It’s a nice day today» many times.</w:t>
      </w:r>
    </w:p>
    <w:p w:rsidR="00000000" w:rsidRDefault="00FF4EAE">
      <w:pPr>
        <w:pStyle w:val="a6"/>
        <w:shd w:val="clear" w:color="auto" w:fill="auto"/>
        <w:spacing w:after="0" w:line="485" w:lineRule="exact"/>
        <w:ind w:left="160" w:firstLine="0"/>
        <w:jc w:val="left"/>
      </w:pPr>
      <w:r>
        <w:rPr>
          <w:rStyle w:val="1"/>
          <w:color w:val="000000"/>
          <w:lang w:eastAsia="en-US"/>
        </w:rPr>
        <w:t>They like to speak about their pets.</w:t>
      </w:r>
    </w:p>
    <w:p w:rsidR="00000000" w:rsidRDefault="00FF4EAE">
      <w:pPr>
        <w:pStyle w:val="a6"/>
        <w:shd w:val="clear" w:color="auto" w:fill="auto"/>
        <w:spacing w:after="0" w:line="485" w:lineRule="exact"/>
        <w:ind w:right="4940" w:firstLine="0"/>
        <w:jc w:val="right"/>
      </w:pPr>
      <w:r>
        <w:rPr>
          <w:rStyle w:val="1"/>
          <w:color w:val="000000"/>
          <w:lang w:eastAsia="en-US"/>
        </w:rPr>
        <w:t>They don’t quote Latin or Greek writers.</w:t>
      </w:r>
    </w:p>
    <w:p w:rsidR="00000000" w:rsidRDefault="00FF4EAE">
      <w:pPr>
        <w:pStyle w:val="a6"/>
        <w:shd w:val="clear" w:color="auto" w:fill="auto"/>
        <w:spacing w:after="0" w:line="485" w:lineRule="exact"/>
        <w:ind w:right="4940" w:firstLine="0"/>
        <w:jc w:val="right"/>
      </w:pPr>
      <w:r>
        <w:rPr>
          <w:rStyle w:val="1"/>
          <w:color w:val="000000"/>
          <w:lang w:eastAsia="en-US"/>
        </w:rPr>
        <w:t>An English family has got a fire-place.</w:t>
      </w:r>
    </w:p>
    <w:p w:rsidR="00000000" w:rsidRDefault="00FF4EAE">
      <w:pPr>
        <w:pStyle w:val="a6"/>
        <w:shd w:val="clear" w:color="auto" w:fill="auto"/>
        <w:spacing w:after="0" w:line="485" w:lineRule="exact"/>
        <w:ind w:left="160" w:firstLine="0"/>
        <w:jc w:val="left"/>
      </w:pPr>
      <w:r>
        <w:rPr>
          <w:rStyle w:val="1"/>
          <w:color w:val="000000"/>
          <w:lang w:eastAsia="en-US"/>
        </w:rPr>
        <w:t>The traffic is right - handed.</w:t>
      </w:r>
    </w:p>
    <w:p w:rsidR="00000000" w:rsidRDefault="00FF4EAE">
      <w:pPr>
        <w:pStyle w:val="a6"/>
        <w:shd w:val="clear" w:color="auto" w:fill="auto"/>
        <w:spacing w:after="0" w:line="485" w:lineRule="exact"/>
        <w:ind w:right="4940" w:firstLine="0"/>
        <w:jc w:val="right"/>
      </w:pPr>
      <w:r>
        <w:rPr>
          <w:rStyle w:val="1"/>
          <w:color w:val="000000"/>
          <w:lang w:eastAsia="en-US"/>
        </w:rPr>
        <w:t>The first floor is called the ground floor.</w:t>
      </w:r>
    </w:p>
    <w:p w:rsidR="00000000" w:rsidRDefault="00FF4EAE">
      <w:pPr>
        <w:pStyle w:val="a6"/>
        <w:shd w:val="clear" w:color="auto" w:fill="auto"/>
        <w:spacing w:after="832" w:line="485" w:lineRule="exact"/>
        <w:ind w:left="160" w:firstLine="0"/>
        <w:jc w:val="left"/>
      </w:pPr>
      <w:r>
        <w:rPr>
          <w:rStyle w:val="1"/>
          <w:color w:val="000000"/>
          <w:lang w:eastAsia="en-US"/>
        </w:rPr>
        <w:t>They say: My house is my castle.</w:t>
      </w:r>
    </w:p>
    <w:p w:rsidR="00000000" w:rsidRDefault="00FF4EAE">
      <w:pPr>
        <w:pStyle w:val="a6"/>
        <w:shd w:val="clear" w:color="auto" w:fill="auto"/>
        <w:spacing w:after="352" w:line="270" w:lineRule="exact"/>
        <w:ind w:right="4940" w:firstLine="0"/>
        <w:jc w:val="right"/>
      </w:pPr>
      <w:r>
        <w:rPr>
          <w:color w:val="000000"/>
          <w:u w:val="single"/>
          <w:lang w:eastAsia="en-US"/>
        </w:rPr>
        <w:t xml:space="preserve">Ouestions for the students by </w:t>
      </w:r>
      <w:r>
        <w:rPr>
          <w:color w:val="000000"/>
          <w:u w:val="single"/>
          <w:lang w:eastAsia="en-US"/>
        </w:rPr>
        <w:t>the guests.</w:t>
      </w:r>
    </w:p>
    <w:p w:rsidR="00000000" w:rsidRDefault="00FF4EAE">
      <w:pPr>
        <w:pStyle w:val="a6"/>
        <w:shd w:val="clear" w:color="auto" w:fill="auto"/>
        <w:spacing w:after="0" w:line="270" w:lineRule="exact"/>
        <w:ind w:left="160" w:firstLine="0"/>
        <w:jc w:val="left"/>
      </w:pPr>
      <w:r>
        <w:rPr>
          <w:rStyle w:val="1"/>
          <w:color w:val="000000"/>
          <w:lang w:eastAsia="en-US"/>
        </w:rPr>
        <w:t>What part of Britain is the most beautiful?</w:t>
      </w:r>
    </w:p>
    <w:p w:rsidR="00000000" w:rsidRDefault="00FF4EAE">
      <w:pPr>
        <w:rPr>
          <w:color w:val="auto"/>
          <w:lang w:eastAsia="ru-RU"/>
        </w:rPr>
      </w:pPr>
    </w:p>
    <w:p w:rsidR="00000000" w:rsidRDefault="00FF4EAE">
      <w:pPr>
        <w:pStyle w:val="a6"/>
        <w:shd w:val="clear" w:color="auto" w:fill="auto"/>
        <w:spacing w:after="378" w:line="270" w:lineRule="exact"/>
        <w:ind w:firstLine="0"/>
        <w:jc w:val="both"/>
      </w:pPr>
      <w:r>
        <w:rPr>
          <w:rStyle w:val="1"/>
          <w:color w:val="000000"/>
          <w:lang w:eastAsia="en-US"/>
        </w:rPr>
        <w:t>Compere: Now, our guests. You’ll see the tale «Three pigs»</w:t>
      </w:r>
    </w:p>
    <w:p w:rsidR="00000000" w:rsidRDefault="00FF4EAE">
      <w:pPr>
        <w:pStyle w:val="a6"/>
        <w:shd w:val="clear" w:color="auto" w:fill="auto"/>
        <w:tabs>
          <w:tab w:val="left" w:pos="8122"/>
        </w:tabs>
        <w:spacing w:after="100" w:line="270" w:lineRule="exact"/>
        <w:ind w:firstLine="0"/>
        <w:jc w:val="both"/>
      </w:pPr>
      <w:r>
        <w:rPr>
          <w:rStyle w:val="1"/>
          <w:color w:val="000000"/>
          <w:lang w:eastAsia="en-US"/>
        </w:rPr>
        <w:t>Happy pigs, wonderful summer. They sing together all summer,</w:t>
      </w:r>
      <w:r>
        <w:rPr>
          <w:rStyle w:val="1"/>
          <w:color w:val="000000"/>
          <w:lang w:eastAsia="en-US"/>
        </w:rPr>
        <w:tab/>
      </w:r>
    </w:p>
    <w:p w:rsidR="00000000" w:rsidRDefault="00FF4EAE">
      <w:pPr>
        <w:rPr>
          <w:color w:val="auto"/>
          <w:lang w:eastAsia="ru-RU"/>
        </w:rPr>
      </w:pPr>
    </w:p>
    <w:p w:rsidR="00000000" w:rsidRDefault="00FF4EAE">
      <w:pPr>
        <w:pStyle w:val="a6"/>
        <w:shd w:val="clear" w:color="auto" w:fill="auto"/>
        <w:spacing w:after="356" w:line="270" w:lineRule="exact"/>
        <w:ind w:firstLine="0"/>
        <w:jc w:val="both"/>
      </w:pPr>
      <w:r>
        <w:rPr>
          <w:rStyle w:val="1"/>
          <w:color w:val="000000"/>
          <w:lang w:val="ru-RU"/>
        </w:rPr>
        <w:t>Герои пьесы поют.</w:t>
      </w:r>
    </w:p>
    <w:p w:rsidR="00000000" w:rsidRDefault="00FF4EAE">
      <w:pPr>
        <w:pStyle w:val="a6"/>
        <w:shd w:val="clear" w:color="auto" w:fill="auto"/>
        <w:spacing w:after="0" w:line="270" w:lineRule="exact"/>
        <w:ind w:left="1140" w:firstLine="0"/>
        <w:jc w:val="left"/>
        <w:sectPr w:rsidR="00000000">
          <w:type w:val="continuous"/>
          <w:pgSz w:w="16838" w:h="23810"/>
          <w:pgMar w:top="4078" w:right="3376" w:bottom="4769" w:left="3376" w:header="0" w:footer="3" w:gutter="503"/>
          <w:cols w:space="720"/>
          <w:noEndnote/>
          <w:docGrid w:linePitch="360"/>
        </w:sectPr>
      </w:pPr>
      <w:r>
        <w:rPr>
          <w:rStyle w:val="1"/>
          <w:color w:val="000000"/>
          <w:lang w:eastAsia="en-US"/>
        </w:rPr>
        <w:t>They had much fun</w:t>
      </w:r>
    </w:p>
    <w:p w:rsidR="00000000" w:rsidRDefault="00FF4EAE">
      <w:pPr>
        <w:pStyle w:val="a6"/>
        <w:shd w:val="clear" w:color="auto" w:fill="auto"/>
        <w:spacing w:after="0" w:line="682" w:lineRule="exact"/>
        <w:ind w:left="1120" w:firstLine="0"/>
        <w:jc w:val="left"/>
      </w:pPr>
      <w:r>
        <w:rPr>
          <w:rStyle w:val="1"/>
          <w:color w:val="000000"/>
          <w:lang w:eastAsia="en-US"/>
        </w:rPr>
        <w:lastRenderedPageBreak/>
        <w:t>The more we are together, together, together,</w:t>
      </w:r>
    </w:p>
    <w:p w:rsidR="00000000" w:rsidRDefault="00FF4EAE">
      <w:pPr>
        <w:pStyle w:val="a6"/>
        <w:shd w:val="clear" w:color="auto" w:fill="auto"/>
        <w:spacing w:after="660" w:line="682" w:lineRule="exact"/>
        <w:ind w:left="1120" w:right="2700" w:firstLine="0"/>
        <w:jc w:val="left"/>
      </w:pPr>
      <w:r>
        <w:rPr>
          <w:rStyle w:val="1"/>
          <w:color w:val="000000"/>
          <w:lang w:eastAsia="en-US"/>
        </w:rPr>
        <w:t>We more we are together The merrier we’ll be For my friends are your friends And your friends are my friends The more we are together The happier we are! Yes!</w:t>
      </w:r>
    </w:p>
    <w:p w:rsidR="00000000" w:rsidRDefault="00FF4EAE">
      <w:pPr>
        <w:pStyle w:val="a6"/>
        <w:shd w:val="clear" w:color="auto" w:fill="auto"/>
        <w:spacing w:after="0" w:line="682" w:lineRule="exact"/>
        <w:ind w:left="20" w:firstLine="0"/>
        <w:jc w:val="left"/>
      </w:pPr>
      <w:r>
        <w:rPr>
          <w:rStyle w:val="1"/>
          <w:color w:val="000000"/>
          <w:lang w:eastAsia="en-US"/>
        </w:rPr>
        <w:lastRenderedPageBreak/>
        <w:t>The cold autumn came. The pigs begin to build house</w:t>
      </w:r>
      <w:r>
        <w:rPr>
          <w:rStyle w:val="1"/>
          <w:color w:val="000000"/>
          <w:lang w:eastAsia="en-US"/>
        </w:rPr>
        <w:t>s.</w:t>
      </w:r>
    </w:p>
    <w:p w:rsidR="00000000" w:rsidRDefault="00FF4EAE">
      <w:pPr>
        <w:pStyle w:val="a6"/>
        <w:shd w:val="clear" w:color="auto" w:fill="auto"/>
        <w:spacing w:after="0" w:line="682" w:lineRule="exact"/>
        <w:ind w:left="20" w:firstLine="0"/>
        <w:jc w:val="left"/>
      </w:pPr>
      <w:r>
        <w:rPr>
          <w:rStyle w:val="1"/>
          <w:color w:val="000000"/>
          <w:lang w:eastAsia="en-US"/>
        </w:rPr>
        <w:t>Nif-Nif has build a straw house</w:t>
      </w:r>
    </w:p>
    <w:p w:rsidR="00000000" w:rsidRDefault="00FF4EAE">
      <w:pPr>
        <w:pStyle w:val="a6"/>
        <w:shd w:val="clear" w:color="auto" w:fill="auto"/>
        <w:spacing w:after="0" w:line="682" w:lineRule="exact"/>
        <w:ind w:left="20" w:firstLine="0"/>
        <w:jc w:val="left"/>
      </w:pPr>
      <w:r>
        <w:rPr>
          <w:rStyle w:val="1"/>
          <w:color w:val="000000"/>
          <w:lang w:val="ru-RU"/>
        </w:rPr>
        <w:t>(что-то подколачивает, сметает пыль метелочкой)</w:t>
      </w:r>
    </w:p>
    <w:p w:rsidR="00000000" w:rsidRDefault="00FF4EAE">
      <w:pPr>
        <w:pStyle w:val="a6"/>
        <w:shd w:val="clear" w:color="auto" w:fill="auto"/>
        <w:spacing w:after="0" w:line="682" w:lineRule="exact"/>
        <w:ind w:left="20" w:firstLine="0"/>
        <w:jc w:val="left"/>
      </w:pPr>
      <w:r>
        <w:rPr>
          <w:rStyle w:val="1"/>
          <w:color w:val="000000"/>
          <w:lang w:eastAsia="en-US"/>
        </w:rPr>
        <w:t>My house is wonderful.</w:t>
      </w:r>
    </w:p>
    <w:p w:rsidR="00000000" w:rsidRDefault="00FF4EAE">
      <w:pPr>
        <w:pStyle w:val="a6"/>
        <w:shd w:val="clear" w:color="auto" w:fill="auto"/>
        <w:spacing w:after="989" w:line="682" w:lineRule="exact"/>
        <w:ind w:left="20" w:firstLine="0"/>
        <w:jc w:val="left"/>
      </w:pPr>
      <w:r>
        <w:rPr>
          <w:rStyle w:val="1"/>
          <w:color w:val="000000"/>
          <w:lang w:val="ru-RU"/>
        </w:rPr>
        <w:t>(улыбается, любуется на домик, довольно причмокивает)</w:t>
      </w:r>
    </w:p>
    <w:p w:rsidR="00000000" w:rsidRDefault="00FF4EAE">
      <w:pPr>
        <w:pStyle w:val="a6"/>
        <w:shd w:val="clear" w:color="auto" w:fill="auto"/>
        <w:spacing w:after="347" w:line="270" w:lineRule="exact"/>
        <w:ind w:left="20" w:firstLine="0"/>
        <w:jc w:val="left"/>
      </w:pPr>
      <w:r>
        <w:rPr>
          <w:rStyle w:val="1"/>
          <w:color w:val="000000"/>
          <w:lang w:eastAsia="en-US"/>
        </w:rPr>
        <w:t>Nif-Nif came toNuf-Nuf</w:t>
      </w:r>
    </w:p>
    <w:p w:rsidR="00000000" w:rsidRDefault="00FF4EAE">
      <w:pPr>
        <w:pStyle w:val="a6"/>
        <w:shd w:val="clear" w:color="auto" w:fill="auto"/>
        <w:spacing w:after="0" w:line="270" w:lineRule="exact"/>
        <w:ind w:left="20" w:firstLine="0"/>
        <w:jc w:val="left"/>
      </w:pPr>
      <w:r>
        <w:rPr>
          <w:rStyle w:val="1"/>
          <w:color w:val="000000"/>
          <w:lang w:val="ru-RU"/>
        </w:rPr>
        <w:t xml:space="preserve">Не </w:t>
      </w:r>
      <w:r>
        <w:rPr>
          <w:rStyle w:val="1"/>
          <w:color w:val="000000"/>
          <w:lang w:eastAsia="en-US"/>
        </w:rPr>
        <w:t xml:space="preserve">sees Nif-Nif has built the house from twigs and branches. </w:t>
      </w:r>
      <w:r>
        <w:rPr>
          <w:rStyle w:val="1"/>
          <w:color w:val="000000"/>
          <w:lang w:val="ru-RU"/>
        </w:rPr>
        <w:t>(Сметает</w:t>
      </w:r>
    </w:p>
    <w:p w:rsidR="00000000" w:rsidRDefault="00FF4EAE">
      <w:pPr>
        <w:pStyle w:val="a6"/>
        <w:shd w:val="clear" w:color="auto" w:fill="auto"/>
        <w:spacing w:after="0" w:line="686" w:lineRule="exact"/>
        <w:ind w:left="20" w:firstLine="0"/>
        <w:jc w:val="left"/>
      </w:pPr>
      <w:r>
        <w:rPr>
          <w:rStyle w:val="1"/>
          <w:color w:val="000000"/>
          <w:lang w:val="ru-RU"/>
        </w:rPr>
        <w:t>дож</w:t>
      </w:r>
      <w:r>
        <w:rPr>
          <w:rStyle w:val="1"/>
          <w:color w:val="000000"/>
          <w:lang w:val="ru-RU"/>
        </w:rPr>
        <w:t>дя с крыши)</w:t>
      </w:r>
    </w:p>
    <w:p w:rsidR="00000000" w:rsidRDefault="00FF4EAE">
      <w:pPr>
        <w:pStyle w:val="a6"/>
        <w:shd w:val="clear" w:color="auto" w:fill="auto"/>
        <w:spacing w:after="0" w:line="686" w:lineRule="exact"/>
        <w:ind w:left="20" w:firstLine="0"/>
        <w:jc w:val="left"/>
      </w:pPr>
      <w:r>
        <w:rPr>
          <w:rStyle w:val="1"/>
          <w:color w:val="000000"/>
          <w:lang w:eastAsia="en-US"/>
        </w:rPr>
        <w:t xml:space="preserve">Nuf-Nuf </w:t>
      </w:r>
      <w:r>
        <w:rPr>
          <w:rStyle w:val="1"/>
          <w:color w:val="000000"/>
          <w:lang w:val="ru-RU"/>
        </w:rPr>
        <w:t xml:space="preserve">- </w:t>
      </w:r>
      <w:r>
        <w:rPr>
          <w:rStyle w:val="1"/>
          <w:color w:val="000000"/>
          <w:lang w:eastAsia="en-US"/>
        </w:rPr>
        <w:t>My house is very warm.</w:t>
      </w:r>
    </w:p>
    <w:p w:rsidR="00000000" w:rsidRDefault="00FF4EAE">
      <w:pPr>
        <w:pStyle w:val="a6"/>
        <w:shd w:val="clear" w:color="auto" w:fill="auto"/>
        <w:spacing w:after="0" w:line="686" w:lineRule="exact"/>
        <w:ind w:left="20" w:firstLine="0"/>
        <w:jc w:val="left"/>
      </w:pPr>
      <w:r>
        <w:rPr>
          <w:rStyle w:val="1"/>
          <w:color w:val="000000"/>
          <w:lang w:eastAsia="en-US"/>
        </w:rPr>
        <w:t>Then they all went to Naf-Naf.</w:t>
      </w:r>
    </w:p>
    <w:p w:rsidR="00000000" w:rsidRDefault="00FF4EAE">
      <w:pPr>
        <w:pStyle w:val="a6"/>
        <w:shd w:val="clear" w:color="auto" w:fill="auto"/>
        <w:spacing w:after="0" w:line="686" w:lineRule="exact"/>
        <w:ind w:left="20" w:firstLine="0"/>
        <w:jc w:val="left"/>
      </w:pPr>
      <w:r>
        <w:rPr>
          <w:rStyle w:val="1"/>
          <w:color w:val="000000"/>
          <w:lang w:eastAsia="en-US"/>
        </w:rPr>
        <w:t>Nuf - What house have you done?</w:t>
      </w:r>
    </w:p>
    <w:p w:rsidR="00000000" w:rsidRDefault="00FF4EAE">
      <w:pPr>
        <w:pStyle w:val="a6"/>
        <w:shd w:val="clear" w:color="auto" w:fill="auto"/>
        <w:spacing w:after="0" w:line="686" w:lineRule="exact"/>
        <w:ind w:left="20" w:firstLine="0"/>
        <w:jc w:val="left"/>
      </w:pPr>
      <w:r>
        <w:rPr>
          <w:rStyle w:val="1"/>
          <w:color w:val="000000"/>
          <w:lang w:eastAsia="en-US"/>
        </w:rPr>
        <w:t>Naf - My house is a castle, it is built of stone, it has oak door, iron roof.</w:t>
      </w:r>
    </w:p>
    <w:p w:rsidR="00000000" w:rsidRDefault="00FF4EAE">
      <w:pPr>
        <w:pStyle w:val="a6"/>
        <w:shd w:val="clear" w:color="auto" w:fill="auto"/>
        <w:spacing w:after="0" w:line="686" w:lineRule="exact"/>
        <w:ind w:left="20" w:firstLine="0"/>
        <w:jc w:val="left"/>
      </w:pPr>
      <w:r>
        <w:rPr>
          <w:rStyle w:val="1"/>
          <w:color w:val="000000"/>
          <w:lang w:val="ru-RU"/>
        </w:rPr>
        <w:t>Поют вместе (пианино):</w:t>
      </w:r>
    </w:p>
    <w:p w:rsidR="00000000" w:rsidRDefault="00FF4EAE">
      <w:pPr>
        <w:pStyle w:val="a6"/>
        <w:shd w:val="clear" w:color="auto" w:fill="auto"/>
        <w:spacing w:after="664" w:line="686" w:lineRule="exact"/>
        <w:ind w:left="2140" w:right="4540" w:firstLine="0"/>
        <w:jc w:val="both"/>
      </w:pPr>
      <w:r>
        <w:rPr>
          <w:rStyle w:val="1"/>
          <w:color w:val="000000"/>
          <w:lang w:eastAsia="en-US"/>
        </w:rPr>
        <w:t>Our houses are warm Our houses are safe Our hou</w:t>
      </w:r>
      <w:r>
        <w:rPr>
          <w:rStyle w:val="1"/>
          <w:color w:val="000000"/>
          <w:lang w:eastAsia="en-US"/>
        </w:rPr>
        <w:t>se are all right. Yes!</w:t>
      </w:r>
    </w:p>
    <w:p w:rsidR="00000000" w:rsidRDefault="00FF4EAE">
      <w:pPr>
        <w:pStyle w:val="a6"/>
        <w:shd w:val="clear" w:color="auto" w:fill="auto"/>
        <w:spacing w:after="0" w:line="682" w:lineRule="exact"/>
        <w:ind w:left="20" w:firstLine="0"/>
        <w:jc w:val="left"/>
      </w:pPr>
      <w:r>
        <w:rPr>
          <w:rStyle w:val="21"/>
          <w:color w:val="000000"/>
          <w:lang w:eastAsia="en-US"/>
        </w:rPr>
        <w:t xml:space="preserve">Nif-Nif </w:t>
      </w:r>
      <w:r>
        <w:rPr>
          <w:rStyle w:val="1"/>
          <w:color w:val="000000"/>
          <w:lang w:eastAsia="en-US"/>
        </w:rPr>
        <w:t>- Are you afraid of the wolf?</w:t>
      </w:r>
    </w:p>
    <w:p w:rsidR="00000000" w:rsidRDefault="00FF4EAE">
      <w:pPr>
        <w:pStyle w:val="a6"/>
        <w:shd w:val="clear" w:color="auto" w:fill="auto"/>
        <w:spacing w:after="0" w:line="682" w:lineRule="exact"/>
        <w:ind w:left="20" w:right="1720" w:firstLine="0"/>
        <w:jc w:val="left"/>
      </w:pPr>
      <w:r>
        <w:rPr>
          <w:rStyle w:val="21"/>
          <w:color w:val="000000"/>
          <w:lang w:eastAsia="en-US"/>
        </w:rPr>
        <w:t xml:space="preserve">Naf-Naf </w:t>
      </w:r>
      <w:r>
        <w:rPr>
          <w:rStyle w:val="1"/>
          <w:color w:val="000000"/>
          <w:lang w:eastAsia="en-US"/>
        </w:rPr>
        <w:t xml:space="preserve">- Of course </w:t>
      </w:r>
      <w:r>
        <w:rPr>
          <w:rStyle w:val="21"/>
          <w:color w:val="000000"/>
          <w:lang w:eastAsia="en-US"/>
        </w:rPr>
        <w:t xml:space="preserve">Nif-Nif </w:t>
      </w:r>
      <w:r>
        <w:rPr>
          <w:rStyle w:val="1"/>
          <w:color w:val="000000"/>
          <w:lang w:eastAsia="en-US"/>
        </w:rPr>
        <w:t>- You are a coward.</w:t>
      </w:r>
    </w:p>
    <w:p w:rsidR="00000000" w:rsidRDefault="00FF4EAE">
      <w:pPr>
        <w:pStyle w:val="a6"/>
        <w:shd w:val="clear" w:color="auto" w:fill="auto"/>
        <w:spacing w:after="23" w:line="485" w:lineRule="exact"/>
        <w:ind w:left="20" w:right="260" w:firstLine="0"/>
        <w:jc w:val="left"/>
      </w:pPr>
      <w:r>
        <w:rPr>
          <w:rStyle w:val="1"/>
          <w:color w:val="000000"/>
          <w:lang w:eastAsia="en-US"/>
        </w:rPr>
        <w:t>Suddenly the pigs saw the wolf. The pigs ran to their houses. The wolf ran them.</w:t>
      </w:r>
    </w:p>
    <w:p w:rsidR="00000000" w:rsidRDefault="00FF4EAE">
      <w:pPr>
        <w:pStyle w:val="a6"/>
        <w:shd w:val="clear" w:color="auto" w:fill="auto"/>
        <w:spacing w:after="0" w:line="682" w:lineRule="exact"/>
        <w:ind w:left="20" w:firstLine="0"/>
        <w:jc w:val="left"/>
      </w:pPr>
      <w:r>
        <w:rPr>
          <w:rStyle w:val="21"/>
          <w:color w:val="000000"/>
          <w:lang w:eastAsia="en-US"/>
        </w:rPr>
        <w:lastRenderedPageBreak/>
        <w:t xml:space="preserve">Wolf to Nif-Nif </w:t>
      </w:r>
      <w:r>
        <w:rPr>
          <w:rStyle w:val="1"/>
          <w:color w:val="000000"/>
          <w:lang w:eastAsia="en-US"/>
        </w:rPr>
        <w:t>- Open the door, quick.</w:t>
      </w:r>
    </w:p>
    <w:p w:rsidR="00000000" w:rsidRDefault="00FF4EAE">
      <w:pPr>
        <w:pStyle w:val="a6"/>
        <w:shd w:val="clear" w:color="auto" w:fill="auto"/>
        <w:spacing w:after="0" w:line="682" w:lineRule="exact"/>
        <w:ind w:left="20" w:firstLine="0"/>
        <w:jc w:val="left"/>
      </w:pPr>
      <w:r>
        <w:rPr>
          <w:rStyle w:val="21"/>
          <w:color w:val="000000"/>
          <w:lang w:eastAsia="en-US"/>
        </w:rPr>
        <w:t xml:space="preserve">Nif-Nif </w:t>
      </w:r>
      <w:r>
        <w:rPr>
          <w:rStyle w:val="1"/>
          <w:color w:val="000000"/>
          <w:lang w:eastAsia="en-US"/>
        </w:rPr>
        <w:t>- No, go away, bad wolf.</w:t>
      </w:r>
    </w:p>
    <w:p w:rsidR="00000000" w:rsidRDefault="00FF4EAE">
      <w:pPr>
        <w:pStyle w:val="a6"/>
        <w:shd w:val="clear" w:color="auto" w:fill="auto"/>
        <w:spacing w:after="0" w:line="682" w:lineRule="exact"/>
        <w:ind w:left="20" w:firstLine="0"/>
        <w:jc w:val="left"/>
      </w:pPr>
      <w:r>
        <w:rPr>
          <w:rStyle w:val="21"/>
          <w:color w:val="000000"/>
          <w:lang w:eastAsia="en-US"/>
        </w:rPr>
        <w:t xml:space="preserve">Wolf </w:t>
      </w:r>
      <w:r>
        <w:rPr>
          <w:rStyle w:val="1"/>
          <w:color w:val="000000"/>
          <w:lang w:eastAsia="en-US"/>
        </w:rPr>
        <w:t>- Then I’ll destroy your house.</w:t>
      </w:r>
    </w:p>
    <w:p w:rsidR="00000000" w:rsidRDefault="00FF4EAE">
      <w:pPr>
        <w:pStyle w:val="a6"/>
        <w:shd w:val="clear" w:color="auto" w:fill="auto"/>
        <w:spacing w:after="0" w:line="682" w:lineRule="exact"/>
        <w:ind w:left="20" w:right="260" w:firstLine="0"/>
        <w:jc w:val="left"/>
      </w:pPr>
      <w:r>
        <w:rPr>
          <w:rStyle w:val="21"/>
          <w:color w:val="000000"/>
          <w:lang w:eastAsia="en-US"/>
        </w:rPr>
        <w:t xml:space="preserve">Nif-Nif </w:t>
      </w:r>
      <w:r>
        <w:rPr>
          <w:rStyle w:val="1"/>
          <w:color w:val="000000"/>
          <w:lang w:eastAsia="en-US"/>
        </w:rPr>
        <w:t xml:space="preserve">- Oh, my house fell into pieces, </w:t>
      </w:r>
      <w:r>
        <w:rPr>
          <w:rStyle w:val="1"/>
          <w:color w:val="000000"/>
          <w:lang w:val="ru-RU"/>
        </w:rPr>
        <w:t xml:space="preserve">(горестное выражение лица) </w:t>
      </w:r>
      <w:r>
        <w:rPr>
          <w:rStyle w:val="1"/>
          <w:color w:val="000000"/>
          <w:lang w:eastAsia="en-US"/>
        </w:rPr>
        <w:t>Nif-Nif rashed into Nufs house as a bullet.</w:t>
      </w:r>
    </w:p>
    <w:p w:rsidR="00000000" w:rsidRDefault="00FF4EAE">
      <w:pPr>
        <w:pStyle w:val="a6"/>
        <w:shd w:val="clear" w:color="auto" w:fill="auto"/>
        <w:spacing w:after="0" w:line="682" w:lineRule="exact"/>
        <w:ind w:left="20" w:firstLine="0"/>
        <w:jc w:val="left"/>
      </w:pPr>
      <w:r>
        <w:rPr>
          <w:rStyle w:val="21"/>
          <w:color w:val="000000"/>
          <w:lang w:eastAsia="en-US"/>
        </w:rPr>
        <w:t xml:space="preserve">Wolf to Naf-Naf </w:t>
      </w:r>
      <w:r>
        <w:rPr>
          <w:rStyle w:val="1"/>
          <w:color w:val="000000"/>
          <w:lang w:eastAsia="en-US"/>
        </w:rPr>
        <w:t>- Open the door, quick!</w:t>
      </w:r>
    </w:p>
    <w:p w:rsidR="00000000" w:rsidRDefault="00FF4EAE">
      <w:pPr>
        <w:pStyle w:val="a6"/>
        <w:shd w:val="clear" w:color="auto" w:fill="auto"/>
        <w:spacing w:after="0" w:line="682" w:lineRule="exact"/>
        <w:ind w:left="20" w:firstLine="0"/>
        <w:jc w:val="left"/>
      </w:pPr>
      <w:r>
        <w:rPr>
          <w:rStyle w:val="21"/>
          <w:color w:val="000000"/>
          <w:lang w:eastAsia="en-US"/>
        </w:rPr>
        <w:t xml:space="preserve">Naf-Naf </w:t>
      </w:r>
      <w:r>
        <w:rPr>
          <w:rStyle w:val="1"/>
          <w:color w:val="000000"/>
          <w:lang w:eastAsia="en-US"/>
        </w:rPr>
        <w:t>- Go away, terrible wolf!</w:t>
      </w:r>
    </w:p>
    <w:p w:rsidR="00000000" w:rsidRDefault="00FF4EAE">
      <w:pPr>
        <w:pStyle w:val="a6"/>
        <w:shd w:val="clear" w:color="auto" w:fill="auto"/>
        <w:spacing w:after="0" w:line="682" w:lineRule="exact"/>
        <w:ind w:left="20" w:firstLine="0"/>
        <w:jc w:val="left"/>
      </w:pPr>
      <w:r>
        <w:rPr>
          <w:rStyle w:val="21"/>
          <w:color w:val="000000"/>
          <w:lang w:eastAsia="en-US"/>
        </w:rPr>
        <w:t xml:space="preserve">Wolf to </w:t>
      </w:r>
      <w:r>
        <w:rPr>
          <w:rStyle w:val="21"/>
          <w:color w:val="000000"/>
          <w:lang w:eastAsia="en-US"/>
        </w:rPr>
        <w:t xml:space="preserve">Nuf-Nuf </w:t>
      </w:r>
      <w:r>
        <w:rPr>
          <w:rStyle w:val="1"/>
          <w:color w:val="000000"/>
          <w:lang w:eastAsia="en-US"/>
        </w:rPr>
        <w:t>- Then I’ll blow off your house.</w:t>
      </w:r>
    </w:p>
    <w:p w:rsidR="00000000" w:rsidRDefault="00FF4EAE">
      <w:pPr>
        <w:pStyle w:val="a6"/>
        <w:shd w:val="clear" w:color="auto" w:fill="auto"/>
        <w:spacing w:after="0" w:line="682" w:lineRule="exact"/>
        <w:ind w:left="20" w:firstLine="0"/>
        <w:jc w:val="left"/>
      </w:pPr>
      <w:r>
        <w:rPr>
          <w:rStyle w:val="1"/>
          <w:color w:val="000000"/>
          <w:lang w:eastAsia="en-US"/>
        </w:rPr>
        <w:t>The pigs a are in desperate state. Nufs house fell into pieces too.</w:t>
      </w:r>
    </w:p>
    <w:p w:rsidR="00000000" w:rsidRDefault="00FF4EAE">
      <w:pPr>
        <w:pStyle w:val="a6"/>
        <w:shd w:val="clear" w:color="auto" w:fill="auto"/>
        <w:spacing w:after="0" w:line="682" w:lineRule="exact"/>
        <w:ind w:left="20" w:right="260" w:firstLine="0"/>
        <w:jc w:val="left"/>
      </w:pPr>
      <w:r>
        <w:rPr>
          <w:rStyle w:val="1"/>
          <w:color w:val="000000"/>
          <w:lang w:eastAsia="en-US"/>
        </w:rPr>
        <w:t xml:space="preserve">The pigs rushed into Nafs house and hid there wolf-open the door, trifling! </w:t>
      </w:r>
      <w:r>
        <w:rPr>
          <w:rStyle w:val="21"/>
          <w:color w:val="000000"/>
          <w:lang w:eastAsia="en-US"/>
        </w:rPr>
        <w:t xml:space="preserve">Naf-Naf </w:t>
      </w:r>
      <w:r>
        <w:rPr>
          <w:rStyle w:val="1"/>
          <w:color w:val="000000"/>
          <w:lang w:eastAsia="en-US"/>
        </w:rPr>
        <w:t>- Try to do that, you robber!</w:t>
      </w:r>
    </w:p>
    <w:p w:rsidR="00000000" w:rsidRDefault="00FF4EAE">
      <w:pPr>
        <w:pStyle w:val="a6"/>
        <w:shd w:val="clear" w:color="auto" w:fill="auto"/>
        <w:spacing w:after="0" w:line="682" w:lineRule="exact"/>
        <w:ind w:left="20" w:firstLine="0"/>
        <w:jc w:val="left"/>
      </w:pPr>
      <w:r>
        <w:rPr>
          <w:rStyle w:val="1"/>
          <w:color w:val="000000"/>
          <w:lang w:eastAsia="en-US"/>
        </w:rPr>
        <w:t>The wolf began gnawing the</w:t>
      </w:r>
      <w:r>
        <w:rPr>
          <w:rStyle w:val="1"/>
          <w:color w:val="000000"/>
          <w:lang w:eastAsia="en-US"/>
        </w:rPr>
        <w:t xml:space="preserve"> door and scratching the walls.</w:t>
      </w:r>
    </w:p>
    <w:p w:rsidR="00000000" w:rsidRDefault="00FF4EAE">
      <w:pPr>
        <w:pStyle w:val="a6"/>
        <w:shd w:val="clear" w:color="auto" w:fill="auto"/>
        <w:spacing w:after="0" w:line="682" w:lineRule="exact"/>
        <w:ind w:left="20" w:firstLine="0"/>
        <w:jc w:val="left"/>
      </w:pPr>
      <w:r>
        <w:rPr>
          <w:rStyle w:val="21"/>
          <w:color w:val="000000"/>
          <w:lang w:eastAsia="en-US"/>
        </w:rPr>
        <w:t xml:space="preserve">Wolf </w:t>
      </w:r>
      <w:r>
        <w:rPr>
          <w:rStyle w:val="1"/>
          <w:color w:val="000000"/>
          <w:lang w:eastAsia="en-US"/>
        </w:rPr>
        <w:t>- I’ll eat all of you.</w:t>
      </w:r>
    </w:p>
    <w:p w:rsidR="00000000" w:rsidRDefault="00FF4EAE">
      <w:pPr>
        <w:pStyle w:val="a6"/>
        <w:shd w:val="clear" w:color="auto" w:fill="auto"/>
        <w:spacing w:after="0" w:line="682" w:lineRule="exact"/>
        <w:ind w:left="20" w:firstLine="0"/>
        <w:jc w:val="left"/>
      </w:pPr>
      <w:r>
        <w:rPr>
          <w:rStyle w:val="1"/>
          <w:color w:val="000000"/>
          <w:lang w:eastAsia="en-US"/>
        </w:rPr>
        <w:t>Naf-Naf opened the lid of the boiler.</w:t>
      </w:r>
    </w:p>
    <w:p w:rsidR="00000000" w:rsidRDefault="00FF4EAE">
      <w:pPr>
        <w:pStyle w:val="a6"/>
        <w:shd w:val="clear" w:color="auto" w:fill="auto"/>
        <w:spacing w:after="0" w:line="682" w:lineRule="exact"/>
        <w:ind w:left="20" w:right="260" w:firstLine="0"/>
        <w:jc w:val="left"/>
      </w:pPr>
      <w:r>
        <w:rPr>
          <w:rStyle w:val="21"/>
          <w:color w:val="000000"/>
          <w:lang w:eastAsia="en-US"/>
        </w:rPr>
        <w:t xml:space="preserve">Naf-Naf- </w:t>
      </w:r>
      <w:r>
        <w:rPr>
          <w:rStyle w:val="1"/>
          <w:color w:val="000000"/>
          <w:lang w:eastAsia="en-US"/>
        </w:rPr>
        <w:t>You are welcome, come in through the chimney. Scolded wolf flew though the chimney and ran away.</w:t>
      </w:r>
    </w:p>
    <w:p w:rsidR="00000000" w:rsidRDefault="00FF4EAE">
      <w:pPr>
        <w:pStyle w:val="a6"/>
        <w:shd w:val="clear" w:color="auto" w:fill="auto"/>
        <w:spacing w:after="0" w:line="682" w:lineRule="exact"/>
        <w:ind w:left="20" w:firstLine="0"/>
        <w:jc w:val="left"/>
      </w:pPr>
      <w:r>
        <w:rPr>
          <w:rStyle w:val="1"/>
          <w:color w:val="000000"/>
          <w:lang w:eastAsia="en-US"/>
        </w:rPr>
        <w:t>And three pigs began to live in Naf s house.</w:t>
      </w:r>
    </w:p>
    <w:p w:rsidR="00000000" w:rsidRDefault="00FF4EAE">
      <w:pPr>
        <w:pStyle w:val="a6"/>
        <w:shd w:val="clear" w:color="auto" w:fill="auto"/>
        <w:spacing w:after="0" w:line="682" w:lineRule="exact"/>
        <w:ind w:left="20" w:right="260" w:firstLine="0"/>
        <w:jc w:val="left"/>
      </w:pPr>
      <w:r>
        <w:rPr>
          <w:rStyle w:val="1"/>
          <w:color w:val="000000"/>
          <w:lang w:eastAsia="en-US"/>
        </w:rPr>
        <w:t>They si</w:t>
      </w:r>
      <w:r>
        <w:rPr>
          <w:rStyle w:val="1"/>
          <w:color w:val="000000"/>
          <w:lang w:eastAsia="en-US"/>
        </w:rPr>
        <w:t>ng a merry song Pianino</w:t>
      </w:r>
    </w:p>
    <w:p w:rsidR="00000000" w:rsidRDefault="00FF4EAE">
      <w:pPr>
        <w:pStyle w:val="a6"/>
        <w:shd w:val="clear" w:color="auto" w:fill="auto"/>
        <w:spacing w:after="0" w:line="682" w:lineRule="exact"/>
        <w:ind w:left="1260" w:right="1740" w:firstLine="0"/>
        <w:jc w:val="left"/>
      </w:pPr>
      <w:r>
        <w:rPr>
          <w:rStyle w:val="1"/>
          <w:color w:val="000000"/>
          <w:lang w:eastAsia="en-US"/>
        </w:rPr>
        <w:t>We aren’t afraid of big wolf We aren’t afraid of bad wolf We aren’t afraid of strong wolf We aren’t afraid of silly wolf. Yes!</w:t>
      </w:r>
    </w:p>
    <w:p w:rsidR="00000000" w:rsidRDefault="00FF4EAE">
      <w:pPr>
        <w:pStyle w:val="a6"/>
        <w:shd w:val="clear" w:color="auto" w:fill="auto"/>
        <w:spacing w:after="989" w:line="682" w:lineRule="exact"/>
        <w:ind w:left="1260" w:right="1740" w:firstLine="0"/>
        <w:jc w:val="left"/>
      </w:pPr>
      <w:r>
        <w:rPr>
          <w:rStyle w:val="1"/>
          <w:color w:val="000000"/>
          <w:lang w:eastAsia="en-US"/>
        </w:rPr>
        <w:lastRenderedPageBreak/>
        <w:t>We are brothers pigs We are funny pigs We are happy pigs. Yes!</w:t>
      </w:r>
    </w:p>
    <w:p w:rsidR="00000000" w:rsidRDefault="00FF4EAE">
      <w:pPr>
        <w:pStyle w:val="a6"/>
        <w:shd w:val="clear" w:color="auto" w:fill="auto"/>
        <w:spacing w:after="1072" w:line="270" w:lineRule="exact"/>
        <w:ind w:left="3420" w:firstLine="0"/>
        <w:jc w:val="left"/>
      </w:pPr>
      <w:r>
        <w:rPr>
          <w:rStyle w:val="1"/>
          <w:color w:val="000000"/>
          <w:lang w:val="ru-RU"/>
        </w:rPr>
        <w:t>Заключительная часть</w:t>
      </w:r>
    </w:p>
    <w:p w:rsidR="00000000" w:rsidRDefault="00FF4EAE">
      <w:pPr>
        <w:pStyle w:val="a6"/>
        <w:shd w:val="clear" w:color="auto" w:fill="auto"/>
        <w:spacing w:after="180" w:line="270" w:lineRule="exact"/>
        <w:ind w:left="20" w:firstLine="0"/>
        <w:jc w:val="left"/>
      </w:pPr>
      <w:r>
        <w:rPr>
          <w:rStyle w:val="1"/>
          <w:color w:val="000000"/>
          <w:lang w:val="ru-RU"/>
        </w:rPr>
        <w:t xml:space="preserve">Песня </w:t>
      </w:r>
      <w:r>
        <w:rPr>
          <w:rStyle w:val="1"/>
          <w:color w:val="000000"/>
          <w:lang w:eastAsia="en-US"/>
        </w:rPr>
        <w:t>«Captain’</w:t>
      </w:r>
      <w:r>
        <w:rPr>
          <w:rStyle w:val="1"/>
          <w:color w:val="000000"/>
          <w:lang w:eastAsia="en-US"/>
        </w:rPr>
        <w:t xml:space="preserve">s song - solo» </w:t>
      </w:r>
      <w:r>
        <w:rPr>
          <w:rStyle w:val="1"/>
          <w:color w:val="000000"/>
          <w:lang w:val="ru-RU"/>
        </w:rPr>
        <w:t>(пианино)</w:t>
      </w:r>
    </w:p>
    <w:p w:rsidR="00000000" w:rsidRDefault="00FF4EAE">
      <w:pPr>
        <w:pStyle w:val="a6"/>
        <w:shd w:val="clear" w:color="auto" w:fill="auto"/>
        <w:spacing w:after="0" w:line="485" w:lineRule="exact"/>
        <w:ind w:left="1260" w:firstLine="0"/>
        <w:jc w:val="left"/>
      </w:pPr>
      <w:r>
        <w:rPr>
          <w:rStyle w:val="1"/>
          <w:color w:val="000000"/>
          <w:lang w:eastAsia="en-US"/>
        </w:rPr>
        <w:t>Once there lived a captain brave,</w:t>
      </w:r>
    </w:p>
    <w:p w:rsidR="00000000" w:rsidRDefault="00FF4EAE">
      <w:pPr>
        <w:pStyle w:val="a6"/>
        <w:shd w:val="clear" w:color="auto" w:fill="auto"/>
        <w:spacing w:after="0" w:line="485" w:lineRule="exact"/>
        <w:ind w:left="1260" w:firstLine="0"/>
        <w:jc w:val="left"/>
      </w:pPr>
      <w:r>
        <w:rPr>
          <w:rStyle w:val="1"/>
          <w:color w:val="000000"/>
          <w:lang w:eastAsia="en-US"/>
        </w:rPr>
        <w:t>And he crossed the ocean wave,</w:t>
      </w:r>
    </w:p>
    <w:p w:rsidR="00000000" w:rsidRDefault="00FF4EAE">
      <w:pPr>
        <w:pStyle w:val="a6"/>
        <w:shd w:val="clear" w:color="auto" w:fill="auto"/>
        <w:spacing w:after="592" w:line="485" w:lineRule="exact"/>
        <w:ind w:left="1260" w:right="1740" w:firstLine="0"/>
        <w:jc w:val="left"/>
      </w:pPr>
      <w:r>
        <w:rPr>
          <w:rStyle w:val="1"/>
          <w:color w:val="000000"/>
          <w:lang w:eastAsia="en-US"/>
        </w:rPr>
        <w:t>And he called on many lands On his way</w:t>
      </w:r>
    </w:p>
    <w:p w:rsidR="00000000" w:rsidRDefault="00FF4EAE">
      <w:pPr>
        <w:pStyle w:val="a6"/>
        <w:shd w:val="clear" w:color="auto" w:fill="auto"/>
        <w:spacing w:after="172" w:line="270" w:lineRule="exact"/>
        <w:ind w:left="1260" w:firstLine="0"/>
        <w:jc w:val="left"/>
      </w:pPr>
      <w:r>
        <w:rPr>
          <w:rStyle w:val="1"/>
          <w:color w:val="000000"/>
          <w:lang w:eastAsia="en-US"/>
        </w:rPr>
        <w:t>Fifteen times he tried to sink,</w:t>
      </w:r>
    </w:p>
    <w:p w:rsidR="00000000" w:rsidRDefault="00FF4EAE">
      <w:pPr>
        <w:pStyle w:val="a6"/>
        <w:shd w:val="clear" w:color="auto" w:fill="auto"/>
        <w:spacing w:after="0" w:line="270" w:lineRule="exact"/>
        <w:ind w:left="1260" w:firstLine="0"/>
        <w:jc w:val="left"/>
        <w:sectPr w:rsidR="00000000">
          <w:type w:val="continuous"/>
          <w:pgSz w:w="16838" w:h="23810"/>
          <w:pgMar w:top="4498" w:right="3868" w:bottom="4498" w:left="3892" w:header="0" w:footer="3" w:gutter="0"/>
          <w:cols w:space="720"/>
          <w:noEndnote/>
          <w:docGrid w:linePitch="360"/>
        </w:sectPr>
      </w:pPr>
      <w:r>
        <w:rPr>
          <w:rStyle w:val="1"/>
          <w:color w:val="000000"/>
          <w:lang w:eastAsia="en-US"/>
        </w:rPr>
        <w:t>Sharks could catch him on the brink,</w:t>
      </w:r>
    </w:p>
    <w:p w:rsidR="00000000" w:rsidRDefault="00FF4EAE">
      <w:pPr>
        <w:pStyle w:val="a6"/>
        <w:shd w:val="clear" w:color="auto" w:fill="auto"/>
        <w:spacing w:after="652" w:line="270" w:lineRule="exact"/>
        <w:ind w:left="1140" w:firstLine="0"/>
        <w:jc w:val="left"/>
      </w:pPr>
      <w:r>
        <w:rPr>
          <w:rStyle w:val="1"/>
          <w:color w:val="000000"/>
          <w:lang w:eastAsia="en-US"/>
        </w:rPr>
        <w:lastRenderedPageBreak/>
        <w:t>But he never, really never</w:t>
      </w:r>
      <w:r>
        <w:rPr>
          <w:rStyle w:val="1"/>
          <w:color w:val="000000"/>
          <w:lang w:eastAsia="en-US"/>
        </w:rPr>
        <w:t xml:space="preserve"> gave a wink!</w:t>
      </w:r>
    </w:p>
    <w:p w:rsidR="00000000" w:rsidRDefault="00FF4EAE">
      <w:pPr>
        <w:pStyle w:val="a6"/>
        <w:shd w:val="clear" w:color="auto" w:fill="auto"/>
        <w:spacing w:after="116" w:line="270" w:lineRule="exact"/>
        <w:ind w:left="1140" w:firstLine="0"/>
        <w:jc w:val="left"/>
      </w:pPr>
      <w:r>
        <w:rPr>
          <w:rStyle w:val="1"/>
          <w:color w:val="000000"/>
          <w:lang w:eastAsia="en-US"/>
        </w:rPr>
        <w:t>And in trouble, and in war</w:t>
      </w:r>
    </w:p>
    <w:p w:rsidR="00000000" w:rsidRDefault="00FF4EAE">
      <w:pPr>
        <w:pStyle w:val="a6"/>
        <w:shd w:val="clear" w:color="auto" w:fill="auto"/>
        <w:spacing w:after="489" w:line="270" w:lineRule="exact"/>
        <w:ind w:left="1140" w:firstLine="0"/>
        <w:jc w:val="left"/>
      </w:pPr>
      <w:r>
        <w:rPr>
          <w:rStyle w:val="1"/>
          <w:color w:val="000000"/>
          <w:lang w:eastAsia="en-US"/>
        </w:rPr>
        <w:t>Always sang the captain brave on sea and shore:</w:t>
      </w:r>
    </w:p>
    <w:p w:rsidR="00000000" w:rsidRDefault="00FF4EAE">
      <w:pPr>
        <w:pStyle w:val="a6"/>
        <w:shd w:val="clear" w:color="auto" w:fill="auto"/>
        <w:spacing w:after="0" w:line="485" w:lineRule="exact"/>
        <w:ind w:left="1140" w:firstLine="0"/>
        <w:jc w:val="left"/>
      </w:pPr>
      <w:r>
        <w:rPr>
          <w:rStyle w:val="1"/>
          <w:color w:val="000000"/>
          <w:lang w:eastAsia="en-US"/>
        </w:rPr>
        <w:t>Captain brave, captain brave,</w:t>
      </w:r>
    </w:p>
    <w:p w:rsidR="00000000" w:rsidRDefault="00FF4EAE">
      <w:pPr>
        <w:pStyle w:val="a6"/>
        <w:shd w:val="clear" w:color="auto" w:fill="auto"/>
        <w:spacing w:after="0" w:line="485" w:lineRule="exact"/>
        <w:ind w:left="1140" w:firstLine="0"/>
        <w:jc w:val="left"/>
      </w:pPr>
      <w:r>
        <w:rPr>
          <w:rStyle w:val="1"/>
          <w:color w:val="000000"/>
          <w:lang w:eastAsia="en-US"/>
        </w:rPr>
        <w:t>Give a smile, sir.</w:t>
      </w:r>
    </w:p>
    <w:p w:rsidR="00000000" w:rsidRDefault="00FF4EAE">
      <w:pPr>
        <w:pStyle w:val="a6"/>
        <w:shd w:val="clear" w:color="auto" w:fill="auto"/>
        <w:spacing w:after="0" w:line="485" w:lineRule="exact"/>
        <w:ind w:left="1140" w:firstLine="0"/>
        <w:jc w:val="left"/>
      </w:pPr>
      <w:r>
        <w:rPr>
          <w:rStyle w:val="1"/>
          <w:color w:val="000000"/>
          <w:lang w:eastAsia="en-US"/>
        </w:rPr>
        <w:t>For a smile is like a flag of a ship.</w:t>
      </w:r>
    </w:p>
    <w:p w:rsidR="00000000" w:rsidRDefault="00FF4EAE">
      <w:pPr>
        <w:pStyle w:val="a6"/>
        <w:shd w:val="clear" w:color="auto" w:fill="auto"/>
        <w:spacing w:after="0" w:line="485" w:lineRule="exact"/>
        <w:ind w:left="1140" w:firstLine="0"/>
        <w:jc w:val="left"/>
      </w:pPr>
      <w:r>
        <w:rPr>
          <w:rStyle w:val="1"/>
          <w:color w:val="000000"/>
          <w:lang w:eastAsia="en-US"/>
        </w:rPr>
        <w:t>Captain brave, captain brave,</w:t>
      </w:r>
    </w:p>
    <w:p w:rsidR="00000000" w:rsidRDefault="00FF4EAE">
      <w:pPr>
        <w:pStyle w:val="a6"/>
        <w:shd w:val="clear" w:color="auto" w:fill="auto"/>
        <w:spacing w:after="0" w:line="485" w:lineRule="exact"/>
        <w:ind w:left="1140" w:firstLine="0"/>
        <w:jc w:val="left"/>
      </w:pPr>
      <w:r>
        <w:rPr>
          <w:rStyle w:val="1"/>
          <w:color w:val="000000"/>
          <w:lang w:eastAsia="en-US"/>
        </w:rPr>
        <w:t>Cheer up, sir,</w:t>
      </w:r>
    </w:p>
    <w:p w:rsidR="00000000" w:rsidRDefault="00FF4EAE">
      <w:pPr>
        <w:pStyle w:val="a6"/>
        <w:shd w:val="clear" w:color="auto" w:fill="auto"/>
        <w:spacing w:after="844" w:line="485" w:lineRule="exact"/>
        <w:ind w:left="1140" w:firstLine="0"/>
        <w:jc w:val="left"/>
      </w:pPr>
      <w:r>
        <w:rPr>
          <w:rStyle w:val="1"/>
          <w:color w:val="000000"/>
          <w:lang w:eastAsia="en-US"/>
        </w:rPr>
        <w:t>For the sea surrenders only</w:t>
      </w:r>
      <w:r>
        <w:rPr>
          <w:rStyle w:val="1"/>
          <w:color w:val="000000"/>
          <w:lang w:eastAsia="en-US"/>
        </w:rPr>
        <w:t xml:space="preserve"> to the quick!</w:t>
      </w:r>
    </w:p>
    <w:p w:rsidR="00000000" w:rsidRDefault="00FF4EAE">
      <w:pPr>
        <w:pStyle w:val="a6"/>
        <w:shd w:val="clear" w:color="auto" w:fill="auto"/>
        <w:spacing w:after="19" w:line="480" w:lineRule="exact"/>
        <w:ind w:right="280" w:firstLine="0"/>
        <w:jc w:val="left"/>
      </w:pPr>
      <w:r>
        <w:rPr>
          <w:rStyle w:val="1"/>
          <w:color w:val="000000"/>
          <w:lang w:eastAsia="en-US"/>
        </w:rPr>
        <w:t>Distributing by all the students flowers and cards with sight of Yaroslavl to the English guests, at the same time they recite in chorus.</w:t>
      </w:r>
    </w:p>
    <w:p w:rsidR="00000000" w:rsidRDefault="00FF4EAE">
      <w:pPr>
        <w:pStyle w:val="a6"/>
        <w:shd w:val="clear" w:color="auto" w:fill="auto"/>
        <w:spacing w:after="0" w:line="682" w:lineRule="exact"/>
        <w:ind w:left="1140" w:firstLine="0"/>
        <w:jc w:val="left"/>
      </w:pPr>
      <w:r>
        <w:rPr>
          <w:rStyle w:val="1"/>
          <w:color w:val="000000"/>
          <w:lang w:eastAsia="en-US"/>
        </w:rPr>
        <w:t>You are jolly friends</w:t>
      </w:r>
    </w:p>
    <w:p w:rsidR="00000000" w:rsidRDefault="00FF4EAE">
      <w:pPr>
        <w:pStyle w:val="a6"/>
        <w:shd w:val="clear" w:color="auto" w:fill="auto"/>
        <w:spacing w:after="0" w:line="682" w:lineRule="exact"/>
        <w:ind w:left="1140" w:firstLine="0"/>
        <w:jc w:val="left"/>
      </w:pPr>
      <w:r>
        <w:rPr>
          <w:rStyle w:val="1"/>
          <w:color w:val="000000"/>
          <w:lang w:eastAsia="en-US"/>
        </w:rPr>
        <w:lastRenderedPageBreak/>
        <w:t>You are jolly fellows</w:t>
      </w:r>
    </w:p>
    <w:p w:rsidR="00000000" w:rsidRDefault="00FF4EAE">
      <w:pPr>
        <w:pStyle w:val="a6"/>
        <w:shd w:val="clear" w:color="auto" w:fill="auto"/>
        <w:spacing w:after="656" w:line="682" w:lineRule="exact"/>
        <w:ind w:left="1140" w:firstLine="0"/>
        <w:jc w:val="left"/>
      </w:pPr>
      <w:r>
        <w:rPr>
          <w:rStyle w:val="1"/>
          <w:color w:val="000000"/>
          <w:lang w:eastAsia="en-US"/>
        </w:rPr>
        <w:t>We are glad to give you flowers and cards</w:t>
      </w:r>
    </w:p>
    <w:p w:rsidR="00000000" w:rsidRDefault="00FF4EAE">
      <w:pPr>
        <w:pStyle w:val="a6"/>
        <w:shd w:val="clear" w:color="auto" w:fill="auto"/>
        <w:tabs>
          <w:tab w:val="right" w:pos="4291"/>
        </w:tabs>
        <w:spacing w:after="0" w:line="686" w:lineRule="exact"/>
        <w:ind w:firstLine="0"/>
        <w:jc w:val="both"/>
      </w:pPr>
      <w:r>
        <w:rPr>
          <w:rStyle w:val="1"/>
          <w:color w:val="000000"/>
          <w:lang w:eastAsia="en-US"/>
        </w:rPr>
        <w:t>Compere:</w:t>
      </w:r>
      <w:r>
        <w:rPr>
          <w:rStyle w:val="1"/>
          <w:color w:val="000000"/>
          <w:lang w:eastAsia="en-US"/>
        </w:rPr>
        <w:tab/>
      </w:r>
    </w:p>
    <w:p w:rsidR="00000000" w:rsidRDefault="00FF4EAE">
      <w:pPr>
        <w:pStyle w:val="a6"/>
        <w:shd w:val="clear" w:color="auto" w:fill="auto"/>
        <w:spacing w:after="0" w:line="686" w:lineRule="exact"/>
        <w:ind w:left="1140" w:right="2580" w:firstLine="0"/>
        <w:jc w:val="left"/>
      </w:pPr>
      <w:r>
        <w:rPr>
          <w:rStyle w:val="1"/>
          <w:color w:val="000000"/>
          <w:lang w:eastAsia="en-US"/>
        </w:rPr>
        <w:t>Our performance is over Our students tried</w:t>
      </w:r>
    </w:p>
    <w:p w:rsidR="00000000" w:rsidRDefault="00FF4EAE">
      <w:pPr>
        <w:pStyle w:val="a6"/>
        <w:shd w:val="clear" w:color="auto" w:fill="auto"/>
        <w:spacing w:after="0" w:line="682" w:lineRule="exact"/>
        <w:ind w:left="1140" w:right="2580" w:firstLine="0"/>
        <w:jc w:val="left"/>
      </w:pPr>
      <w:r>
        <w:rPr>
          <w:rStyle w:val="1"/>
          <w:color w:val="000000"/>
          <w:lang w:eastAsia="en-US"/>
        </w:rPr>
        <w:t>To perform well and expressively We hope you’ve enjoyed our measure. Till new meetings!</w:t>
      </w:r>
    </w:p>
    <w:p w:rsidR="00000000" w:rsidRDefault="00FF4EAE">
      <w:pPr>
        <w:pStyle w:val="a6"/>
        <w:shd w:val="clear" w:color="auto" w:fill="auto"/>
        <w:spacing w:after="0" w:line="682" w:lineRule="exact"/>
        <w:ind w:left="1140" w:firstLine="0"/>
        <w:jc w:val="left"/>
      </w:pPr>
      <w:r>
        <w:rPr>
          <w:rStyle w:val="1"/>
          <w:color w:val="000000"/>
          <w:lang w:eastAsia="en-US"/>
        </w:rPr>
        <w:t>Good-bye!</w:t>
      </w:r>
    </w:p>
    <w:p w:rsidR="00000000" w:rsidRDefault="00FF4EAE">
      <w:pPr>
        <w:pStyle w:val="610"/>
        <w:shd w:val="clear" w:color="auto" w:fill="auto"/>
        <w:spacing w:after="676" w:line="230" w:lineRule="exact"/>
        <w:ind w:right="100"/>
        <w:jc w:val="center"/>
      </w:pPr>
      <w:r>
        <w:rPr>
          <w:rStyle w:val="61"/>
          <w:b/>
          <w:bCs/>
          <w:color w:val="000000"/>
        </w:rPr>
        <w:t>КВН</w:t>
      </w:r>
    </w:p>
    <w:p w:rsidR="00000000" w:rsidRDefault="00FF4EAE">
      <w:pPr>
        <w:pStyle w:val="a6"/>
        <w:shd w:val="clear" w:color="auto" w:fill="auto"/>
        <w:spacing w:after="0" w:line="480" w:lineRule="exact"/>
        <w:ind w:left="20" w:firstLine="0"/>
        <w:jc w:val="left"/>
      </w:pPr>
      <w:r>
        <w:rPr>
          <w:rStyle w:val="1"/>
          <w:color w:val="000000"/>
          <w:lang w:val="ru-RU"/>
        </w:rPr>
        <w:t>Задача - совершенствование навыков иноязычного общения.</w:t>
      </w:r>
    </w:p>
    <w:p w:rsidR="00000000" w:rsidRDefault="00FF4EAE">
      <w:pPr>
        <w:pStyle w:val="a6"/>
        <w:shd w:val="clear" w:color="auto" w:fill="auto"/>
        <w:spacing w:after="0" w:line="480" w:lineRule="exact"/>
        <w:ind w:left="20" w:firstLine="0"/>
        <w:jc w:val="left"/>
      </w:pPr>
      <w:r>
        <w:rPr>
          <w:rStyle w:val="1"/>
          <w:color w:val="000000"/>
          <w:lang w:val="ru-RU"/>
        </w:rPr>
        <w:t>Цели - повышение мотивации у учащихся в овладении англи</w:t>
      </w:r>
      <w:r>
        <w:rPr>
          <w:rStyle w:val="1"/>
          <w:color w:val="000000"/>
          <w:lang w:val="ru-RU"/>
        </w:rPr>
        <w:t>йским языком.</w:t>
      </w:r>
    </w:p>
    <w:p w:rsidR="00000000" w:rsidRDefault="00FF4EAE">
      <w:pPr>
        <w:pStyle w:val="a6"/>
        <w:shd w:val="clear" w:color="auto" w:fill="auto"/>
        <w:spacing w:after="0" w:line="480" w:lineRule="exact"/>
        <w:ind w:left="20" w:right="20" w:firstLine="340"/>
        <w:jc w:val="both"/>
      </w:pPr>
      <w:r>
        <w:rPr>
          <w:rStyle w:val="1"/>
          <w:color w:val="000000"/>
          <w:lang w:val="ru-RU"/>
        </w:rPr>
        <w:t xml:space="preserve">С целью углубления знаний, устранения пробелов учитель проводит консультации, групповые и индивидуальные, которые могут носить характер собеседования, что очень важно перед выступлением. Учитель соблюдает ряд требований: </w:t>
      </w:r>
    </w:p>
    <w:p w:rsidR="00000000" w:rsidRDefault="00FF4EAE">
      <w:pPr>
        <w:pStyle w:val="a6"/>
        <w:shd w:val="clear" w:color="auto" w:fill="auto"/>
        <w:spacing w:after="0" w:line="480" w:lineRule="exact"/>
        <w:ind w:left="720" w:right="20" w:firstLine="720"/>
        <w:jc w:val="left"/>
        <w:sectPr w:rsidR="00000000">
          <w:type w:val="continuous"/>
          <w:pgSz w:w="16838" w:h="23810"/>
          <w:pgMar w:top="4652" w:right="3532" w:bottom="4642" w:left="3566" w:header="0" w:footer="3" w:gutter="0"/>
          <w:cols w:space="720"/>
          <w:noEndnote/>
          <w:docGrid w:linePitch="360"/>
        </w:sectPr>
      </w:pPr>
      <w:r>
        <w:rPr>
          <w:rStyle w:val="1"/>
          <w:color w:val="000000"/>
          <w:lang w:val="ru-RU"/>
        </w:rPr>
        <w:t>Обсуждение с админис</w:t>
      </w:r>
      <w:r>
        <w:rPr>
          <w:rStyle w:val="1"/>
          <w:color w:val="000000"/>
          <w:lang w:val="ru-RU"/>
        </w:rPr>
        <w:t>трацией школы содержания мероприятия, места его проведения;</w:t>
      </w:r>
    </w:p>
    <w:p w:rsidR="00000000" w:rsidRDefault="00FF4EAE">
      <w:pPr>
        <w:pStyle w:val="71"/>
        <w:shd w:val="clear" w:color="auto" w:fill="auto"/>
        <w:spacing w:after="832"/>
        <w:ind w:left="60" w:right="280"/>
      </w:pPr>
      <w:r>
        <w:rPr>
          <w:rStyle w:val="7"/>
          <w:b/>
          <w:bCs/>
          <w:color w:val="000000"/>
        </w:rPr>
        <w:lastRenderedPageBreak/>
        <w:t>Затем вс</w:t>
      </w:r>
      <w:r>
        <w:rPr>
          <w:rStyle w:val="70"/>
          <w:b/>
          <w:bCs/>
          <w:color w:val="000000"/>
        </w:rPr>
        <w:t>тают в</w:t>
      </w:r>
      <w:r>
        <w:rPr>
          <w:rStyle w:val="70"/>
          <w:b/>
          <w:bCs/>
          <w:color w:val="000000"/>
          <w:lang w:val="en-US" w:eastAsia="en-US"/>
        </w:rPr>
        <w:t xml:space="preserve"> </w:t>
      </w:r>
      <w:r>
        <w:rPr>
          <w:rStyle w:val="70"/>
          <w:b/>
          <w:bCs/>
          <w:color w:val="000000"/>
        </w:rPr>
        <w:t>л</w:t>
      </w:r>
      <w:r>
        <w:rPr>
          <w:rStyle w:val="72"/>
          <w:b/>
          <w:bCs/>
          <w:color w:val="000000"/>
        </w:rPr>
        <w:t>инейку</w:t>
      </w:r>
      <w:r>
        <w:rPr>
          <w:rStyle w:val="72"/>
          <w:b/>
          <w:bCs/>
          <w:color w:val="000000"/>
          <w:lang w:val="en-US" w:eastAsia="en-US"/>
        </w:rPr>
        <w:t xml:space="preserve"> </w:t>
      </w:r>
      <w:r>
        <w:rPr>
          <w:rStyle w:val="72"/>
          <w:b/>
          <w:bCs/>
          <w:color w:val="000000"/>
        </w:rPr>
        <w:t xml:space="preserve">у стола, </w:t>
      </w:r>
      <w:r>
        <w:rPr>
          <w:rStyle w:val="7"/>
          <w:b/>
          <w:bCs/>
          <w:color w:val="000000"/>
        </w:rPr>
        <w:t>где разложены профессионально нарисованные животные.</w:t>
      </w:r>
    </w:p>
    <w:p w:rsidR="00000000" w:rsidRDefault="00FF4EAE">
      <w:pPr>
        <w:pStyle w:val="a6"/>
        <w:shd w:val="clear" w:color="auto" w:fill="auto"/>
        <w:spacing w:after="192" w:line="270" w:lineRule="exact"/>
        <w:ind w:left="60" w:firstLine="0"/>
        <w:jc w:val="both"/>
      </w:pPr>
      <w:r>
        <w:rPr>
          <w:rStyle w:val="1"/>
          <w:color w:val="000000"/>
          <w:lang w:val="ru-RU"/>
        </w:rPr>
        <w:t>Оборудование для КВН: макет домов альбомы с семейными фотографиями,</w:t>
      </w:r>
    </w:p>
    <w:p w:rsidR="00000000" w:rsidRDefault="00FF4EAE">
      <w:pPr>
        <w:pStyle w:val="a6"/>
        <w:shd w:val="clear" w:color="auto" w:fill="auto"/>
        <w:spacing w:after="0" w:line="230" w:lineRule="exact"/>
        <w:ind w:left="60" w:firstLine="0"/>
        <w:jc w:val="both"/>
      </w:pPr>
      <w:r>
        <w:rPr>
          <w:rStyle w:val="1"/>
          <w:color w:val="000000"/>
          <w:lang w:val="ru-RU"/>
        </w:rPr>
        <w:t>маски зверей для</w:t>
      </w:r>
      <w:r>
        <w:rPr>
          <w:rStyle w:val="1"/>
          <w:color w:val="000000"/>
          <w:lang w:val="ru-RU"/>
        </w:rPr>
        <w:t xml:space="preserve"> инсценирования пьески, реквизит для «врача», постеры на</w:t>
      </w:r>
    </w:p>
    <w:p w:rsidR="00000000" w:rsidRDefault="00FF4EAE">
      <w:pPr>
        <w:rPr>
          <w:color w:val="auto"/>
          <w:lang w:eastAsia="ru-RU"/>
        </w:rPr>
      </w:pPr>
    </w:p>
    <w:p w:rsidR="00000000" w:rsidRDefault="00FF4EAE">
      <w:pPr>
        <w:pStyle w:val="a6"/>
        <w:shd w:val="clear" w:color="auto" w:fill="auto"/>
        <w:tabs>
          <w:tab w:val="right" w:pos="5988"/>
          <w:tab w:val="right" w:pos="6161"/>
          <w:tab w:val="left" w:pos="6257"/>
        </w:tabs>
        <w:spacing w:after="120" w:line="230" w:lineRule="exact"/>
        <w:ind w:left="60" w:firstLine="0"/>
        <w:jc w:val="both"/>
      </w:pPr>
      <w:r>
        <w:rPr>
          <w:rStyle w:val="1"/>
          <w:color w:val="000000"/>
          <w:lang w:val="ru-RU"/>
        </w:rPr>
        <w:t>стенах о семье</w:t>
      </w:r>
    </w:p>
    <w:p w:rsidR="00000000" w:rsidRDefault="00FF4EAE">
      <w:pPr>
        <w:rPr>
          <w:color w:val="auto"/>
          <w:lang w:eastAsia="ru-RU"/>
        </w:rPr>
      </w:pPr>
    </w:p>
    <w:p w:rsidR="00000000" w:rsidRDefault="00FF4EAE">
      <w:pPr>
        <w:pStyle w:val="a6"/>
        <w:shd w:val="clear" w:color="auto" w:fill="auto"/>
        <w:spacing w:after="0" w:line="682" w:lineRule="exact"/>
        <w:ind w:left="60" w:firstLine="0"/>
        <w:jc w:val="both"/>
      </w:pPr>
      <w:r>
        <w:rPr>
          <w:rStyle w:val="1"/>
          <w:color w:val="000000"/>
          <w:lang w:val="ru-RU"/>
        </w:rPr>
        <w:t>«Пусть сердце наполняется миром и дружелюбием»;</w:t>
      </w:r>
    </w:p>
    <w:p w:rsidR="00000000" w:rsidRDefault="00FF4EAE">
      <w:pPr>
        <w:pStyle w:val="a6"/>
        <w:shd w:val="clear" w:color="auto" w:fill="auto"/>
        <w:spacing w:after="0" w:line="682" w:lineRule="exact"/>
        <w:ind w:left="60" w:firstLine="0"/>
        <w:jc w:val="both"/>
      </w:pPr>
      <w:r>
        <w:rPr>
          <w:rStyle w:val="1"/>
          <w:color w:val="000000"/>
          <w:lang w:val="ru-RU"/>
        </w:rPr>
        <w:lastRenderedPageBreak/>
        <w:t>«Пусть милость и благодать окружают каждый дом»;</w:t>
      </w:r>
    </w:p>
    <w:p w:rsidR="00000000" w:rsidRDefault="00FF4EAE">
      <w:pPr>
        <w:pStyle w:val="a6"/>
        <w:shd w:val="clear" w:color="auto" w:fill="auto"/>
        <w:spacing w:after="0" w:line="682" w:lineRule="exact"/>
        <w:ind w:left="60" w:right="1480" w:firstLine="0"/>
        <w:jc w:val="left"/>
      </w:pPr>
      <w:r>
        <w:rPr>
          <w:rStyle w:val="1"/>
          <w:color w:val="000000"/>
          <w:lang w:val="ru-RU"/>
        </w:rPr>
        <w:t>«Да переполнится сердце каждого искренней любовью и силой веры», газеты, стенд с лучш</w:t>
      </w:r>
      <w:r>
        <w:rPr>
          <w:rStyle w:val="1"/>
          <w:color w:val="000000"/>
          <w:lang w:val="ru-RU"/>
        </w:rPr>
        <w:t>ими работами.</w:t>
      </w:r>
    </w:p>
    <w:p w:rsidR="00000000" w:rsidRDefault="00FF4EAE">
      <w:pPr>
        <w:pStyle w:val="a6"/>
        <w:shd w:val="clear" w:color="auto" w:fill="auto"/>
        <w:spacing w:after="184" w:line="485" w:lineRule="exact"/>
        <w:ind w:left="60" w:right="560" w:firstLine="0"/>
        <w:jc w:val="both"/>
      </w:pPr>
      <w:r>
        <w:rPr>
          <w:rStyle w:val="1"/>
          <w:color w:val="000000"/>
          <w:lang w:val="ru-RU"/>
        </w:rPr>
        <w:t>В подготовке к КВН: «Изучай а</w:t>
      </w:r>
      <w:r>
        <w:rPr>
          <w:color w:val="000000"/>
          <w:u w:val="single"/>
          <w:lang w:val="ru-RU"/>
        </w:rPr>
        <w:t>нглийск</w:t>
      </w:r>
      <w:r>
        <w:rPr>
          <w:rStyle w:val="1"/>
          <w:color w:val="000000"/>
          <w:lang w:val="ru-RU"/>
        </w:rPr>
        <w:t>ий язык, учитель создает условия для проявления инициативы, самостоятельности, творческой выдумки, для создания положительной мотивации. В процессе подготовки кружковцы выполняли виды работ, сценки, стихотв</w:t>
      </w:r>
      <w:r>
        <w:rPr>
          <w:rStyle w:val="1"/>
          <w:color w:val="000000"/>
          <w:lang w:val="ru-RU"/>
        </w:rPr>
        <w:t>орения, над которыми работа шла успешно.</w:t>
      </w:r>
    </w:p>
    <w:p w:rsidR="00000000" w:rsidRDefault="00FF4EAE">
      <w:pPr>
        <w:pStyle w:val="a6"/>
        <w:shd w:val="clear" w:color="auto" w:fill="auto"/>
        <w:spacing w:after="0" w:line="480" w:lineRule="exact"/>
        <w:ind w:left="60" w:right="560" w:firstLine="340"/>
        <w:jc w:val="both"/>
        <w:sectPr w:rsidR="00000000">
          <w:type w:val="continuous"/>
          <w:pgSz w:w="16838" w:h="23810"/>
          <w:pgMar w:top="3804" w:right="3384" w:bottom="5273" w:left="3422" w:header="0" w:footer="3" w:gutter="0"/>
          <w:cols w:space="720"/>
          <w:noEndnote/>
          <w:docGrid w:linePitch="360"/>
        </w:sectPr>
      </w:pPr>
      <w:r>
        <w:rPr>
          <w:rStyle w:val="1"/>
          <w:color w:val="000000"/>
          <w:lang w:val="ru-RU"/>
        </w:rPr>
        <w:t>Учитель обсуждает с учащимися характер и содержание материала, составляются сценарии распределяются роли, назначаются ответственные за музыкальные номера, за художественное оформление. Для понимания происходящего на</w:t>
      </w:r>
      <w:r>
        <w:rPr>
          <w:rStyle w:val="1"/>
          <w:color w:val="000000"/>
          <w:lang w:val="ru-RU"/>
        </w:rPr>
        <w:t xml:space="preserve"> сцене проводится работа с будущими зрителями, или можно вывесить лист со словами и выражениями с переводом в коридоре школы. Несмотря на внутренний страх, неуверенность кружковцам понравилось выступать: они хотят показать свои речевые возможности, языковы</w:t>
      </w:r>
      <w:r>
        <w:rPr>
          <w:rStyle w:val="1"/>
          <w:color w:val="000000"/>
          <w:lang w:val="ru-RU"/>
        </w:rPr>
        <w:t>е знания перед сверстниками. Им важна оценка родителей, учителей, что сыграет немаловажную роль в будущей_жизни Дети выступали задорно на КВН, красиво. Думается, всем запомнится этот праздник находчивости, дружбы и радости, гордости за свои успехи по предм</w:t>
      </w:r>
      <w:r>
        <w:rPr>
          <w:rStyle w:val="1"/>
          <w:color w:val="000000"/>
          <w:lang w:val="ru-RU"/>
        </w:rPr>
        <w:t xml:space="preserve">ету. </w:t>
      </w:r>
      <w:r>
        <w:rPr>
          <w:rStyle w:val="11"/>
          <w:color w:val="000000"/>
          <w:lang w:eastAsia="en-US"/>
        </w:rPr>
        <w:t xml:space="preserve">L </w:t>
      </w:r>
      <w:r>
        <w:rPr>
          <w:rStyle w:val="11"/>
          <w:color w:val="000000"/>
          <w:lang w:val="ru-RU"/>
        </w:rPr>
        <w:t>&lt;</w:t>
      </w:r>
    </w:p>
    <w:p w:rsidR="00000000" w:rsidRDefault="00FF4EAE">
      <w:pPr>
        <w:pStyle w:val="a6"/>
        <w:shd w:val="clear" w:color="auto" w:fill="auto"/>
        <w:spacing w:after="0" w:line="480" w:lineRule="exact"/>
        <w:ind w:left="2160" w:right="360" w:firstLine="0"/>
        <w:jc w:val="right"/>
      </w:pPr>
      <w:r>
        <w:rPr>
          <w:rStyle w:val="1"/>
          <w:color w:val="000000"/>
          <w:lang w:val="ru-RU"/>
        </w:rPr>
        <w:lastRenderedPageBreak/>
        <w:t>Составляет сценарий выступления, распределяет роли среди ответственных за художественное, музыкальное сопровождение номеров;</w:t>
      </w:r>
    </w:p>
    <w:p w:rsidR="00000000" w:rsidRDefault="00FF4EAE">
      <w:pPr>
        <w:pStyle w:val="a6"/>
        <w:shd w:val="clear" w:color="auto" w:fill="auto"/>
        <w:spacing w:after="0" w:line="480" w:lineRule="exact"/>
        <w:ind w:right="360" w:firstLine="0"/>
        <w:jc w:val="right"/>
      </w:pPr>
      <w:r>
        <w:rPr>
          <w:rStyle w:val="1"/>
          <w:color w:val="000000"/>
          <w:lang w:val="ru-RU"/>
        </w:rPr>
        <w:t>Организовывает ребят для написания объявления, пригласительных</w:t>
      </w:r>
    </w:p>
    <w:p w:rsidR="00000000" w:rsidRDefault="00FF4EAE">
      <w:pPr>
        <w:pStyle w:val="a6"/>
        <w:shd w:val="clear" w:color="auto" w:fill="auto"/>
        <w:spacing w:after="0" w:line="480" w:lineRule="exact"/>
        <w:ind w:left="160" w:firstLine="0"/>
      </w:pPr>
      <w:r>
        <w:rPr>
          <w:rStyle w:val="1"/>
          <w:color w:val="000000"/>
          <w:lang w:val="ru-RU"/>
        </w:rPr>
        <w:t>билетов, программы, помогает офо</w:t>
      </w:r>
      <w:r>
        <w:rPr>
          <w:rStyle w:val="1"/>
          <w:color w:val="000000"/>
          <w:lang w:val="ru-RU"/>
        </w:rPr>
        <w:t>рмить газеты</w:t>
      </w:r>
    </w:p>
    <w:p w:rsidR="00000000" w:rsidRDefault="00FF4EAE">
      <w:pPr>
        <w:rPr>
          <w:color w:val="auto"/>
          <w:lang w:eastAsia="ru-RU"/>
        </w:rPr>
      </w:pPr>
    </w:p>
    <w:p w:rsidR="00000000" w:rsidRDefault="00FF4EAE">
      <w:pPr>
        <w:pStyle w:val="a6"/>
        <w:shd w:val="clear" w:color="auto" w:fill="auto"/>
        <w:tabs>
          <w:tab w:val="center" w:pos="8444"/>
          <w:tab w:val="center" w:pos="9414"/>
          <w:tab w:val="right" w:pos="9966"/>
        </w:tabs>
        <w:spacing w:after="0" w:line="485" w:lineRule="exact"/>
        <w:ind w:left="1460" w:right="360" w:firstLine="0"/>
        <w:jc w:val="left"/>
      </w:pPr>
      <w:r>
        <w:rPr>
          <w:rStyle w:val="1"/>
          <w:color w:val="000000"/>
          <w:lang w:val="ru-RU"/>
        </w:rPr>
        <w:t>Для понимания содержания пришлось печатать языковой материал на большом листе бумаги и вывесить в коридор.</w:t>
      </w:r>
      <w:r>
        <w:rPr>
          <w:rStyle w:val="1"/>
          <w:color w:val="000000"/>
          <w:lang w:val="ru-RU"/>
        </w:rPr>
        <w:tab/>
      </w:r>
    </w:p>
    <w:p w:rsidR="00000000" w:rsidRDefault="00FF4EAE">
      <w:pPr>
        <w:rPr>
          <w:color w:val="auto"/>
          <w:lang w:eastAsia="ru-RU"/>
        </w:rPr>
      </w:pPr>
    </w:p>
    <w:p w:rsidR="00000000" w:rsidRDefault="00FF4EAE">
      <w:pPr>
        <w:pStyle w:val="a6"/>
        <w:shd w:val="clear" w:color="auto" w:fill="auto"/>
        <w:spacing w:after="0" w:line="480" w:lineRule="exact"/>
        <w:ind w:left="120" w:right="360" w:firstLine="0"/>
        <w:jc w:val="right"/>
      </w:pPr>
      <w:r>
        <w:rPr>
          <w:rStyle w:val="1"/>
          <w:color w:val="000000"/>
          <w:lang w:val="ru-RU"/>
        </w:rPr>
        <w:t>Музыка звучит (магнитофона. Ответственно кружковцы отнеслись к КВН. Темы: Семья, Дом. Зал был украшен шарами, красивыми стендами с кн</w:t>
      </w:r>
      <w:r>
        <w:rPr>
          <w:rStyle w:val="1"/>
          <w:color w:val="000000"/>
          <w:lang w:val="ru-RU"/>
        </w:rPr>
        <w:t xml:space="preserve">игами английских и американских авторов, тематическими альбомами лучшими тетрадями, перевод стихотворения про незадачливого </w:t>
      </w:r>
      <w:r>
        <w:rPr>
          <w:rStyle w:val="1"/>
          <w:color w:val="000000"/>
          <w:lang w:val="ru-RU"/>
        </w:rPr>
        <w:lastRenderedPageBreak/>
        <w:t xml:space="preserve">путешественника </w:t>
      </w:r>
      <w:r>
        <w:rPr>
          <w:rStyle w:val="1"/>
          <w:color w:val="000000"/>
          <w:lang w:eastAsia="en-US"/>
        </w:rPr>
        <w:t xml:space="preserve">“Uncle Joe” </w:t>
      </w:r>
      <w:r>
        <w:rPr>
          <w:rStyle w:val="1"/>
          <w:color w:val="000000"/>
          <w:lang w:val="ru-RU"/>
        </w:rPr>
        <w:t xml:space="preserve">из журнала </w:t>
      </w:r>
      <w:r>
        <w:rPr>
          <w:rStyle w:val="1"/>
          <w:color w:val="000000"/>
          <w:lang w:eastAsia="en-US"/>
        </w:rPr>
        <w:t xml:space="preserve">“Speak out” </w:t>
      </w:r>
      <w:r>
        <w:rPr>
          <w:rStyle w:val="1"/>
          <w:color w:val="000000"/>
          <w:lang w:val="ru-RU"/>
        </w:rPr>
        <w:t xml:space="preserve">Мероприятие включало литературный монтаж с яркими картинами, фотоальбомами семей </w:t>
      </w:r>
      <w:r>
        <w:rPr>
          <w:rStyle w:val="1"/>
          <w:color w:val="000000"/>
          <w:lang w:val="ru-RU"/>
        </w:rPr>
        <w:t>учеников, команды задавали вопросы ДРУ</w:t>
      </w:r>
      <w:r>
        <w:rPr>
          <w:rStyle w:val="1"/>
          <w:color w:val="000000"/>
          <w:vertAlign w:val="superscript"/>
          <w:lang w:val="ru-RU"/>
        </w:rPr>
        <w:t>Г</w:t>
      </w:r>
      <w:r>
        <w:rPr>
          <w:rStyle w:val="1"/>
          <w:color w:val="000000"/>
          <w:lang w:val="ru-RU"/>
        </w:rPr>
        <w:t xml:space="preserve"> Другу вопросы о семье, потом описывали два дома своих друзей. У членов команд были эмблемы. Был проведен конкурс на то, кто лучше расставит мебель в новой квартире у Димы в жилой комнате. Жюри было представлено студе</w:t>
      </w:r>
      <w:r>
        <w:rPr>
          <w:rStyle w:val="1"/>
          <w:color w:val="000000"/>
          <w:lang w:val="ru-RU"/>
        </w:rPr>
        <w:t>нтами из педагогического колледжа. Следующие виды были: у кого лучше обстоит дело с английским юмором, с творческой выдумкой, кто скажет 5 простых предложений на 5 шагов.</w:t>
      </w:r>
    </w:p>
    <w:p w:rsidR="00000000" w:rsidRDefault="00FF4EAE">
      <w:pPr>
        <w:pStyle w:val="a6"/>
        <w:shd w:val="clear" w:color="auto" w:fill="auto"/>
        <w:spacing w:after="420" w:line="480" w:lineRule="exact"/>
        <w:ind w:left="1460" w:right="360" w:firstLine="340"/>
        <w:jc w:val="left"/>
      </w:pPr>
      <w:r>
        <w:rPr>
          <w:rStyle w:val="1"/>
          <w:color w:val="000000"/>
          <w:lang w:val="ru-RU"/>
        </w:rPr>
        <w:t xml:space="preserve">Обе команды образуя круг поют песню </w:t>
      </w:r>
      <w:r>
        <w:rPr>
          <w:rStyle w:val="1"/>
          <w:color w:val="000000"/>
          <w:lang w:eastAsia="en-US"/>
        </w:rPr>
        <w:t xml:space="preserve">“Give your hand to me”, </w:t>
      </w:r>
      <w:r>
        <w:rPr>
          <w:rStyle w:val="1"/>
          <w:color w:val="000000"/>
          <w:lang w:val="ru-RU"/>
        </w:rPr>
        <w:t>выполняя танцевальные дви</w:t>
      </w:r>
      <w:r>
        <w:rPr>
          <w:rStyle w:val="1"/>
          <w:color w:val="000000"/>
          <w:lang w:val="ru-RU"/>
        </w:rPr>
        <w:t>жения.</w:t>
      </w:r>
    </w:p>
    <w:p w:rsidR="00000000" w:rsidRDefault="00FF4EAE">
      <w:pPr>
        <w:pStyle w:val="a6"/>
        <w:shd w:val="clear" w:color="auto" w:fill="auto"/>
        <w:spacing w:after="0" w:line="480" w:lineRule="exact"/>
        <w:ind w:left="5140" w:right="4020" w:firstLine="0"/>
        <w:jc w:val="both"/>
        <w:sectPr w:rsidR="00000000">
          <w:type w:val="continuous"/>
          <w:pgSz w:w="16838" w:h="23810"/>
          <w:pgMar w:top="4618" w:right="2532" w:bottom="4426" w:left="2786" w:header="0" w:footer="3" w:gutter="0"/>
          <w:cols w:space="720"/>
          <w:noEndnote/>
          <w:docGrid w:linePitch="360"/>
        </w:sectPr>
      </w:pPr>
      <w:r>
        <w:rPr>
          <w:rStyle w:val="1"/>
          <w:color w:val="000000"/>
          <w:lang w:eastAsia="en-US"/>
        </w:rPr>
        <w:t>Let us dance together, Give your hand to me, We will make a circle, Dancing merrily; Listen to the music, What a happy sound Let us sing together As we dance around</w:t>
      </w:r>
    </w:p>
    <w:p w:rsidR="00000000" w:rsidRDefault="00FF4EAE">
      <w:pPr>
        <w:pStyle w:val="a6"/>
        <w:numPr>
          <w:ilvl w:val="0"/>
          <w:numId w:val="5"/>
        </w:numPr>
        <w:shd w:val="clear" w:color="auto" w:fill="auto"/>
        <w:tabs>
          <w:tab w:val="left" w:pos="699"/>
        </w:tabs>
        <w:spacing w:after="0" w:line="485" w:lineRule="exact"/>
        <w:ind w:firstLine="320"/>
        <w:jc w:val="both"/>
      </w:pPr>
      <w:r>
        <w:rPr>
          <w:rStyle w:val="1"/>
          <w:color w:val="000000"/>
          <w:lang w:eastAsia="en-US"/>
        </w:rPr>
        <w:lastRenderedPageBreak/>
        <w:t>Your leg is all right</w:t>
      </w:r>
    </w:p>
    <w:p w:rsidR="00000000" w:rsidRDefault="00FF4EAE">
      <w:pPr>
        <w:pStyle w:val="a6"/>
        <w:numPr>
          <w:ilvl w:val="0"/>
          <w:numId w:val="5"/>
        </w:numPr>
        <w:shd w:val="clear" w:color="auto" w:fill="auto"/>
        <w:tabs>
          <w:tab w:val="left" w:pos="699"/>
        </w:tabs>
        <w:spacing w:after="0" w:line="485" w:lineRule="exact"/>
        <w:ind w:firstLine="320"/>
        <w:jc w:val="both"/>
      </w:pPr>
      <w:r>
        <w:rPr>
          <w:rStyle w:val="1"/>
          <w:color w:val="000000"/>
          <w:lang w:eastAsia="en-US"/>
        </w:rPr>
        <w:t>Oh, my teeth my teeth</w:t>
      </w:r>
    </w:p>
    <w:p w:rsidR="00000000" w:rsidRDefault="00FF4EAE">
      <w:pPr>
        <w:pStyle w:val="a6"/>
        <w:numPr>
          <w:ilvl w:val="0"/>
          <w:numId w:val="5"/>
        </w:numPr>
        <w:shd w:val="clear" w:color="auto" w:fill="auto"/>
        <w:tabs>
          <w:tab w:val="left" w:pos="699"/>
        </w:tabs>
        <w:spacing w:after="0" w:line="485" w:lineRule="exact"/>
        <w:ind w:firstLine="320"/>
        <w:jc w:val="both"/>
      </w:pPr>
      <w:r>
        <w:rPr>
          <w:rStyle w:val="1"/>
          <w:color w:val="000000"/>
          <w:lang w:eastAsia="en-US"/>
        </w:rPr>
        <w:t>One tooth?</w:t>
      </w:r>
    </w:p>
    <w:p w:rsidR="00000000" w:rsidRDefault="00FF4EAE">
      <w:pPr>
        <w:pStyle w:val="a6"/>
        <w:numPr>
          <w:ilvl w:val="0"/>
          <w:numId w:val="5"/>
        </w:numPr>
        <w:shd w:val="clear" w:color="auto" w:fill="auto"/>
        <w:tabs>
          <w:tab w:val="left" w:pos="699"/>
        </w:tabs>
        <w:spacing w:after="0" w:line="485" w:lineRule="exact"/>
        <w:ind w:firstLine="320"/>
        <w:jc w:val="both"/>
      </w:pPr>
      <w:r>
        <w:rPr>
          <w:rStyle w:val="1"/>
          <w:color w:val="000000"/>
          <w:lang w:eastAsia="en-US"/>
        </w:rPr>
        <w:t>No, all of them</w:t>
      </w:r>
    </w:p>
    <w:p w:rsidR="00000000" w:rsidRDefault="00FF4EAE">
      <w:pPr>
        <w:pStyle w:val="a6"/>
        <w:numPr>
          <w:ilvl w:val="0"/>
          <w:numId w:val="5"/>
        </w:numPr>
        <w:shd w:val="clear" w:color="auto" w:fill="auto"/>
        <w:tabs>
          <w:tab w:val="left" w:pos="699"/>
        </w:tabs>
        <w:spacing w:after="0" w:line="485" w:lineRule="exact"/>
        <w:ind w:firstLine="320"/>
        <w:jc w:val="both"/>
      </w:pPr>
      <w:r>
        <w:rPr>
          <w:rStyle w:val="1"/>
          <w:color w:val="000000"/>
          <w:lang w:eastAsia="en-US"/>
        </w:rPr>
        <w:t>Now we pull out all your teeth.</w:t>
      </w:r>
    </w:p>
    <w:p w:rsidR="00000000" w:rsidRDefault="00FF4EAE">
      <w:pPr>
        <w:pStyle w:val="a6"/>
        <w:numPr>
          <w:ilvl w:val="0"/>
          <w:numId w:val="5"/>
        </w:numPr>
        <w:shd w:val="clear" w:color="auto" w:fill="auto"/>
        <w:tabs>
          <w:tab w:val="left" w:pos="699"/>
        </w:tabs>
        <w:spacing w:after="176" w:line="485" w:lineRule="exact"/>
        <w:ind w:firstLine="320"/>
        <w:jc w:val="both"/>
      </w:pPr>
      <w:r>
        <w:rPr>
          <w:rStyle w:val="1"/>
          <w:color w:val="000000"/>
          <w:lang w:eastAsia="en-US"/>
        </w:rPr>
        <w:t>Oh, doctor, don’t, I am quite well, I am better now. Thank you.</w:t>
      </w:r>
    </w:p>
    <w:p w:rsidR="00000000" w:rsidRDefault="00FF4EAE">
      <w:pPr>
        <w:rPr>
          <w:color w:val="auto"/>
          <w:lang w:eastAsia="ru-RU"/>
        </w:rPr>
      </w:pPr>
    </w:p>
    <w:p w:rsidR="00000000" w:rsidRDefault="00FF4EAE">
      <w:pPr>
        <w:pStyle w:val="a6"/>
        <w:shd w:val="clear" w:color="auto" w:fill="auto"/>
        <w:spacing w:after="0" w:line="480" w:lineRule="exact"/>
        <w:ind w:firstLine="0"/>
        <w:jc w:val="both"/>
      </w:pPr>
      <w:r>
        <w:rPr>
          <w:rStyle w:val="1"/>
          <w:color w:val="000000"/>
          <w:lang w:val="ru-RU"/>
        </w:rPr>
        <w:t>Танцевальная пауза, музыка с магнитофона (английская мелодия)</w:t>
      </w:r>
    </w:p>
    <w:p w:rsidR="00000000" w:rsidRDefault="00FF4EAE">
      <w:pPr>
        <w:pStyle w:val="a6"/>
        <w:shd w:val="clear" w:color="auto" w:fill="auto"/>
        <w:tabs>
          <w:tab w:val="right" w:pos="7025"/>
        </w:tabs>
        <w:spacing w:after="0" w:line="480" w:lineRule="exact"/>
        <w:ind w:right="480" w:firstLine="320"/>
        <w:jc w:val="both"/>
      </w:pPr>
      <w:r>
        <w:rPr>
          <w:rStyle w:val="1"/>
          <w:color w:val="000000"/>
          <w:lang w:val="ru-RU"/>
        </w:rPr>
        <w:t xml:space="preserve">Пусть сердца наполнятся миром и дружелюбием. Пусть милость и </w:t>
      </w:r>
      <w:r>
        <w:rPr>
          <w:rStyle w:val="1"/>
          <w:color w:val="000000"/>
          <w:lang w:val="ru-RU"/>
        </w:rPr>
        <w:t>благодать окружают каждый дом. Да переполнится сердца каждого искренней любовью и силой веры.</w:t>
      </w:r>
      <w:r>
        <w:rPr>
          <w:rStyle w:val="1"/>
          <w:color w:val="000000"/>
          <w:lang w:val="ru-RU"/>
        </w:rPr>
        <w:tab/>
      </w:r>
    </w:p>
    <w:p w:rsidR="00000000" w:rsidRDefault="00FF4EAE">
      <w:pPr>
        <w:pStyle w:val="a6"/>
        <w:shd w:val="clear" w:color="auto" w:fill="auto"/>
        <w:spacing w:after="588" w:line="480" w:lineRule="exact"/>
        <w:ind w:firstLine="320"/>
        <w:jc w:val="both"/>
      </w:pPr>
      <w:r>
        <w:rPr>
          <w:rStyle w:val="1"/>
          <w:color w:val="000000"/>
          <w:lang w:val="ru-RU"/>
        </w:rPr>
        <w:t>Газеты, стенд с лучшими работами.</w:t>
      </w:r>
    </w:p>
    <w:p w:rsidR="00000000" w:rsidRDefault="00FF4EAE">
      <w:pPr>
        <w:pStyle w:val="a6"/>
        <w:shd w:val="clear" w:color="auto" w:fill="auto"/>
        <w:tabs>
          <w:tab w:val="right" w:pos="2280"/>
          <w:tab w:val="right" w:pos="2515"/>
          <w:tab w:val="right" w:pos="2995"/>
          <w:tab w:val="right" w:pos="3732"/>
          <w:tab w:val="right" w:pos="4723"/>
          <w:tab w:val="right" w:pos="5011"/>
          <w:tab w:val="right" w:pos="5400"/>
          <w:tab w:val="right" w:pos="5962"/>
          <w:tab w:val="right" w:pos="7025"/>
          <w:tab w:val="right" w:pos="7234"/>
          <w:tab w:val="right" w:pos="8667"/>
          <w:tab w:val="right" w:pos="9368"/>
        </w:tabs>
        <w:spacing w:after="0" w:line="270" w:lineRule="exact"/>
        <w:ind w:firstLine="0"/>
        <w:jc w:val="both"/>
      </w:pPr>
      <w:r>
        <w:rPr>
          <w:rStyle w:val="1"/>
          <w:color w:val="000000"/>
          <w:lang w:eastAsia="en-US"/>
        </w:rPr>
        <w:t>Compere:</w:t>
      </w:r>
      <w:r>
        <w:rPr>
          <w:rStyle w:val="1"/>
          <w:color w:val="000000"/>
          <w:lang w:eastAsia="en-US"/>
        </w:rPr>
        <w:tab/>
        <w:t>And</w:t>
      </w:r>
      <w:r>
        <w:rPr>
          <w:color w:val="000000"/>
          <w:u w:val="single"/>
          <w:lang w:eastAsia="en-US"/>
        </w:rPr>
        <w:t>rew</w:t>
      </w:r>
      <w:r>
        <w:rPr>
          <w:color w:val="000000"/>
          <w:u w:val="single"/>
          <w:lang w:eastAsia="en-US"/>
        </w:rPr>
        <w:tab/>
      </w:r>
      <w:r>
        <w:rPr>
          <w:color w:val="000000"/>
          <w:u w:val="single"/>
          <w:lang w:val="ru-RU"/>
        </w:rPr>
        <w:t>и</w:t>
      </w:r>
      <w:r>
        <w:rPr>
          <w:color w:val="000000"/>
          <w:u w:val="single"/>
          <w:lang w:val="ru-RU"/>
        </w:rPr>
        <w:tab/>
        <w:t>его</w:t>
      </w:r>
      <w:r>
        <w:rPr>
          <w:color w:val="000000"/>
          <w:u w:val="single"/>
          <w:lang w:val="ru-RU"/>
        </w:rPr>
        <w:tab/>
        <w:t>семья</w:t>
      </w:r>
      <w:r>
        <w:rPr>
          <w:color w:val="000000"/>
          <w:u w:val="single"/>
          <w:lang w:val="ru-RU"/>
        </w:rPr>
        <w:tab/>
        <w:t>получи</w:t>
      </w:r>
      <w:r>
        <w:rPr>
          <w:rStyle w:val="1"/>
          <w:color w:val="000000"/>
          <w:lang w:val="ru-RU"/>
        </w:rPr>
        <w:tab/>
        <w:t>пи</w:t>
      </w:r>
      <w:r>
        <w:rPr>
          <w:rStyle w:val="1"/>
          <w:color w:val="000000"/>
          <w:lang w:val="ru-RU"/>
        </w:rPr>
        <w:tab/>
        <w:t>новиую.</w:t>
      </w:r>
      <w:r>
        <w:rPr>
          <w:rStyle w:val="1"/>
          <w:color w:val="000000"/>
          <w:lang w:val="ru-RU"/>
        </w:rPr>
        <w:tab/>
        <w:t>квартиру</w:t>
      </w:r>
      <w:r>
        <w:rPr>
          <w:rStyle w:val="1"/>
          <w:color w:val="000000"/>
          <w:lang w:val="ru-RU"/>
        </w:rPr>
        <w:tab/>
        <w:t xml:space="preserve">Давайте </w:t>
      </w:r>
      <w:r>
        <w:rPr>
          <w:rStyle w:val="1"/>
          <w:color w:val="000000"/>
          <w:lang w:val="ru-RU"/>
        </w:rPr>
        <w:tab/>
        <w:t>пом</w:t>
      </w:r>
      <w:r>
        <w:rPr>
          <w:rStyle w:val="1"/>
          <w:color w:val="000000"/>
          <w:lang w:val="ru-RU"/>
        </w:rPr>
        <w:tab/>
        <w:t>оже</w:t>
      </w:r>
      <w:r>
        <w:rPr>
          <w:rStyle w:val="1"/>
          <w:color w:val="000000"/>
          <w:lang w:val="ru-RU"/>
        </w:rPr>
        <w:tab/>
        <w:t>м</w:t>
      </w:r>
    </w:p>
    <w:p w:rsidR="00000000" w:rsidRDefault="00FF4EAE">
      <w:pPr>
        <w:pStyle w:val="a6"/>
        <w:shd w:val="clear" w:color="auto" w:fill="auto"/>
        <w:spacing w:after="0" w:line="485" w:lineRule="exact"/>
        <w:ind w:firstLine="0"/>
        <w:jc w:val="both"/>
      </w:pPr>
      <w:r>
        <w:rPr>
          <w:rStyle w:val="1"/>
          <w:color w:val="000000"/>
          <w:lang w:val="ru-RU"/>
        </w:rPr>
        <w:t>им расставить мебель в гостиной сомнате .</w:t>
      </w:r>
    </w:p>
    <w:p w:rsidR="00000000" w:rsidRDefault="00FF4EAE">
      <w:pPr>
        <w:pStyle w:val="a6"/>
        <w:shd w:val="clear" w:color="auto" w:fill="auto"/>
        <w:spacing w:after="0" w:line="485" w:lineRule="exact"/>
        <w:ind w:firstLine="320"/>
        <w:jc w:val="both"/>
      </w:pPr>
      <w:r>
        <w:rPr>
          <w:rStyle w:val="1"/>
          <w:color w:val="000000"/>
          <w:lang w:eastAsia="en-US"/>
        </w:rPr>
        <w:t>Let’</w:t>
      </w:r>
      <w:r>
        <w:rPr>
          <w:rStyle w:val="1"/>
          <w:color w:val="000000"/>
          <w:lang w:eastAsia="en-US"/>
        </w:rPr>
        <w:t>s help Andrew to put furniture in the Living-room.</w:t>
      </w:r>
    </w:p>
    <w:p w:rsidR="00000000" w:rsidRDefault="00FF4EAE">
      <w:pPr>
        <w:pStyle w:val="a6"/>
        <w:shd w:val="clear" w:color="auto" w:fill="auto"/>
        <w:spacing w:after="616" w:line="485" w:lineRule="exact"/>
        <w:ind w:firstLine="320"/>
        <w:jc w:val="both"/>
      </w:pPr>
      <w:r>
        <w:rPr>
          <w:rStyle w:val="1"/>
          <w:color w:val="000000"/>
          <w:lang w:val="ru-RU"/>
        </w:rPr>
        <w:t>Раздается два комплекта мебели жилой комнаты.</w:t>
      </w:r>
    </w:p>
    <w:p w:rsidR="00000000" w:rsidRDefault="00FF4EAE">
      <w:pPr>
        <w:pStyle w:val="a6"/>
        <w:shd w:val="clear" w:color="auto" w:fill="auto"/>
        <w:tabs>
          <w:tab w:val="left" w:pos="5923"/>
        </w:tabs>
        <w:spacing w:after="0" w:line="240" w:lineRule="exact"/>
        <w:ind w:firstLine="0"/>
        <w:jc w:val="both"/>
      </w:pPr>
      <w:r>
        <w:rPr>
          <w:rStyle w:val="1"/>
          <w:color w:val="000000"/>
          <w:lang w:eastAsia="en-US"/>
        </w:rPr>
        <w:t>Compere: The house is made of brick,</w:t>
      </w:r>
      <w:r>
        <w:rPr>
          <w:rStyle w:val="1"/>
          <w:color w:val="000000"/>
          <w:lang w:eastAsia="en-US"/>
        </w:rPr>
        <w:tab/>
      </w:r>
    </w:p>
    <w:p w:rsidR="00000000" w:rsidRDefault="00FF4EAE">
      <w:pPr>
        <w:rPr>
          <w:color w:val="auto"/>
          <w:lang w:eastAsia="ru-RU"/>
        </w:rPr>
      </w:pPr>
    </w:p>
    <w:p w:rsidR="00000000" w:rsidRDefault="00FF4EAE">
      <w:pPr>
        <w:pStyle w:val="a6"/>
        <w:shd w:val="clear" w:color="auto" w:fill="auto"/>
        <w:tabs>
          <w:tab w:val="left" w:pos="1354"/>
          <w:tab w:val="center" w:pos="6938"/>
          <w:tab w:val="right" w:pos="9368"/>
        </w:tabs>
        <w:spacing w:after="156" w:line="240" w:lineRule="exact"/>
        <w:ind w:firstLine="0"/>
        <w:jc w:val="both"/>
      </w:pPr>
      <w:r>
        <w:rPr>
          <w:noProof/>
          <w:lang w:val="ru-RU"/>
        </w:rPr>
        <w:drawing>
          <wp:anchor distT="0" distB="0" distL="63500" distR="63500" simplePos="0" relativeHeight="251660288" behindDoc="1" locked="0" layoutInCell="1" allowOverlap="1">
            <wp:simplePos x="0" y="0"/>
            <wp:positionH relativeFrom="margin">
              <wp:posOffset>4690745</wp:posOffset>
            </wp:positionH>
            <wp:positionV relativeFrom="paragraph">
              <wp:posOffset>289560</wp:posOffset>
            </wp:positionV>
            <wp:extent cx="1408430" cy="902335"/>
            <wp:effectExtent l="0" t="0" r="1270" b="0"/>
            <wp:wrapTight wrapText="bothSides">
              <wp:wrapPolygon edited="0">
                <wp:start x="0" y="0"/>
                <wp:lineTo x="0" y="20977"/>
                <wp:lineTo x="21327" y="20977"/>
                <wp:lineTo x="21327" y="0"/>
                <wp:lineTo x="0" y="0"/>
              </wp:wrapPolygon>
            </wp:wrapTight>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8430" cy="902335"/>
                    </a:xfrm>
                    <a:prstGeom prst="rect">
                      <a:avLst/>
                    </a:prstGeom>
                    <a:noFill/>
                  </pic:spPr>
                </pic:pic>
              </a:graphicData>
            </a:graphic>
            <wp14:sizeRelH relativeFrom="page">
              <wp14:pctWidth>0</wp14:pctWidth>
            </wp14:sizeRelH>
            <wp14:sizeRelV relativeFrom="page">
              <wp14:pctHeight>0</wp14:pctHeight>
            </wp14:sizeRelV>
          </wp:anchor>
        </w:drawing>
      </w:r>
      <w:r>
        <w:rPr>
          <w:rStyle w:val="1"/>
          <w:color w:val="000000"/>
          <w:lang w:eastAsia="en-US"/>
        </w:rPr>
        <w:t>Clevers:</w:t>
      </w:r>
      <w:r>
        <w:rPr>
          <w:rStyle w:val="1"/>
          <w:color w:val="000000"/>
          <w:lang w:eastAsia="en-US"/>
        </w:rPr>
        <w:tab/>
        <w:t>It has four floors."</w:t>
      </w:r>
      <w:r>
        <w:rPr>
          <w:rStyle w:val="1"/>
          <w:color w:val="000000"/>
          <w:lang w:eastAsia="en-US"/>
        </w:rPr>
        <w:tab/>
      </w:r>
    </w:p>
    <w:p w:rsidR="00000000" w:rsidRDefault="00FF4EAE">
      <w:pPr>
        <w:pStyle w:val="a6"/>
        <w:shd w:val="clear" w:color="auto" w:fill="auto"/>
        <w:tabs>
          <w:tab w:val="center" w:pos="5904"/>
        </w:tabs>
        <w:spacing w:after="112" w:line="270" w:lineRule="exact"/>
        <w:ind w:firstLine="0"/>
        <w:jc w:val="both"/>
      </w:pPr>
      <w:r>
        <w:rPr>
          <w:noProof/>
          <w:lang w:val="ru-RU"/>
        </w:rPr>
        <w:drawing>
          <wp:anchor distT="0" distB="0" distL="63500" distR="63500" simplePos="0" relativeHeight="251661312" behindDoc="1" locked="0" layoutInCell="1" allowOverlap="1">
            <wp:simplePos x="0" y="0"/>
            <wp:positionH relativeFrom="margin">
              <wp:posOffset>-118745</wp:posOffset>
            </wp:positionH>
            <wp:positionV relativeFrom="paragraph">
              <wp:posOffset>189230</wp:posOffset>
            </wp:positionV>
            <wp:extent cx="871855" cy="341630"/>
            <wp:effectExtent l="0" t="0" r="4445" b="1270"/>
            <wp:wrapTight wrapText="bothSides">
              <wp:wrapPolygon edited="0">
                <wp:start x="0" y="0"/>
                <wp:lineTo x="0" y="20476"/>
                <wp:lineTo x="21238" y="20476"/>
                <wp:lineTo x="21238" y="0"/>
                <wp:lineTo x="0" y="0"/>
              </wp:wrapPolygon>
            </wp:wrapTight>
            <wp:docPr id="1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1855" cy="341630"/>
                    </a:xfrm>
                    <a:prstGeom prst="rect">
                      <a:avLst/>
                    </a:prstGeom>
                    <a:noFill/>
                  </pic:spPr>
                </pic:pic>
              </a:graphicData>
            </a:graphic>
            <wp14:sizeRelH relativeFrom="page">
              <wp14:pctWidth>0</wp14:pctWidth>
            </wp14:sizeRelH>
            <wp14:sizeRelV relativeFrom="page">
              <wp14:pctHeight>0</wp14:pctHeight>
            </wp14:sizeRelV>
          </wp:anchor>
        </w:drawing>
      </w:r>
      <w:r>
        <w:rPr>
          <w:rStyle w:val="1"/>
          <w:color w:val="000000"/>
          <w:lang w:eastAsia="en-US"/>
        </w:rPr>
        <w:t>It’s neither big nor small</w:t>
      </w:r>
      <w:r>
        <w:rPr>
          <w:rStyle w:val="1"/>
          <w:color w:val="000000"/>
          <w:lang w:eastAsia="en-US"/>
        </w:rPr>
        <w:tab/>
      </w:r>
    </w:p>
    <w:p w:rsidR="00000000" w:rsidRDefault="00FF4EAE">
      <w:pPr>
        <w:pStyle w:val="a6"/>
        <w:shd w:val="clear" w:color="auto" w:fill="auto"/>
        <w:tabs>
          <w:tab w:val="left" w:pos="5923"/>
          <w:tab w:val="left" w:leader="underscore" w:pos="6322"/>
        </w:tabs>
        <w:spacing w:after="0" w:line="270" w:lineRule="exact"/>
        <w:ind w:firstLine="0"/>
        <w:jc w:val="both"/>
      </w:pPr>
      <w:r>
        <w:rPr>
          <w:rStyle w:val="1"/>
          <w:color w:val="000000"/>
          <w:lang w:eastAsia="en-US"/>
        </w:rPr>
        <w:t xml:space="preserve">I think the house has gas, cold and hot water </w:t>
      </w:r>
    </w:p>
    <w:p w:rsidR="00000000" w:rsidRDefault="00FF4EAE">
      <w:pPr>
        <w:rPr>
          <w:color w:val="auto"/>
          <w:lang w:eastAsia="ru-RU"/>
        </w:rPr>
      </w:pPr>
    </w:p>
    <w:p w:rsidR="00000000" w:rsidRDefault="00FF4EAE">
      <w:pPr>
        <w:pStyle w:val="a6"/>
        <w:shd w:val="clear" w:color="auto" w:fill="auto"/>
        <w:tabs>
          <w:tab w:val="center" w:pos="5688"/>
        </w:tabs>
        <w:spacing w:after="652" w:line="270" w:lineRule="exact"/>
        <w:ind w:firstLine="0"/>
        <w:jc w:val="both"/>
      </w:pPr>
      <w:r>
        <w:rPr>
          <w:rStyle w:val="1"/>
          <w:color w:val="000000"/>
          <w:lang w:eastAsia="en-US"/>
        </w:rPr>
        <w:t>It’</w:t>
      </w:r>
      <w:r>
        <w:rPr>
          <w:rStyle w:val="1"/>
          <w:color w:val="000000"/>
          <w:lang w:eastAsia="en-US"/>
        </w:rPr>
        <w:t>s a cosy house, Tthink</w:t>
      </w:r>
    </w:p>
    <w:p w:rsidR="00000000" w:rsidRDefault="00FF4EAE">
      <w:pPr>
        <w:pStyle w:val="a6"/>
        <w:shd w:val="clear" w:color="auto" w:fill="auto"/>
        <w:spacing w:after="25" w:line="270" w:lineRule="exact"/>
        <w:ind w:firstLine="0"/>
        <w:jc w:val="both"/>
      </w:pPr>
      <w:r>
        <w:rPr>
          <w:noProof/>
          <w:lang w:val="ru-RU"/>
        </w:rPr>
        <w:drawing>
          <wp:anchor distT="0" distB="0" distL="63500" distR="63500" simplePos="0" relativeHeight="251662336" behindDoc="1" locked="0" layoutInCell="1" allowOverlap="1">
            <wp:simplePos x="0" y="0"/>
            <wp:positionH relativeFrom="margin">
              <wp:posOffset>4666615</wp:posOffset>
            </wp:positionH>
            <wp:positionV relativeFrom="paragraph">
              <wp:posOffset>48895</wp:posOffset>
            </wp:positionV>
            <wp:extent cx="1322705" cy="871855"/>
            <wp:effectExtent l="0" t="0" r="0" b="4445"/>
            <wp:wrapTight wrapText="bothSides">
              <wp:wrapPolygon edited="0">
                <wp:start x="0" y="0"/>
                <wp:lineTo x="0" y="21238"/>
                <wp:lineTo x="21154" y="21238"/>
                <wp:lineTo x="21154" y="0"/>
                <wp:lineTo x="0" y="0"/>
              </wp:wrapPolygon>
            </wp:wrapTight>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22705" cy="871855"/>
                    </a:xfrm>
                    <a:prstGeom prst="rect">
                      <a:avLst/>
                    </a:prstGeom>
                    <a:noFill/>
                  </pic:spPr>
                </pic:pic>
              </a:graphicData>
            </a:graphic>
            <wp14:sizeRelH relativeFrom="page">
              <wp14:pctWidth>0</wp14:pctWidth>
            </wp14:sizeRelH>
            <wp14:sizeRelV relativeFrom="page">
              <wp14:pctHeight>0</wp14:pctHeight>
            </wp14:sizeRelV>
          </wp:anchor>
        </w:drawing>
      </w:r>
      <w:r>
        <w:rPr>
          <w:rStyle w:val="1"/>
          <w:color w:val="000000"/>
          <w:lang w:eastAsia="en-US"/>
        </w:rPr>
        <w:t xml:space="preserve">Gempere: The village house of Zhenya is made of wood </w:t>
      </w:r>
    </w:p>
    <w:p w:rsidR="00000000" w:rsidRDefault="00FF4EAE">
      <w:pPr>
        <w:pStyle w:val="a6"/>
        <w:shd w:val="clear" w:color="auto" w:fill="auto"/>
        <w:spacing w:after="0" w:line="480" w:lineRule="exact"/>
        <w:ind w:firstLine="0"/>
        <w:jc w:val="both"/>
      </w:pPr>
      <w:r>
        <w:rPr>
          <w:rStyle w:val="1"/>
          <w:color w:val="000000"/>
          <w:lang w:eastAsia="en-US"/>
        </w:rPr>
        <w:t>It has got a living-room, a bed-room,</w:t>
      </w:r>
    </w:p>
    <w:p w:rsidR="00000000" w:rsidRDefault="00FF4EAE">
      <w:pPr>
        <w:pStyle w:val="a6"/>
        <w:shd w:val="clear" w:color="auto" w:fill="auto"/>
        <w:spacing w:after="0" w:line="480" w:lineRule="exact"/>
        <w:ind w:firstLine="0"/>
        <w:jc w:val="both"/>
      </w:pPr>
      <w:r>
        <w:rPr>
          <w:rStyle w:val="1"/>
          <w:color w:val="000000"/>
          <w:lang w:eastAsia="en-US"/>
        </w:rPr>
        <w:t xml:space="preserve">Experts: a bathroom, a kitchen, a hall </w:t>
      </w:r>
    </w:p>
    <w:p w:rsidR="00000000" w:rsidRDefault="00FF4EAE">
      <w:pPr>
        <w:pStyle w:val="a6"/>
        <w:shd w:val="clear" w:color="auto" w:fill="auto"/>
        <w:spacing w:after="0" w:line="480" w:lineRule="exact"/>
        <w:ind w:left="1340" w:firstLine="0"/>
        <w:jc w:val="left"/>
      </w:pPr>
      <w:r>
        <w:rPr>
          <w:rStyle w:val="1"/>
          <w:color w:val="000000"/>
          <w:lang w:eastAsia="en-US"/>
        </w:rPr>
        <w:t>In front of the house there is a garden with many trees</w:t>
      </w:r>
    </w:p>
    <w:p w:rsidR="00000000" w:rsidRDefault="00FF4EAE">
      <w:pPr>
        <w:pStyle w:val="a6"/>
        <w:shd w:val="clear" w:color="auto" w:fill="auto"/>
        <w:spacing w:after="0" w:line="480" w:lineRule="exact"/>
        <w:ind w:left="1340" w:firstLine="0"/>
        <w:jc w:val="left"/>
      </w:pPr>
      <w:r>
        <w:rPr>
          <w:rStyle w:val="1"/>
          <w:color w:val="000000"/>
          <w:lang w:eastAsia="en-US"/>
        </w:rPr>
        <w:t>At the back we see some sheep, a cow, a pig</w:t>
      </w:r>
    </w:p>
    <w:p w:rsidR="00000000" w:rsidRDefault="00FF4EAE">
      <w:pPr>
        <w:rPr>
          <w:color w:val="auto"/>
          <w:lang w:eastAsia="ru-RU"/>
        </w:rPr>
      </w:pPr>
    </w:p>
    <w:p w:rsidR="00000000" w:rsidRDefault="00FF4EAE">
      <w:pPr>
        <w:pStyle w:val="a6"/>
        <w:shd w:val="clear" w:color="auto" w:fill="auto"/>
        <w:spacing w:after="0" w:line="270" w:lineRule="exact"/>
        <w:ind w:left="1340" w:firstLine="0"/>
        <w:jc w:val="left"/>
        <w:sectPr w:rsidR="00000000">
          <w:pgSz w:w="16838" w:h="23810"/>
          <w:pgMar w:top="4618" w:right="2974" w:bottom="4426" w:left="3948" w:header="0" w:footer="3" w:gutter="0"/>
          <w:cols w:space="720"/>
          <w:noEndnote/>
          <w:docGrid w:linePitch="360"/>
        </w:sectPr>
      </w:pPr>
      <w:r>
        <w:rPr>
          <w:rStyle w:val="1"/>
          <w:color w:val="000000"/>
          <w:lang w:eastAsia="en-US"/>
        </w:rPr>
        <w:t>I like Zenya’s house.</w:t>
      </w:r>
    </w:p>
    <w:p w:rsidR="00000000" w:rsidRDefault="00FF4EAE">
      <w:pPr>
        <w:pStyle w:val="a6"/>
        <w:shd w:val="clear" w:color="auto" w:fill="auto"/>
        <w:spacing w:after="203" w:line="270" w:lineRule="exact"/>
        <w:ind w:left="20" w:firstLine="0"/>
        <w:jc w:val="left"/>
      </w:pPr>
      <w:r>
        <w:rPr>
          <w:rStyle w:val="1"/>
          <w:color w:val="000000"/>
          <w:lang w:val="ru-RU"/>
        </w:rPr>
        <w:lastRenderedPageBreak/>
        <w:t>4. Составление предложений п картинкам</w:t>
      </w:r>
    </w:p>
    <w:p w:rsidR="00000000" w:rsidRDefault="00FF4EAE">
      <w:pPr>
        <w:pStyle w:val="a6"/>
        <w:numPr>
          <w:ilvl w:val="0"/>
          <w:numId w:val="6"/>
        </w:numPr>
        <w:shd w:val="clear" w:color="auto" w:fill="auto"/>
        <w:tabs>
          <w:tab w:val="left" w:pos="935"/>
        </w:tabs>
        <w:spacing w:after="200" w:line="270" w:lineRule="exact"/>
        <w:ind w:left="760" w:firstLine="0"/>
        <w:jc w:val="both"/>
      </w:pPr>
      <w:r>
        <w:rPr>
          <w:rStyle w:val="1"/>
          <w:color w:val="000000"/>
          <w:lang w:val="ru-RU"/>
        </w:rPr>
        <w:t>команда (Суровцева М.)</w:t>
      </w:r>
    </w:p>
    <w:p w:rsidR="00000000" w:rsidRDefault="00FF4EAE">
      <w:pPr>
        <w:pStyle w:val="a6"/>
        <w:shd w:val="clear" w:color="auto" w:fill="auto"/>
        <w:spacing w:after="0" w:line="274" w:lineRule="exact"/>
        <w:ind w:left="20" w:right="240" w:firstLine="0"/>
        <w:jc w:val="left"/>
      </w:pPr>
      <w:r>
        <w:rPr>
          <w:rStyle w:val="1"/>
          <w:color w:val="000000"/>
          <w:lang w:eastAsia="en-US"/>
        </w:rPr>
        <w:t>There is a nice young woman standing in the middle of the kitchen between the table and the refrigerator.</w:t>
      </w:r>
    </w:p>
    <w:p w:rsidR="00000000" w:rsidRDefault="00FF4EAE">
      <w:pPr>
        <w:pStyle w:val="a6"/>
        <w:shd w:val="clear" w:color="auto" w:fill="auto"/>
        <w:spacing w:after="0" w:line="274" w:lineRule="exact"/>
        <w:ind w:left="20" w:firstLine="0"/>
        <w:jc w:val="left"/>
      </w:pPr>
      <w:r>
        <w:rPr>
          <w:rStyle w:val="1"/>
          <w:color w:val="000000"/>
          <w:lang w:eastAsia="en-US"/>
        </w:rPr>
        <w:t>We see a big square table</w:t>
      </w:r>
      <w:r>
        <w:rPr>
          <w:rStyle w:val="1"/>
          <w:color w:val="000000"/>
          <w:lang w:eastAsia="en-US"/>
        </w:rPr>
        <w:t xml:space="preserve"> in front of us with a big plate on it.</w:t>
      </w:r>
    </w:p>
    <w:p w:rsidR="00000000" w:rsidRDefault="00FF4EAE">
      <w:pPr>
        <w:pStyle w:val="a6"/>
        <w:shd w:val="clear" w:color="auto" w:fill="auto"/>
        <w:spacing w:after="243" w:line="274" w:lineRule="exact"/>
        <w:ind w:left="20" w:firstLine="0"/>
        <w:jc w:val="left"/>
      </w:pPr>
      <w:r>
        <w:rPr>
          <w:rStyle w:val="1"/>
          <w:color w:val="000000"/>
          <w:lang w:eastAsia="en-US"/>
        </w:rPr>
        <w:t>On the.right there</w:t>
      </w:r>
      <w:r>
        <w:rPr>
          <w:rStyle w:val="1"/>
          <w:color w:val="000000"/>
          <w:lang w:val="ru-RU"/>
        </w:rPr>
        <w:t xml:space="preserve"> </w:t>
      </w:r>
      <w:r>
        <w:rPr>
          <w:rStyle w:val="1"/>
          <w:color w:val="000000"/>
          <w:lang w:eastAsia="en-US"/>
        </w:rPr>
        <w:t>is an old big refrigerator at the wall.</w:t>
      </w:r>
    </w:p>
    <w:p w:rsidR="00000000" w:rsidRDefault="00FF4EAE">
      <w:pPr>
        <w:pStyle w:val="a6"/>
        <w:numPr>
          <w:ilvl w:val="0"/>
          <w:numId w:val="6"/>
        </w:numPr>
        <w:shd w:val="clear" w:color="auto" w:fill="auto"/>
        <w:tabs>
          <w:tab w:val="left" w:pos="935"/>
        </w:tabs>
        <w:spacing w:after="205" w:line="270" w:lineRule="exact"/>
        <w:ind w:left="760" w:firstLine="0"/>
        <w:jc w:val="both"/>
      </w:pPr>
      <w:r>
        <w:rPr>
          <w:rStyle w:val="1"/>
          <w:color w:val="000000"/>
          <w:lang w:val="ru-RU"/>
        </w:rPr>
        <w:t>команда (Пулин С.)</w:t>
      </w:r>
    </w:p>
    <w:p w:rsidR="00000000" w:rsidRDefault="00FF4EAE">
      <w:pPr>
        <w:pStyle w:val="a6"/>
        <w:shd w:val="clear" w:color="auto" w:fill="auto"/>
        <w:spacing w:after="0" w:line="274" w:lineRule="exact"/>
        <w:ind w:left="20" w:right="240" w:firstLine="0"/>
        <w:jc w:val="left"/>
      </w:pPr>
      <w:r>
        <w:rPr>
          <w:rStyle w:val="1"/>
          <w:color w:val="000000"/>
          <w:lang w:eastAsia="en-US"/>
        </w:rPr>
        <w:t>There is a man sitting at the square table reading an interesting article in the newspaper Gold Ring in the evening in the living-room.</w:t>
      </w:r>
    </w:p>
    <w:p w:rsidR="00000000" w:rsidRDefault="00FF4EAE">
      <w:pPr>
        <w:pStyle w:val="a6"/>
        <w:shd w:val="clear" w:color="auto" w:fill="auto"/>
        <w:spacing w:after="0" w:line="274" w:lineRule="exact"/>
        <w:ind w:left="20" w:firstLine="0"/>
        <w:jc w:val="left"/>
      </w:pPr>
      <w:r>
        <w:rPr>
          <w:rStyle w:val="1"/>
          <w:color w:val="000000"/>
          <w:lang w:eastAsia="en-US"/>
        </w:rPr>
        <w:t>There is no cat on the sofa on the left side of the light room.</w:t>
      </w:r>
    </w:p>
    <w:p w:rsidR="00000000" w:rsidRDefault="00FF4EAE">
      <w:pPr>
        <w:pStyle w:val="a6"/>
        <w:shd w:val="clear" w:color="auto" w:fill="auto"/>
        <w:spacing w:after="0" w:line="274" w:lineRule="exact"/>
        <w:ind w:left="20" w:firstLine="0"/>
        <w:jc w:val="left"/>
        <w:sectPr w:rsidR="00000000">
          <w:pgSz w:w="16838" w:h="23810"/>
          <w:pgMar w:top="4618" w:right="4433" w:bottom="4426" w:left="4879" w:header="0" w:footer="3" w:gutter="0"/>
          <w:cols w:space="720"/>
          <w:noEndnote/>
          <w:docGrid w:linePitch="360"/>
        </w:sectPr>
      </w:pPr>
      <w:r>
        <w:rPr>
          <w:rStyle w:val="1"/>
          <w:color w:val="000000"/>
          <w:lang w:eastAsia="en-US"/>
        </w:rPr>
        <w:t>This is father's daughter playing the piano at 3 o'clock in the afternoon.</w:t>
      </w:r>
    </w:p>
    <w:p w:rsidR="00000000" w:rsidRDefault="00FF4EAE">
      <w:pPr>
        <w:pStyle w:val="30"/>
        <w:shd w:val="clear" w:color="auto" w:fill="auto"/>
        <w:spacing w:before="0" w:after="177" w:line="270" w:lineRule="exact"/>
        <w:ind w:left="3080"/>
        <w:jc w:val="left"/>
      </w:pPr>
      <w:r>
        <w:rPr>
          <w:rStyle w:val="3"/>
          <w:b/>
          <w:bCs/>
          <w:i/>
          <w:iCs/>
          <w:color w:val="000000"/>
          <w:lang w:val="en-US" w:eastAsia="en-US"/>
        </w:rPr>
        <w:lastRenderedPageBreak/>
        <w:t>=</w:t>
      </w:r>
    </w:p>
    <w:p w:rsidR="00000000" w:rsidRDefault="00FF4EAE">
      <w:pPr>
        <w:rPr>
          <w:color w:val="auto"/>
          <w:lang w:eastAsia="ru-RU"/>
        </w:rPr>
      </w:pPr>
    </w:p>
    <w:p w:rsidR="00000000" w:rsidRDefault="00FF4EAE">
      <w:pPr>
        <w:pStyle w:val="12"/>
        <w:shd w:val="clear" w:color="auto" w:fill="auto"/>
        <w:tabs>
          <w:tab w:val="center" w:pos="4773"/>
          <w:tab w:val="center" w:pos="6010"/>
          <w:tab w:val="right" w:pos="6917"/>
        </w:tabs>
        <w:ind w:left="760"/>
      </w:pPr>
      <w:r>
        <w:fldChar w:fldCharType="begin"/>
      </w:r>
      <w:r>
        <w:instrText xml:space="preserve"> TOC \o "1-5" \h \z </w:instrText>
      </w:r>
      <w:r>
        <w:fldChar w:fldCharType="separate"/>
      </w:r>
      <w:r>
        <w:rPr>
          <w:rStyle w:val="ac"/>
          <w:color w:val="000000"/>
          <w:lang w:val="ru-RU"/>
        </w:rPr>
        <w:t xml:space="preserve">Песня с магнитофона </w:t>
      </w:r>
      <w:r>
        <w:rPr>
          <w:rStyle w:val="ac"/>
          <w:color w:val="000000"/>
          <w:lang w:eastAsia="en-US"/>
        </w:rPr>
        <w:t>“My Bonnie lies over the ocean” Questrons to te</w:t>
      </w:r>
      <w:r>
        <w:rPr>
          <w:rStyle w:val="ac"/>
          <w:color w:val="000000"/>
          <w:lang w:eastAsia="en-US"/>
        </w:rPr>
        <w:t>ams</w:t>
      </w:r>
      <w:r>
        <w:rPr>
          <w:rStyle w:val="ac"/>
          <w:color w:val="000000"/>
          <w:lang w:eastAsia="en-US"/>
        </w:rPr>
        <w:tab/>
      </w:r>
    </w:p>
    <w:p w:rsidR="00000000" w:rsidRDefault="00FF4EAE">
      <w:pPr>
        <w:pStyle w:val="12"/>
        <w:shd w:val="clear" w:color="auto" w:fill="auto"/>
        <w:ind w:left="240" w:firstLine="0"/>
        <w:jc w:val="both"/>
      </w:pPr>
      <w:r>
        <w:rPr>
          <w:noProof/>
          <w:lang w:val="ru-RU"/>
        </w:rPr>
        <w:drawing>
          <wp:anchor distT="0" distB="0" distL="63500" distR="63500" simplePos="0" relativeHeight="251663360" behindDoc="1" locked="0" layoutInCell="1" allowOverlap="1">
            <wp:simplePos x="0" y="0"/>
            <wp:positionH relativeFrom="margin">
              <wp:posOffset>247015</wp:posOffset>
            </wp:positionH>
            <wp:positionV relativeFrom="paragraph">
              <wp:posOffset>240665</wp:posOffset>
            </wp:positionV>
            <wp:extent cx="511810" cy="463550"/>
            <wp:effectExtent l="0" t="0" r="2540" b="0"/>
            <wp:wrapTight wrapText="bothSides">
              <wp:wrapPolygon edited="0">
                <wp:start x="0" y="0"/>
                <wp:lineTo x="0" y="20416"/>
                <wp:lineTo x="20903" y="20416"/>
                <wp:lineTo x="20903" y="0"/>
                <wp:lineTo x="0" y="0"/>
              </wp:wrapPolygon>
            </wp:wrapTight>
            <wp:docPr id="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1810" cy="463550"/>
                    </a:xfrm>
                    <a:prstGeom prst="rect">
                      <a:avLst/>
                    </a:prstGeom>
                    <a:noFill/>
                  </pic:spPr>
                </pic:pic>
              </a:graphicData>
            </a:graphic>
            <wp14:sizeRelH relativeFrom="page">
              <wp14:pctWidth>0</wp14:pctWidth>
            </wp14:sizeRelH>
            <wp14:sizeRelV relativeFrom="page">
              <wp14:pctHeight>0</wp14:pctHeight>
            </wp14:sizeRelV>
          </wp:anchor>
        </w:drawing>
      </w:r>
      <w:r>
        <w:rPr>
          <w:rStyle w:val="ac"/>
          <w:color w:val="000000"/>
          <w:lang w:eastAsia="en-US"/>
        </w:rPr>
        <w:t>Experts - Do you help</w:t>
      </w:r>
    </w:p>
    <w:p w:rsidR="00000000" w:rsidRDefault="00FF4EAE">
      <w:pPr>
        <w:pStyle w:val="12"/>
        <w:shd w:val="clear" w:color="auto" w:fill="auto"/>
        <w:tabs>
          <w:tab w:val="left" w:pos="1426"/>
          <w:tab w:val="right" w:pos="8606"/>
        </w:tabs>
        <w:spacing w:line="470" w:lineRule="exact"/>
        <w:ind w:left="240" w:firstLine="520"/>
      </w:pPr>
      <w:r>
        <w:rPr>
          <w:rStyle w:val="ac"/>
          <w:color w:val="000000"/>
          <w:lang w:eastAsia="en-US"/>
        </w:rPr>
        <w:tab/>
        <w:t xml:space="preserve">Certainly, she teaches me to sew, to cook and tells What does your father </w:t>
      </w:r>
      <w:r>
        <w:rPr>
          <w:rStyle w:val="110"/>
          <w:color w:val="000000"/>
          <w:lang w:eastAsia="en-US"/>
        </w:rPr>
        <w:t>D</w:t>
      </w:r>
      <w:r>
        <w:rPr>
          <w:rStyle w:val="111"/>
          <w:color w:val="000000"/>
          <w:lang w:eastAsia="en-US"/>
        </w:rPr>
        <w:t>mitri Ivanov</w:t>
      </w:r>
      <w:r>
        <w:rPr>
          <w:rStyle w:val="110"/>
          <w:color w:val="000000"/>
          <w:lang w:eastAsia="en-US"/>
        </w:rPr>
        <w:t xml:space="preserve">ich </w:t>
      </w:r>
      <w:r>
        <w:rPr>
          <w:rStyle w:val="ac"/>
          <w:color w:val="000000"/>
          <w:lang w:eastAsia="en-US"/>
        </w:rPr>
        <w:t>teach you?</w:t>
      </w:r>
    </w:p>
    <w:p w:rsidR="00000000" w:rsidRDefault="00FF4EAE">
      <w:pPr>
        <w:pStyle w:val="a6"/>
        <w:shd w:val="clear" w:color="auto" w:fill="auto"/>
        <w:spacing w:after="461" w:line="270" w:lineRule="exact"/>
        <w:ind w:left="240" w:firstLine="0"/>
        <w:jc w:val="both"/>
      </w:pPr>
      <w:r>
        <w:fldChar w:fldCharType="end"/>
      </w:r>
      <w:r>
        <w:rPr>
          <w:rStyle w:val="1"/>
          <w:color w:val="000000"/>
          <w:lang w:eastAsia="en-US"/>
        </w:rPr>
        <w:t xml:space="preserve"> He teaches me to fish, gives names of trees, helps me with my homework</w:t>
      </w:r>
    </w:p>
    <w:p w:rsidR="00000000" w:rsidRDefault="00FF4EAE">
      <w:pPr>
        <w:pStyle w:val="60"/>
        <w:keepNext/>
        <w:keepLines/>
        <w:shd w:val="clear" w:color="auto" w:fill="auto"/>
        <w:tabs>
          <w:tab w:val="left" w:pos="4254"/>
        </w:tabs>
        <w:spacing w:before="0"/>
        <w:ind w:left="240"/>
      </w:pPr>
      <w:bookmarkStart w:id="1" w:name="bookmark8"/>
      <w:r>
        <w:rPr>
          <w:rStyle w:val="6"/>
          <w:color w:val="000000"/>
          <w:vertAlign w:val="superscript"/>
          <w:lang w:eastAsia="en-US"/>
        </w:rPr>
        <w:t>My sister and brother</w:t>
      </w:r>
      <w:bookmarkEnd w:id="1"/>
    </w:p>
    <w:p w:rsidR="00000000" w:rsidRDefault="00FF4EAE">
      <w:pPr>
        <w:pStyle w:val="a6"/>
        <w:shd w:val="clear" w:color="auto" w:fill="auto"/>
        <w:tabs>
          <w:tab w:val="left" w:leader="hyphen" w:pos="1426"/>
          <w:tab w:val="left" w:leader="hyphen" w:pos="1629"/>
          <w:tab w:val="center" w:pos="4773"/>
          <w:tab w:val="right" w:pos="5224"/>
          <w:tab w:val="center" w:pos="5406"/>
          <w:tab w:val="center" w:pos="6010"/>
        </w:tabs>
        <w:spacing w:after="0" w:line="187" w:lineRule="exact"/>
        <w:ind w:left="760" w:firstLine="0"/>
        <w:jc w:val="both"/>
      </w:pPr>
      <w:r>
        <w:rPr>
          <w:rStyle w:val="1"/>
          <w:color w:val="000000"/>
          <w:lang w:eastAsia="en-US"/>
        </w:rPr>
        <w:t>All</w:t>
      </w:r>
      <w:r>
        <w:rPr>
          <w:rStyle w:val="1"/>
          <w:color w:val="000000"/>
          <w:lang w:eastAsia="en-US"/>
        </w:rPr>
        <w:tab/>
        <w:t>go</w:t>
      </w:r>
      <w:r>
        <w:rPr>
          <w:rStyle w:val="1"/>
          <w:color w:val="000000"/>
          <w:lang w:eastAsia="en-US"/>
        </w:rPr>
        <w:tab/>
        <w:t>to</w:t>
      </w:r>
      <w:r>
        <w:rPr>
          <w:rStyle w:val="1"/>
          <w:color w:val="000000"/>
          <w:lang w:eastAsia="en-US"/>
        </w:rPr>
        <w:tab/>
      </w:r>
      <w:r>
        <w:rPr>
          <w:rStyle w:val="1"/>
          <w:color w:val="000000"/>
          <w:lang w:eastAsia="en-US"/>
        </w:rPr>
        <w:t>school</w:t>
      </w:r>
    </w:p>
    <w:p w:rsidR="00000000" w:rsidRDefault="00FF4EAE">
      <w:pPr>
        <w:rPr>
          <w:color w:val="auto"/>
          <w:lang w:eastAsia="ru-RU"/>
        </w:rPr>
      </w:pPr>
    </w:p>
    <w:p w:rsidR="00000000" w:rsidRDefault="00FF4EAE">
      <w:pPr>
        <w:pStyle w:val="a6"/>
        <w:shd w:val="clear" w:color="auto" w:fill="auto"/>
        <w:tabs>
          <w:tab w:val="right" w:pos="3591"/>
          <w:tab w:val="left" w:pos="4254"/>
        </w:tabs>
        <w:spacing w:after="0" w:line="485" w:lineRule="exact"/>
        <w:ind w:left="760" w:firstLine="0"/>
        <w:jc w:val="both"/>
      </w:pPr>
      <w:r>
        <w:rPr>
          <w:rStyle w:val="1"/>
          <w:color w:val="000000"/>
          <w:lang w:eastAsia="en-US"/>
        </w:rPr>
        <w:t>Clevers:</w:t>
      </w:r>
      <w:r>
        <w:rPr>
          <w:rStyle w:val="1"/>
          <w:color w:val="000000"/>
          <w:lang w:eastAsia="en-US"/>
        </w:rPr>
        <w:tab/>
      </w:r>
      <w:r>
        <w:rPr>
          <w:rStyle w:val="1"/>
          <w:color w:val="000000"/>
          <w:lang w:eastAsia="en-US"/>
        </w:rPr>
        <w:tab/>
        <w:t>We help one mother</w:t>
      </w:r>
    </w:p>
    <w:p w:rsidR="00000000" w:rsidRDefault="00FF4EAE">
      <w:pPr>
        <w:pStyle w:val="a6"/>
        <w:shd w:val="clear" w:color="auto" w:fill="auto"/>
        <w:tabs>
          <w:tab w:val="right" w:pos="3591"/>
          <w:tab w:val="left" w:pos="4463"/>
        </w:tabs>
        <w:spacing w:after="0" w:line="485" w:lineRule="exact"/>
        <w:ind w:left="2500" w:right="3480" w:firstLine="2220"/>
        <w:jc w:val="left"/>
      </w:pPr>
      <w:r>
        <w:rPr>
          <w:rStyle w:val="1"/>
          <w:color w:val="000000"/>
          <w:lang w:eastAsia="en-US"/>
        </w:rPr>
        <w:t xml:space="preserve">It’s good </w:t>
      </w:r>
      <w:r>
        <w:rPr>
          <w:color w:val="000000"/>
          <w:u w:val="single"/>
          <w:lang w:eastAsia="en-US"/>
        </w:rPr>
        <w:t xml:space="preserve">rule </w:t>
      </w:r>
      <w:r>
        <w:rPr>
          <w:rStyle w:val="ab"/>
          <w:color w:val="000000"/>
          <w:lang w:eastAsia="en-US"/>
        </w:rPr>
        <w:t xml:space="preserve"> </w:t>
      </w:r>
      <w:r>
        <w:rPr>
          <w:rStyle w:val="1"/>
          <w:color w:val="000000"/>
          <w:lang w:eastAsia="en-US"/>
        </w:rPr>
        <w:t xml:space="preserve">At school we study English </w:t>
      </w:r>
      <w:r>
        <w:rPr>
          <w:rStyle w:val="1"/>
          <w:color w:val="000000"/>
          <w:lang w:eastAsia="en-US"/>
        </w:rPr>
        <w:tab/>
        <w:t>We read and write</w:t>
      </w:r>
    </w:p>
    <w:p w:rsidR="00000000" w:rsidRDefault="00FF4EAE">
      <w:pPr>
        <w:pStyle w:val="a6"/>
        <w:shd w:val="clear" w:color="auto" w:fill="auto"/>
        <w:spacing w:after="0" w:line="490" w:lineRule="exact"/>
        <w:ind w:right="520" w:firstLine="0"/>
      </w:pPr>
      <w:r>
        <w:rPr>
          <w:rStyle w:val="1"/>
          <w:color w:val="000000"/>
          <w:lang w:eastAsia="en-US"/>
        </w:rPr>
        <w:t>We count and jump It’s such a fun</w:t>
      </w:r>
    </w:p>
    <w:p w:rsidR="00000000" w:rsidRDefault="00FF4EAE">
      <w:pPr>
        <w:rPr>
          <w:color w:val="auto"/>
          <w:lang w:eastAsia="ru-RU"/>
        </w:rPr>
      </w:pPr>
    </w:p>
    <w:p w:rsidR="00000000" w:rsidRDefault="00FF4EAE">
      <w:pPr>
        <w:pStyle w:val="a6"/>
        <w:shd w:val="clear" w:color="auto" w:fill="auto"/>
        <w:tabs>
          <w:tab w:val="right" w:pos="5633"/>
          <w:tab w:val="right" w:pos="6266"/>
          <w:tab w:val="center" w:pos="7212"/>
          <w:tab w:val="right" w:pos="7716"/>
          <w:tab w:val="right" w:pos="8868"/>
          <w:tab w:val="right" w:pos="9127"/>
          <w:tab w:val="right" w:pos="9362"/>
        </w:tabs>
        <w:spacing w:after="0" w:line="317" w:lineRule="exact"/>
        <w:ind w:left="1020" w:firstLine="0"/>
        <w:jc w:val="both"/>
      </w:pPr>
      <w:r>
        <w:rPr>
          <w:rStyle w:val="1"/>
          <w:color w:val="000000"/>
          <w:lang w:eastAsia="en-US"/>
        </w:rPr>
        <w:tab/>
        <w:t>Creative</w:t>
      </w:r>
      <w:r>
        <w:rPr>
          <w:rStyle w:val="1"/>
          <w:color w:val="000000"/>
          <w:lang w:eastAsia="en-US"/>
        </w:rPr>
        <w:tab/>
        <w:t>tasks</w:t>
      </w:r>
      <w:r>
        <w:rPr>
          <w:rStyle w:val="1"/>
          <w:color w:val="000000"/>
          <w:lang w:eastAsia="en-US"/>
        </w:rPr>
        <w:tab/>
      </w:r>
    </w:p>
    <w:p w:rsidR="00000000" w:rsidRDefault="00FF4EAE">
      <w:pPr>
        <w:rPr>
          <w:color w:val="auto"/>
          <w:lang w:eastAsia="ru-RU"/>
        </w:rPr>
      </w:pPr>
    </w:p>
    <w:p w:rsidR="00000000" w:rsidRDefault="00FF4EAE">
      <w:pPr>
        <w:rPr>
          <w:color w:val="auto"/>
          <w:lang w:eastAsia="ru-RU"/>
        </w:rPr>
      </w:pPr>
      <w:r>
        <w:rPr>
          <w:noProof/>
          <w:lang w:val="ru-RU" w:eastAsia="ru-RU"/>
        </w:rPr>
        <w:drawing>
          <wp:anchor distT="0" distB="0" distL="63500" distR="63500" simplePos="0" relativeHeight="251664384" behindDoc="1" locked="0" layoutInCell="1" allowOverlap="1">
            <wp:simplePos x="0" y="0"/>
            <wp:positionH relativeFrom="margin">
              <wp:posOffset>502920</wp:posOffset>
            </wp:positionH>
            <wp:positionV relativeFrom="paragraph">
              <wp:posOffset>280670</wp:posOffset>
            </wp:positionV>
            <wp:extent cx="2700655" cy="298450"/>
            <wp:effectExtent l="0" t="0" r="4445" b="6350"/>
            <wp:wrapTight wrapText="bothSides">
              <wp:wrapPolygon edited="0">
                <wp:start x="0" y="0"/>
                <wp:lineTo x="0" y="20681"/>
                <wp:lineTo x="21483" y="20681"/>
                <wp:lineTo x="21483" y="0"/>
                <wp:lineTo x="0" y="0"/>
              </wp:wrapPolygon>
            </wp:wrapTight>
            <wp:docPr id="1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0655" cy="29845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F4EAE">
      <w:pPr>
        <w:pStyle w:val="a6"/>
        <w:shd w:val="clear" w:color="auto" w:fill="auto"/>
        <w:spacing w:after="0" w:line="270" w:lineRule="exact"/>
        <w:ind w:left="240" w:firstLine="0"/>
        <w:jc w:val="both"/>
        <w:sectPr w:rsidR="00000000">
          <w:pgSz w:w="16838" w:h="23810"/>
          <w:pgMar w:top="3221" w:right="2927" w:bottom="3202" w:left="3426" w:header="0" w:footer="3" w:gutter="0"/>
          <w:cols w:space="720"/>
          <w:noEndnote/>
          <w:docGrid w:linePitch="360"/>
        </w:sectPr>
      </w:pPr>
      <w:r>
        <w:rPr>
          <w:rStyle w:val="1"/>
          <w:color w:val="000000"/>
          <w:lang w:val="ru-RU"/>
        </w:rPr>
        <w:t>из бумаги и</w:t>
      </w:r>
      <w:r>
        <w:rPr>
          <w:rStyle w:val="1"/>
          <w:color w:val="000000"/>
          <w:lang w:eastAsia="en-US"/>
        </w:rPr>
        <w:t xml:space="preserve"> </w:t>
      </w:r>
      <w:r>
        <w:rPr>
          <w:rStyle w:val="1"/>
          <w:color w:val="000000"/>
          <w:lang w:val="ru-RU"/>
        </w:rPr>
        <w:t>рассказьвает.</w:t>
      </w:r>
    </w:p>
    <w:p w:rsidR="00000000" w:rsidRDefault="00FF4EAE">
      <w:pPr>
        <w:spacing w:line="216" w:lineRule="exact"/>
        <w:rPr>
          <w:color w:val="auto"/>
          <w:sz w:val="17"/>
          <w:szCs w:val="17"/>
          <w:lang w:eastAsia="ru-RU"/>
        </w:rPr>
      </w:pPr>
    </w:p>
    <w:p w:rsidR="00000000" w:rsidRDefault="00FF4EAE">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FF4EAE">
      <w:pPr>
        <w:pStyle w:val="a6"/>
        <w:shd w:val="clear" w:color="auto" w:fill="auto"/>
        <w:tabs>
          <w:tab w:val="center" w:pos="5550"/>
          <w:tab w:val="right" w:pos="8980"/>
          <w:tab w:val="right" w:pos="10348"/>
        </w:tabs>
        <w:spacing w:after="49" w:line="270" w:lineRule="exact"/>
        <w:ind w:left="1300" w:firstLine="0"/>
        <w:jc w:val="both"/>
      </w:pPr>
      <w:r>
        <w:rPr>
          <w:rStyle w:val="1"/>
          <w:color w:val="000000"/>
          <w:lang w:eastAsia="en-US"/>
        </w:rPr>
        <w:lastRenderedPageBreak/>
        <w:t>Experts:</w:t>
      </w:r>
      <w:r>
        <w:rPr>
          <w:rStyle w:val="1"/>
          <w:color w:val="000000"/>
          <w:lang w:eastAsia="en-US"/>
        </w:rPr>
        <w:tab/>
      </w:r>
    </w:p>
    <w:p w:rsidR="00000000" w:rsidRDefault="00FF4EAE">
      <w:pPr>
        <w:rPr>
          <w:color w:val="auto"/>
          <w:lang w:eastAsia="ru-RU"/>
        </w:rPr>
      </w:pPr>
    </w:p>
    <w:p w:rsidR="00000000" w:rsidRDefault="00FF4EAE">
      <w:pPr>
        <w:rPr>
          <w:color w:val="auto"/>
          <w:lang w:eastAsia="ru-RU"/>
        </w:rPr>
      </w:pPr>
    </w:p>
    <w:p w:rsidR="00000000" w:rsidRDefault="00FF4EAE">
      <w:pPr>
        <w:pStyle w:val="a6"/>
        <w:shd w:val="clear" w:color="auto" w:fill="auto"/>
        <w:spacing w:after="6" w:line="270" w:lineRule="exact"/>
        <w:ind w:left="3580" w:firstLine="0"/>
        <w:jc w:val="left"/>
      </w:pPr>
      <w:r>
        <w:rPr>
          <w:rStyle w:val="1"/>
          <w:color w:val="000000"/>
          <w:lang w:eastAsia="en-US"/>
        </w:rPr>
        <w:t>It’</w:t>
      </w:r>
      <w:r>
        <w:rPr>
          <w:rStyle w:val="1"/>
          <w:color w:val="000000"/>
          <w:lang w:eastAsia="en-US"/>
        </w:rPr>
        <w:t>s interesting. Say 5 sentences on 5 steps.</w:t>
      </w:r>
    </w:p>
    <w:p w:rsidR="00000000" w:rsidRDefault="00FF4EAE">
      <w:pPr>
        <w:rPr>
          <w:color w:val="auto"/>
          <w:lang w:eastAsia="ru-RU"/>
        </w:rPr>
      </w:pPr>
    </w:p>
    <w:p w:rsidR="00000000" w:rsidRDefault="00FF4EAE">
      <w:pPr>
        <w:pStyle w:val="a6"/>
        <w:shd w:val="clear" w:color="auto" w:fill="auto"/>
        <w:tabs>
          <w:tab w:val="right" w:pos="10806"/>
        </w:tabs>
        <w:spacing w:after="60" w:line="451" w:lineRule="exact"/>
        <w:ind w:left="1300" w:firstLine="0"/>
        <w:jc w:val="both"/>
      </w:pPr>
      <w:r>
        <w:rPr>
          <w:rStyle w:val="1"/>
          <w:color w:val="000000"/>
          <w:lang w:eastAsia="en-US"/>
        </w:rPr>
        <w:t>Clevers:</w:t>
      </w:r>
      <w:r>
        <w:rPr>
          <w:rStyle w:val="1"/>
          <w:color w:val="000000"/>
          <w:lang w:eastAsia="en-US"/>
        </w:rPr>
        <w:tab/>
        <w:t>It’s a pen. It’s new. The pen is green. The pen is mine. I like my pen.</w:t>
      </w:r>
    </w:p>
    <w:p w:rsidR="00000000" w:rsidRDefault="00FF4EAE">
      <w:pPr>
        <w:pStyle w:val="a6"/>
        <w:shd w:val="clear" w:color="auto" w:fill="auto"/>
        <w:tabs>
          <w:tab w:val="right" w:pos="10806"/>
        </w:tabs>
        <w:spacing w:after="0" w:line="451" w:lineRule="exact"/>
        <w:ind w:left="1300" w:firstLine="0"/>
        <w:jc w:val="both"/>
      </w:pPr>
      <w:r>
        <w:rPr>
          <w:rStyle w:val="1"/>
          <w:color w:val="000000"/>
          <w:lang w:eastAsia="en-US"/>
        </w:rPr>
        <w:t>Experts:</w:t>
      </w:r>
      <w:r>
        <w:rPr>
          <w:rStyle w:val="1"/>
          <w:color w:val="000000"/>
          <w:lang w:eastAsia="en-US"/>
        </w:rPr>
        <w:tab/>
        <w:t>It’s a picture. It’s big. It’s on the blackboard. I drew the picture. It’s a</w:t>
      </w:r>
    </w:p>
    <w:p w:rsidR="00000000" w:rsidRDefault="00FF4EAE">
      <w:pPr>
        <w:pStyle w:val="30"/>
        <w:shd w:val="clear" w:color="auto" w:fill="auto"/>
        <w:tabs>
          <w:tab w:val="center" w:pos="7062"/>
        </w:tabs>
        <w:spacing w:before="0" w:after="361" w:line="451" w:lineRule="exact"/>
        <w:ind w:left="1300"/>
      </w:pPr>
      <w:r>
        <w:rPr>
          <w:rStyle w:val="33"/>
          <w:b w:val="0"/>
          <w:bCs w:val="0"/>
          <w:i w:val="0"/>
          <w:iCs w:val="0"/>
          <w:color w:val="000000"/>
          <w:lang w:val="en-US" w:eastAsia="en-US"/>
        </w:rPr>
        <w:t>cat</w:t>
      </w:r>
    </w:p>
    <w:p w:rsidR="00000000" w:rsidRDefault="00FF4EAE">
      <w:pPr>
        <w:rPr>
          <w:color w:val="auto"/>
          <w:lang w:eastAsia="ru-RU"/>
        </w:rPr>
      </w:pPr>
    </w:p>
    <w:p w:rsidR="00000000" w:rsidRDefault="00FF4EAE">
      <w:pPr>
        <w:pStyle w:val="a6"/>
        <w:shd w:val="clear" w:color="auto" w:fill="auto"/>
        <w:tabs>
          <w:tab w:val="center" w:pos="3370"/>
          <w:tab w:val="right" w:pos="4408"/>
          <w:tab w:val="center" w:pos="5550"/>
          <w:tab w:val="center" w:pos="6454"/>
          <w:tab w:val="center" w:pos="7062"/>
        </w:tabs>
        <w:spacing w:after="0" w:line="270" w:lineRule="exact"/>
        <w:ind w:left="720" w:firstLine="0"/>
        <w:jc w:val="both"/>
      </w:pPr>
      <w:r>
        <w:rPr>
          <w:color w:val="000000"/>
          <w:u w:val="single"/>
          <w:lang w:val="ru-RU"/>
        </w:rPr>
        <w:t>Инсценировка</w:t>
      </w:r>
      <w:r>
        <w:rPr>
          <w:color w:val="000000"/>
          <w:u w:val="single"/>
          <w:lang w:val="ru-RU"/>
        </w:rPr>
        <w:tab/>
        <w:t>у</w:t>
      </w:r>
      <w:r>
        <w:rPr>
          <w:color w:val="000000"/>
          <w:u w:val="single"/>
          <w:lang w:val="ru-RU"/>
        </w:rPr>
        <w:tab/>
        <w:t>врача:</w:t>
      </w:r>
    </w:p>
    <w:p w:rsidR="00000000" w:rsidRDefault="00FF4EAE">
      <w:pPr>
        <w:rPr>
          <w:color w:val="auto"/>
          <w:lang w:eastAsia="ru-RU"/>
        </w:rPr>
      </w:pPr>
    </w:p>
    <w:p w:rsidR="00000000" w:rsidRDefault="00FF4EAE">
      <w:pPr>
        <w:pStyle w:val="a6"/>
        <w:numPr>
          <w:ilvl w:val="0"/>
          <w:numId w:val="5"/>
        </w:numPr>
        <w:shd w:val="clear" w:color="auto" w:fill="auto"/>
        <w:tabs>
          <w:tab w:val="left" w:pos="2020"/>
          <w:tab w:val="left" w:pos="9705"/>
        </w:tabs>
        <w:spacing w:after="0" w:line="270" w:lineRule="exact"/>
        <w:ind w:left="1660" w:firstLine="0"/>
        <w:jc w:val="both"/>
      </w:pPr>
      <w:r>
        <w:rPr>
          <w:rStyle w:val="1"/>
          <w:color w:val="000000"/>
          <w:lang w:eastAsia="en-US"/>
        </w:rPr>
        <w:t xml:space="preserve">Come in please. Sit down. Your name? </w:t>
      </w:r>
    </w:p>
    <w:p w:rsidR="00000000" w:rsidRDefault="00FF4EAE">
      <w:pPr>
        <w:rPr>
          <w:color w:val="auto"/>
          <w:lang w:eastAsia="ru-RU"/>
        </w:rPr>
      </w:pPr>
    </w:p>
    <w:p w:rsidR="00000000" w:rsidRDefault="00FF4EAE">
      <w:pPr>
        <w:pStyle w:val="a6"/>
        <w:shd w:val="clear" w:color="auto" w:fill="auto"/>
        <w:tabs>
          <w:tab w:val="center" w:pos="8918"/>
        </w:tabs>
        <w:spacing w:after="450" w:line="270" w:lineRule="exact"/>
        <w:ind w:firstLine="0"/>
        <w:jc w:val="both"/>
      </w:pPr>
      <w:r>
        <w:rPr>
          <w:rStyle w:val="1"/>
          <w:color w:val="000000"/>
          <w:lang w:eastAsia="en-US"/>
        </w:rPr>
        <w:t>Sasha. Oh my leg</w:t>
      </w:r>
      <w:r>
        <w:rPr>
          <w:rStyle w:val="1"/>
          <w:color w:val="000000"/>
          <w:lang w:eastAsia="en-US"/>
        </w:rPr>
        <w:tab/>
      </w:r>
    </w:p>
    <w:p w:rsidR="00000000" w:rsidRDefault="00FF4EAE">
      <w:pPr>
        <w:rPr>
          <w:color w:val="auto"/>
          <w:lang w:eastAsia="ru-RU"/>
        </w:rPr>
      </w:pPr>
      <w:r>
        <w:rPr>
          <w:color w:val="auto"/>
          <w:lang w:eastAsia="ru-RU"/>
        </w:rPr>
        <w:br w:type="page"/>
      </w:r>
    </w:p>
    <w:p w:rsidR="00000000" w:rsidRDefault="00FF4EAE">
      <w:pPr>
        <w:pStyle w:val="a6"/>
        <w:shd w:val="clear" w:color="auto" w:fill="auto"/>
        <w:spacing w:after="0" w:line="485" w:lineRule="exact"/>
        <w:ind w:firstLine="0"/>
      </w:pPr>
      <w:r>
        <w:rPr>
          <w:noProof/>
          <w:lang w:val="ru-RU"/>
        </w:rPr>
        <w:lastRenderedPageBreak/>
        <mc:AlternateContent>
          <mc:Choice Requires="wps">
            <w:drawing>
              <wp:anchor distT="0" distB="0" distL="63500" distR="63500" simplePos="0" relativeHeight="251665408" behindDoc="1" locked="0" layoutInCell="1" allowOverlap="1">
                <wp:simplePos x="0" y="0"/>
                <wp:positionH relativeFrom="margin">
                  <wp:posOffset>2000885</wp:posOffset>
                </wp:positionH>
                <wp:positionV relativeFrom="margin">
                  <wp:posOffset>64135</wp:posOffset>
                </wp:positionV>
                <wp:extent cx="746760" cy="172720"/>
                <wp:effectExtent l="635" t="0" r="0" b="3810"/>
                <wp:wrapSquare wrapText="bothSides"/>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157.55pt;margin-top:5.05pt;width:58.8pt;height:13.6pt;z-index:-251651072;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" filled="f" stroked="f">
                <v:textbox style="mso-fit-shape-to-text:t" inset="0,0,0,0">
                  <w:txbxContent>
                    <w:p w:rsidR="00000000" w:rsidRDefault="00FF4EAE">
                      <w:pPr>
                        <w:rPr>
                          <w:color w:val="auto"/>
                          <w:lang w:eastAsia="ru-RU"/>
                        </w:rPr>
                      </w:pPr>
                    </w:p>
                  </w:txbxContent>
                </v:textbox>
                <w10:wrap type="square" anchorx="margin" anchory="margin"/>
              </v:shape>
            </w:pict>
          </mc:Fallback>
        </mc:AlternateContent>
      </w:r>
      <w:r>
        <w:rPr>
          <w:noProof/>
          <w:lang w:val="ru-RU"/>
        </w:rPr>
        <mc:AlternateContent>
          <mc:Choice Requires="wps">
            <w:drawing>
              <wp:anchor distT="0" distB="0" distL="63500" distR="63500" simplePos="0" relativeHeight="251666432" behindDoc="1" locked="0" layoutInCell="1" allowOverlap="1">
                <wp:simplePos x="0" y="0"/>
                <wp:positionH relativeFrom="margin">
                  <wp:posOffset>684530</wp:posOffset>
                </wp:positionH>
                <wp:positionV relativeFrom="margin">
                  <wp:posOffset>609600</wp:posOffset>
                </wp:positionV>
                <wp:extent cx="685800" cy="152400"/>
                <wp:effectExtent l="0" t="0" r="1270" b="635"/>
                <wp:wrapSquare wrapText="bothSides"/>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pStyle w:val="a6"/>
                              <w:shd w:val="clear" w:color="auto" w:fill="auto"/>
                              <w:spacing w:after="0" w:line="240" w:lineRule="exact"/>
                              <w:ind w:firstLine="0"/>
                              <w:jc w:val="left"/>
                            </w:pPr>
                            <w:r>
                              <w:rPr>
                                <w:rStyle w:val="Exact0"/>
                                <w:color w:val="000000"/>
                                <w:spacing w:val="0"/>
                                <w:sz w:val="24"/>
                                <w:szCs w:val="24"/>
                                <w:lang w:val="en-US" w:eastAsia="en-US"/>
                              </w:rPr>
                              <w:t>Co</w:t>
                            </w:r>
                            <w:r>
                              <w:rPr>
                                <w:rStyle w:val="Exact1"/>
                                <w:color w:val="000000"/>
                                <w:spacing w:val="0"/>
                                <w:lang w:val="en-US" w:eastAsia="en-US"/>
                              </w:rPr>
                              <w:t>mpere: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53.9pt;margin-top:48pt;width:54pt;height:12pt;z-index:-251650048;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" filled="f" stroked="f">
                <v:textbox style="mso-fit-shape-to-text:t" inset="0,0,0,0">
                  <w:txbxContent>
                    <w:p w:rsidR="00000000" w:rsidRDefault="00FF4EAE">
                      <w:pPr>
                        <w:pStyle w:val="a6"/>
                        <w:shd w:val="clear" w:color="auto" w:fill="auto"/>
                        <w:spacing w:after="0" w:line="240" w:lineRule="exact"/>
                        <w:ind w:firstLine="0"/>
                        <w:jc w:val="left"/>
                      </w:pPr>
                      <w:r>
                        <w:rPr>
                          <w:rStyle w:val="Exact0"/>
                          <w:color w:val="000000"/>
                          <w:spacing w:val="0"/>
                          <w:sz w:val="24"/>
                          <w:szCs w:val="24"/>
                          <w:lang w:val="en-US" w:eastAsia="en-US"/>
                        </w:rPr>
                        <w:t>Co</w:t>
                      </w:r>
                      <w:r>
                        <w:rPr>
                          <w:rStyle w:val="Exact1"/>
                          <w:color w:val="000000"/>
                          <w:spacing w:val="0"/>
                          <w:lang w:val="en-US" w:eastAsia="en-US"/>
                        </w:rPr>
                        <w:t>mpere:</w:t>
                      </w:r>
                    </w:p>
                  </w:txbxContent>
                </v:textbox>
                <w10:wrap type="square" anchorx="margin" anchory="margin"/>
              </v:shape>
            </w:pict>
          </mc:Fallback>
        </mc:AlternateContent>
      </w:r>
      <w:r>
        <w:rPr>
          <w:rStyle w:val="1"/>
          <w:color w:val="000000"/>
          <w:lang w:eastAsia="en-US"/>
        </w:rPr>
        <w:t>Take your paper!</w:t>
      </w:r>
    </w:p>
    <w:p w:rsidR="00000000" w:rsidRDefault="00FF4EAE">
      <w:pPr>
        <w:pStyle w:val="a6"/>
        <w:shd w:val="clear" w:color="auto" w:fill="auto"/>
        <w:spacing w:after="0" w:line="485" w:lineRule="exact"/>
        <w:ind w:left="140" w:firstLine="0"/>
      </w:pPr>
      <w:r>
        <w:rPr>
          <w:rStyle w:val="1"/>
          <w:color w:val="000000"/>
          <w:lang w:eastAsia="en-US"/>
        </w:rPr>
        <w:t>Show us your paper!</w:t>
      </w:r>
    </w:p>
    <w:p w:rsidR="00000000" w:rsidRDefault="00FF4EAE">
      <w:pPr>
        <w:pStyle w:val="a6"/>
        <w:shd w:val="clear" w:color="auto" w:fill="auto"/>
        <w:spacing w:after="0" w:line="485" w:lineRule="exact"/>
        <w:ind w:left="140" w:firstLine="0"/>
      </w:pPr>
      <w:r>
        <w:rPr>
          <w:rStyle w:val="1"/>
          <w:color w:val="000000"/>
          <w:lang w:eastAsia="en-US"/>
        </w:rPr>
        <w:t>Take your pencils!</w:t>
      </w:r>
    </w:p>
    <w:p w:rsidR="00000000" w:rsidRDefault="00FF4EAE">
      <w:pPr>
        <w:pStyle w:val="a6"/>
        <w:shd w:val="clear" w:color="auto" w:fill="auto"/>
        <w:spacing w:after="0" w:line="485" w:lineRule="exact"/>
        <w:ind w:firstLine="0"/>
      </w:pPr>
      <w:r>
        <w:rPr>
          <w:rStyle w:val="1"/>
          <w:color w:val="000000"/>
          <w:lang w:eastAsia="en-US"/>
        </w:rPr>
        <w:t xml:space="preserve">Draw any animal you like! </w:t>
      </w:r>
      <w:r>
        <w:rPr>
          <w:rStyle w:val="1"/>
          <w:color w:val="000000"/>
          <w:lang w:val="ru-RU"/>
        </w:rPr>
        <w:t xml:space="preserve">(Дается </w:t>
      </w:r>
      <w:r>
        <w:rPr>
          <w:rStyle w:val="1"/>
          <w:color w:val="000000"/>
          <w:lang w:eastAsia="en-US"/>
        </w:rPr>
        <w:t xml:space="preserve">3 </w:t>
      </w:r>
      <w:r>
        <w:rPr>
          <w:rStyle w:val="1"/>
          <w:color w:val="000000"/>
          <w:lang w:val="ru-RU"/>
        </w:rPr>
        <w:t>минуты)</w:t>
      </w:r>
    </w:p>
    <w:p w:rsidR="00000000" w:rsidRDefault="00FF4EAE">
      <w:pPr>
        <w:pStyle w:val="a6"/>
        <w:shd w:val="clear" w:color="auto" w:fill="auto"/>
        <w:spacing w:after="420" w:line="485" w:lineRule="exact"/>
        <w:ind w:left="140" w:firstLine="0"/>
      </w:pPr>
      <w:r>
        <w:rPr>
          <w:rStyle w:val="1"/>
          <w:color w:val="000000"/>
          <w:lang w:eastAsia="en-US"/>
        </w:rPr>
        <w:t>Show us your drawings to the spectators.</w:t>
      </w:r>
    </w:p>
    <w:p w:rsidR="00000000" w:rsidRDefault="00FF4EAE">
      <w:pPr>
        <w:pStyle w:val="a6"/>
        <w:shd w:val="clear" w:color="auto" w:fill="auto"/>
        <w:spacing w:after="0" w:line="485" w:lineRule="exact"/>
        <w:ind w:right="160" w:firstLine="340"/>
        <w:jc w:val="left"/>
      </w:pPr>
      <w:r>
        <w:rPr>
          <w:rStyle w:val="1"/>
          <w:color w:val="000000"/>
          <w:lang w:val="ru-RU"/>
        </w:rPr>
        <w:t>Дети встают в линейку по командам с эмбле</w:t>
      </w:r>
      <w:r>
        <w:rPr>
          <w:rStyle w:val="1"/>
          <w:color w:val="000000"/>
          <w:lang w:val="ru-RU"/>
        </w:rPr>
        <w:t>мами. В руках яркие картинки их семей.</w:t>
      </w:r>
    </w:p>
    <w:p w:rsidR="00000000" w:rsidRDefault="00FF4EAE">
      <w:pPr>
        <w:rPr>
          <w:color w:val="auto"/>
          <w:lang w:eastAsia="ru-RU"/>
        </w:rPr>
      </w:pPr>
      <w:r>
        <w:rPr>
          <w:noProof/>
          <w:lang w:val="ru-RU" w:eastAsia="ru-RU"/>
        </w:rPr>
        <w:drawing>
          <wp:anchor distT="0" distB="0" distL="63500" distR="63500" simplePos="0" relativeHeight="251667456" behindDoc="1" locked="0" layoutInCell="1" allowOverlap="1">
            <wp:simplePos x="0" y="0"/>
            <wp:positionH relativeFrom="margin">
              <wp:posOffset>696595</wp:posOffset>
            </wp:positionH>
            <wp:positionV relativeFrom="paragraph">
              <wp:posOffset>88265</wp:posOffset>
            </wp:positionV>
            <wp:extent cx="2030095" cy="969010"/>
            <wp:effectExtent l="0" t="0" r="8255" b="2540"/>
            <wp:wrapTight wrapText="bothSides">
              <wp:wrapPolygon edited="0">
                <wp:start x="0" y="0"/>
                <wp:lineTo x="0" y="21232"/>
                <wp:lineTo x="21485" y="21232"/>
                <wp:lineTo x="2148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30095" cy="969010"/>
                    </a:xfrm>
                    <a:prstGeom prst="rect">
                      <a:avLst/>
                    </a:prstGeom>
                    <a:noFill/>
                  </pic:spPr>
                </pic:pic>
              </a:graphicData>
            </a:graphic>
            <wp14:sizeRelH relativeFrom="page">
              <wp14:pctWidth>0</wp14:pctWidth>
            </wp14:sizeRelH>
            <wp14:sizeRelV relativeFrom="page">
              <wp14:pctHeight>0</wp14:pctHeight>
            </wp14:sizeRelV>
          </wp:anchor>
        </w:drawing>
      </w:r>
      <w:r>
        <w:rPr>
          <w:noProof/>
          <w:lang w:val="ru-RU" w:eastAsia="ru-RU"/>
        </w:rPr>
        <mc:AlternateContent>
          <mc:Choice Requires="wps">
            <w:drawing>
              <wp:anchor distT="0" distB="0" distL="63500" distR="63500" simplePos="0" relativeHeight="251668480" behindDoc="1" locked="0" layoutInCell="1" allowOverlap="1">
                <wp:simplePos x="0" y="0"/>
                <wp:positionH relativeFrom="margin">
                  <wp:posOffset>2912745</wp:posOffset>
                </wp:positionH>
                <wp:positionV relativeFrom="paragraph">
                  <wp:posOffset>149225</wp:posOffset>
                </wp:positionV>
                <wp:extent cx="137160" cy="172720"/>
                <wp:effectExtent l="0" t="0" r="0" b="3175"/>
                <wp:wrapSquare wrapText="bothSides"/>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margin-left:229.35pt;margin-top:11.75pt;width:10.8pt;height:13.6pt;z-index:-25164800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" filled="f" stroked="f">
                <v:textbox style="mso-fit-shape-to-text:t" inset="0,0,0,0">
                  <w:txbxContent>
                    <w:p w:rsidR="00000000" w:rsidRDefault="00FF4EAE">
                      <w:pPr>
                        <w:rPr>
                          <w:color w:val="auto"/>
                          <w:lang w:eastAsia="ru-RU"/>
                        </w:rPr>
                      </w:pPr>
                    </w:p>
                  </w:txbxContent>
                </v:textbox>
                <w10:wrap type="square" anchorx="margin"/>
              </v:shape>
            </w:pict>
          </mc:Fallback>
        </mc:AlternateContent>
      </w:r>
    </w:p>
    <w:p w:rsidR="00000000" w:rsidRDefault="00FF4EAE">
      <w:pPr>
        <w:pStyle w:val="a6"/>
        <w:shd w:val="clear" w:color="auto" w:fill="auto"/>
        <w:spacing w:after="0" w:line="480" w:lineRule="exact"/>
        <w:ind w:firstLine="0"/>
      </w:pPr>
      <w:r>
        <w:rPr>
          <w:rStyle w:val="1"/>
          <w:color w:val="000000"/>
          <w:lang w:eastAsia="en-US"/>
        </w:rPr>
        <w:t>Here is</w:t>
      </w:r>
      <w:r>
        <w:rPr>
          <w:rStyle w:val="1"/>
          <w:color w:val="000000"/>
          <w:lang w:val="ru-RU"/>
        </w:rPr>
        <w:t xml:space="preserve"> </w:t>
      </w:r>
      <w:r>
        <w:rPr>
          <w:rStyle w:val="1"/>
          <w:color w:val="000000"/>
          <w:lang w:eastAsia="en-US"/>
        </w:rPr>
        <w:t>my mother</w:t>
      </w:r>
    </w:p>
    <w:p w:rsidR="00000000" w:rsidRDefault="00FF4EAE">
      <w:pPr>
        <w:pStyle w:val="a6"/>
        <w:shd w:val="clear" w:color="auto" w:fill="auto"/>
        <w:spacing w:after="0" w:line="480" w:lineRule="exact"/>
        <w:ind w:firstLine="0"/>
      </w:pPr>
      <w:r>
        <w:rPr>
          <w:rStyle w:val="1"/>
          <w:color w:val="000000"/>
          <w:lang w:eastAsia="en-US"/>
        </w:rPr>
        <w:t>Here is my family</w:t>
      </w:r>
    </w:p>
    <w:p w:rsidR="00000000" w:rsidRDefault="00FF4EAE">
      <w:pPr>
        <w:pStyle w:val="a6"/>
        <w:shd w:val="clear" w:color="auto" w:fill="auto"/>
        <w:spacing w:after="0" w:line="480" w:lineRule="exact"/>
        <w:ind w:firstLine="0"/>
      </w:pPr>
      <w:r>
        <w:rPr>
          <w:rStyle w:val="1"/>
          <w:color w:val="000000"/>
          <w:lang w:eastAsia="en-US"/>
        </w:rPr>
        <w:t>Here is my brother</w:t>
      </w:r>
    </w:p>
    <w:p w:rsidR="00000000" w:rsidRDefault="00FF4EAE">
      <w:pPr>
        <w:pStyle w:val="a6"/>
        <w:numPr>
          <w:ilvl w:val="0"/>
          <w:numId w:val="7"/>
        </w:numPr>
        <w:shd w:val="clear" w:color="auto" w:fill="auto"/>
        <w:tabs>
          <w:tab w:val="left" w:pos="3530"/>
        </w:tabs>
        <w:spacing w:after="0" w:line="480" w:lineRule="exact"/>
        <w:ind w:left="2940" w:firstLine="0"/>
        <w:jc w:val="both"/>
      </w:pPr>
      <w:r>
        <w:rPr>
          <w:rStyle w:val="1"/>
          <w:color w:val="000000"/>
          <w:lang w:eastAsia="en-US"/>
        </w:rPr>
        <w:t>Here is my sister</w:t>
      </w:r>
    </w:p>
    <w:p w:rsidR="00000000" w:rsidRDefault="00FF4EAE">
      <w:pPr>
        <w:pStyle w:val="a6"/>
        <w:shd w:val="clear" w:color="auto" w:fill="auto"/>
        <w:tabs>
          <w:tab w:val="left" w:leader="underscore" w:pos="5838"/>
        </w:tabs>
        <w:spacing w:after="0" w:line="480" w:lineRule="exact"/>
        <w:ind w:left="3640" w:firstLine="0"/>
        <w:jc w:val="both"/>
      </w:pPr>
      <w:r>
        <w:rPr>
          <w:rStyle w:val="1"/>
          <w:color w:val="000000"/>
          <w:lang w:eastAsia="en-US"/>
        </w:rPr>
        <w:t>We help Mother</w:t>
      </w:r>
      <w:r>
        <w:rPr>
          <w:rStyle w:val="1"/>
          <w:color w:val="000000"/>
          <w:lang w:eastAsia="en-US"/>
        </w:rPr>
        <w:tab/>
      </w:r>
    </w:p>
    <w:p w:rsidR="00000000" w:rsidRDefault="00FF4EAE">
      <w:pPr>
        <w:pStyle w:val="a6"/>
        <w:shd w:val="clear" w:color="auto" w:fill="auto"/>
        <w:spacing w:after="0" w:line="480" w:lineRule="exact"/>
        <w:ind w:left="2940" w:firstLine="0"/>
        <w:jc w:val="both"/>
      </w:pPr>
      <w:r>
        <w:rPr>
          <w:rStyle w:val="1"/>
          <w:color w:val="000000"/>
          <w:lang w:eastAsia="en-US"/>
        </w:rPr>
        <w:t>When she washed or cooks</w:t>
      </w:r>
    </w:p>
    <w:p w:rsidR="00000000" w:rsidRDefault="00FF4EAE">
      <w:pPr>
        <w:pStyle w:val="a6"/>
        <w:shd w:val="clear" w:color="auto" w:fill="auto"/>
        <w:spacing w:after="0" w:line="480" w:lineRule="exact"/>
        <w:ind w:left="3640" w:firstLine="0"/>
        <w:jc w:val="both"/>
      </w:pPr>
      <w:r>
        <w:rPr>
          <w:rStyle w:val="1"/>
          <w:color w:val="000000"/>
          <w:lang w:eastAsia="en-US"/>
        </w:rPr>
        <w:t>Together with father</w:t>
      </w:r>
    </w:p>
    <w:p w:rsidR="00000000" w:rsidRDefault="00FF4EAE">
      <w:pPr>
        <w:pStyle w:val="a6"/>
        <w:shd w:val="clear" w:color="auto" w:fill="auto"/>
        <w:spacing w:after="0" w:line="480" w:lineRule="exact"/>
        <w:ind w:left="3640" w:firstLine="0"/>
        <w:jc w:val="both"/>
      </w:pPr>
      <w:r>
        <w:rPr>
          <w:rStyle w:val="1"/>
          <w:color w:val="000000"/>
          <w:lang w:eastAsia="en-US"/>
        </w:rPr>
        <w:t>We like to re</w:t>
      </w:r>
      <w:r>
        <w:rPr>
          <w:color w:val="000000"/>
          <w:u w:val="single"/>
          <w:lang w:eastAsia="en-US"/>
        </w:rPr>
        <w:t xml:space="preserve">ad books </w:t>
      </w:r>
    </w:p>
    <w:p w:rsidR="00000000" w:rsidRDefault="00FF4EAE">
      <w:pPr>
        <w:rPr>
          <w:color w:val="auto"/>
          <w:lang w:eastAsia="ru-RU"/>
        </w:rPr>
      </w:pPr>
    </w:p>
    <w:p w:rsidR="00000000" w:rsidRDefault="00FF4EAE">
      <w:pPr>
        <w:pStyle w:val="a6"/>
        <w:shd w:val="clear" w:color="auto" w:fill="auto"/>
        <w:spacing w:after="3" w:line="259" w:lineRule="exact"/>
        <w:ind w:firstLine="0"/>
        <w:jc w:val="left"/>
      </w:pPr>
      <w:r>
        <w:rPr>
          <w:noProof/>
          <w:lang w:val="ru-RU"/>
        </w:rPr>
        <mc:AlternateContent>
          <mc:Choice Requires="wps">
            <w:drawing>
              <wp:anchor distT="0" distB="0" distL="63500" distR="255270" simplePos="0" relativeHeight="251669504" behindDoc="1" locked="0" layoutInCell="1" allowOverlap="1">
                <wp:simplePos x="0" y="0"/>
                <wp:positionH relativeFrom="margin">
                  <wp:posOffset>690245</wp:posOffset>
                </wp:positionH>
                <wp:positionV relativeFrom="paragraph">
                  <wp:posOffset>6350</wp:posOffset>
                </wp:positionV>
                <wp:extent cx="1729105" cy="172720"/>
                <wp:effectExtent l="4445" t="0" r="0" b="2540"/>
                <wp:wrapSquare wrapText="bothSides"/>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1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margin-left:54.35pt;margin-top:.5pt;width:136.15pt;height:13.6pt;z-index:-251646976;visibility:visible;mso-wrap-style:square;mso-width-percent:0;mso-height-percent:0;mso-wrap-distance-left:5pt;mso-wrap-distance-top:0;mso-wrap-distance-right:20.1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" filled="f" stroked="f">
                <v:textbox style="mso-fit-shape-to-text:t" inset="0,0,0,0">
                  <w:txbxContent>
                    <w:p w:rsidR="00000000" w:rsidRDefault="00FF4EAE">
                      <w:pPr>
                        <w:rPr>
                          <w:color w:val="auto"/>
                          <w:lang w:eastAsia="ru-RU"/>
                        </w:rPr>
                      </w:pPr>
                    </w:p>
                  </w:txbxContent>
                </v:textbox>
                <w10:wrap type="square" anchorx="margin"/>
              </v:shape>
            </w:pict>
          </mc:Fallback>
        </mc:AlternateContent>
      </w:r>
      <w:r>
        <w:rPr>
          <w:rStyle w:val="1"/>
          <w:color w:val="000000"/>
          <w:lang w:eastAsia="en-US"/>
        </w:rPr>
        <w:t>My father is a worker</w:t>
      </w:r>
    </w:p>
    <w:p w:rsidR="00000000" w:rsidRDefault="00FF4EAE">
      <w:pPr>
        <w:pStyle w:val="a6"/>
        <w:shd w:val="clear" w:color="auto" w:fill="auto"/>
        <w:spacing w:after="0" w:line="480" w:lineRule="exact"/>
        <w:ind w:left="3260" w:firstLine="0"/>
        <w:jc w:val="both"/>
      </w:pPr>
      <w:r>
        <w:rPr>
          <w:rStyle w:val="1"/>
          <w:color w:val="000000"/>
          <w:lang w:eastAsia="en-US"/>
        </w:rPr>
        <w:t>My mother is a clerk</w:t>
      </w:r>
    </w:p>
    <w:p w:rsidR="00000000" w:rsidRDefault="00FF4EAE">
      <w:pPr>
        <w:pStyle w:val="a6"/>
        <w:shd w:val="clear" w:color="auto" w:fill="auto"/>
        <w:spacing w:after="0" w:line="480" w:lineRule="exact"/>
        <w:ind w:left="3640" w:firstLine="0"/>
        <w:jc w:val="both"/>
      </w:pPr>
      <w:r>
        <w:rPr>
          <w:rStyle w:val="1"/>
          <w:color w:val="000000"/>
          <w:lang w:eastAsia="en-US"/>
        </w:rPr>
        <w:t>My brother is a pupil</w:t>
      </w:r>
    </w:p>
    <w:p w:rsidR="00000000" w:rsidRDefault="00FF4EAE">
      <w:pPr>
        <w:pStyle w:val="a6"/>
        <w:shd w:val="clear" w:color="auto" w:fill="auto"/>
        <w:spacing w:after="0" w:line="480" w:lineRule="exact"/>
        <w:ind w:left="3640" w:firstLine="0"/>
        <w:jc w:val="both"/>
      </w:pPr>
      <w:r>
        <w:rPr>
          <w:rStyle w:val="1"/>
          <w:color w:val="000000"/>
          <w:lang w:eastAsia="en-US"/>
        </w:rPr>
        <w:t>My family is large</w:t>
      </w:r>
    </w:p>
    <w:p w:rsidR="00000000" w:rsidRDefault="00FF4EAE">
      <w:pPr>
        <w:pStyle w:val="a6"/>
        <w:shd w:val="clear" w:color="auto" w:fill="auto"/>
        <w:spacing w:after="0" w:line="480" w:lineRule="exact"/>
        <w:ind w:firstLine="0"/>
      </w:pPr>
      <w:r>
        <w:rPr>
          <w:noProof/>
          <w:lang w:val="ru-RU"/>
        </w:rPr>
        <mc:AlternateContent>
          <mc:Choice Requires="wps">
            <w:drawing>
              <wp:anchor distT="0" distB="0" distL="63500" distR="63500" simplePos="0" relativeHeight="251670528" behindDoc="1" locked="0" layoutInCell="1" allowOverlap="1">
                <wp:simplePos x="0" y="0"/>
                <wp:positionH relativeFrom="margin">
                  <wp:posOffset>654050</wp:posOffset>
                </wp:positionH>
                <wp:positionV relativeFrom="paragraph">
                  <wp:posOffset>-120650</wp:posOffset>
                </wp:positionV>
                <wp:extent cx="784225" cy="311150"/>
                <wp:effectExtent l="0" t="3175" r="0" b="0"/>
                <wp:wrapSquare wrapText="bothSides"/>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225"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pStyle w:val="a6"/>
                              <w:shd w:val="clear" w:color="auto" w:fill="auto"/>
                              <w:spacing w:after="0" w:line="490" w:lineRule="exact"/>
                              <w:ind w:left="40" w:right="200" w:firstLine="0"/>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30" type="#_x0000_t202" style="position:absolute;left:0;text-align:left;margin-left:51.5pt;margin-top:-9.5pt;width:61.75pt;height:24.5pt;z-index:-25164595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" filled="f" stroked="f">
                <v:textbox style="mso-fit-shape-to-text:t" inset="0,0,0,0">
                  <w:txbxContent>
                    <w:p w:rsidR="00000000" w:rsidRDefault="00FF4EAE">
                      <w:pPr>
                        <w:pStyle w:val="a6"/>
                        <w:shd w:val="clear" w:color="auto" w:fill="auto"/>
                        <w:spacing w:after="0" w:line="490" w:lineRule="exact"/>
                        <w:ind w:left="40" w:right="200" w:firstLine="0"/>
                        <w:jc w:val="both"/>
                      </w:pPr>
                    </w:p>
                  </w:txbxContent>
                </v:textbox>
                <w10:wrap type="square" anchorx="margin"/>
              </v:shape>
            </w:pict>
          </mc:Fallback>
        </mc:AlternateContent>
      </w:r>
      <w:r>
        <w:rPr>
          <w:rStyle w:val="1"/>
          <w:color w:val="000000"/>
          <w:lang w:eastAsia="en-US"/>
        </w:rPr>
        <w:t>Our large family has a nice house</w:t>
      </w:r>
    </w:p>
    <w:p w:rsidR="00000000" w:rsidRDefault="00FF4EAE">
      <w:pPr>
        <w:pStyle w:val="a6"/>
        <w:shd w:val="clear" w:color="auto" w:fill="auto"/>
        <w:spacing w:after="0" w:line="480" w:lineRule="exact"/>
        <w:ind w:right="500" w:firstLine="0"/>
      </w:pPr>
      <w:r>
        <w:rPr>
          <w:rStyle w:val="1"/>
          <w:color w:val="000000"/>
          <w:lang w:eastAsia="en-US"/>
        </w:rPr>
        <w:t>We live happily with a kitten and a dog.</w:t>
      </w:r>
    </w:p>
    <w:p w:rsidR="00000000" w:rsidRDefault="00FF4EAE">
      <w:pPr>
        <w:pStyle w:val="a6"/>
        <w:shd w:val="clear" w:color="auto" w:fill="auto"/>
        <w:spacing w:after="0" w:line="480" w:lineRule="exact"/>
        <w:ind w:left="3260" w:firstLine="0"/>
        <w:jc w:val="both"/>
      </w:pPr>
      <w:r>
        <w:rPr>
          <w:rStyle w:val="1"/>
          <w:color w:val="000000"/>
          <w:lang w:eastAsia="en-US"/>
        </w:rPr>
        <w:t>We have fine walls</w:t>
      </w:r>
    </w:p>
    <w:p w:rsidR="00000000" w:rsidRDefault="00FF4EAE">
      <w:pPr>
        <w:pStyle w:val="a6"/>
        <w:shd w:val="clear" w:color="auto" w:fill="auto"/>
        <w:spacing w:after="0" w:line="480" w:lineRule="exact"/>
        <w:ind w:left="3260" w:firstLine="0"/>
        <w:jc w:val="both"/>
      </w:pPr>
      <w:r>
        <w:rPr>
          <w:rStyle w:val="1"/>
          <w:color w:val="000000"/>
          <w:lang w:eastAsia="en-US"/>
        </w:rPr>
        <w:t>Carpets curtains</w:t>
      </w:r>
    </w:p>
    <w:p w:rsidR="00000000" w:rsidRDefault="00FF4EAE">
      <w:pPr>
        <w:pStyle w:val="a6"/>
        <w:shd w:val="clear" w:color="auto" w:fill="auto"/>
        <w:spacing w:after="0" w:line="480" w:lineRule="exact"/>
        <w:ind w:left="3260" w:firstLine="0"/>
        <w:jc w:val="both"/>
      </w:pPr>
      <w:r>
        <w:rPr>
          <w:rStyle w:val="1"/>
          <w:color w:val="000000"/>
          <w:lang w:eastAsia="en-US"/>
        </w:rPr>
        <w:t>Pictures, gay</w:t>
      </w:r>
    </w:p>
    <w:p w:rsidR="00000000" w:rsidRDefault="00FF4EAE">
      <w:pPr>
        <w:pStyle w:val="a6"/>
        <w:shd w:val="clear" w:color="auto" w:fill="auto"/>
        <w:spacing w:after="0" w:line="480" w:lineRule="exact"/>
        <w:ind w:left="3260" w:firstLine="0"/>
        <w:jc w:val="both"/>
      </w:pPr>
      <w:r>
        <w:rPr>
          <w:rStyle w:val="1"/>
          <w:color w:val="000000"/>
          <w:lang w:eastAsia="en-US"/>
        </w:rPr>
        <w:t>Beds and chairs</w:t>
      </w:r>
    </w:p>
    <w:p w:rsidR="00000000" w:rsidRDefault="00FF4EAE">
      <w:pPr>
        <w:pStyle w:val="a6"/>
        <w:shd w:val="clear" w:color="auto" w:fill="auto"/>
        <w:spacing w:after="292" w:line="480" w:lineRule="exact"/>
        <w:ind w:left="3260" w:firstLine="0"/>
        <w:jc w:val="both"/>
      </w:pPr>
      <w:r>
        <w:rPr>
          <w:rStyle w:val="1"/>
          <w:color w:val="000000"/>
          <w:lang w:eastAsia="en-US"/>
        </w:rPr>
        <w:t>We use each day</w:t>
      </w:r>
    </w:p>
    <w:p w:rsidR="00000000" w:rsidRDefault="00FF4EAE">
      <w:pPr>
        <w:rPr>
          <w:color w:val="auto"/>
          <w:lang w:eastAsia="ru-RU"/>
        </w:rPr>
      </w:pPr>
      <w:r>
        <w:rPr>
          <w:color w:val="auto"/>
          <w:lang w:eastAsia="ru-RU"/>
        </w:rPr>
        <w:br w:type="page"/>
      </w:r>
    </w:p>
    <w:p w:rsidR="00000000" w:rsidRDefault="00FF4EAE">
      <w:pPr>
        <w:framePr w:h="667" w:hSpace="2525" w:wrap="notBeside" w:vAnchor="text" w:hAnchor="text" w:x="2526" w:y="1"/>
        <w:jc w:val="center"/>
        <w:rPr>
          <w:color w:val="auto"/>
          <w:sz w:val="2"/>
          <w:szCs w:val="2"/>
          <w:lang w:eastAsia="ru-RU"/>
        </w:rPr>
      </w:pPr>
      <w:r>
        <w:rPr>
          <w:noProof/>
          <w:color w:val="auto"/>
          <w:sz w:val="2"/>
          <w:szCs w:val="2"/>
          <w:lang w:val="ru-RU" w:eastAsia="ru-RU"/>
        </w:rPr>
        <w:lastRenderedPageBreak/>
        <w:drawing>
          <wp:inline distT="0" distB="0" distL="0" distR="0">
            <wp:extent cx="1314450" cy="428625"/>
            <wp:effectExtent l="0" t="0" r="0" b="9525"/>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4450" cy="428625"/>
                    </a:xfrm>
                    <a:prstGeom prst="rect">
                      <a:avLst/>
                    </a:prstGeom>
                    <a:noFill/>
                    <a:ln>
                      <a:noFill/>
                    </a:ln>
                  </pic:spPr>
                </pic:pic>
              </a:graphicData>
            </a:graphic>
          </wp:inline>
        </w:drawing>
      </w:r>
    </w:p>
    <w:p w:rsidR="00000000" w:rsidRDefault="00FF4EAE">
      <w:pPr>
        <w:rPr>
          <w:color w:val="auto"/>
          <w:sz w:val="2"/>
          <w:szCs w:val="2"/>
          <w:lang w:eastAsia="ru-RU"/>
        </w:rPr>
      </w:pPr>
    </w:p>
    <w:p w:rsidR="00000000" w:rsidRDefault="00FF4EAE">
      <w:pPr>
        <w:pStyle w:val="a6"/>
        <w:shd w:val="clear" w:color="auto" w:fill="auto"/>
        <w:spacing w:before="101" w:after="484" w:line="270" w:lineRule="exact"/>
        <w:ind w:left="3920" w:firstLine="0"/>
        <w:jc w:val="left"/>
      </w:pPr>
      <w:r>
        <w:rPr>
          <w:noProof/>
          <w:lang w:val="ru-RU"/>
        </w:rPr>
        <w:drawing>
          <wp:anchor distT="0" distB="0" distL="63500" distR="63500" simplePos="0" relativeHeight="251671552" behindDoc="1" locked="0" layoutInCell="1" allowOverlap="1">
            <wp:simplePos x="0" y="0"/>
            <wp:positionH relativeFrom="margin">
              <wp:posOffset>6009005</wp:posOffset>
            </wp:positionH>
            <wp:positionV relativeFrom="margin">
              <wp:posOffset>472440</wp:posOffset>
            </wp:positionV>
            <wp:extent cx="1597025" cy="956945"/>
            <wp:effectExtent l="0" t="0" r="3175" b="0"/>
            <wp:wrapTight wrapText="bothSides">
              <wp:wrapPolygon edited="0">
                <wp:start x="0" y="0"/>
                <wp:lineTo x="0" y="21070"/>
                <wp:lineTo x="21385" y="21070"/>
                <wp:lineTo x="21385" y="0"/>
                <wp:lineTo x="0"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97025" cy="956945"/>
                    </a:xfrm>
                    <a:prstGeom prst="rect">
                      <a:avLst/>
                    </a:prstGeom>
                    <a:noFill/>
                  </pic:spPr>
                </pic:pic>
              </a:graphicData>
            </a:graphic>
            <wp14:sizeRelH relativeFrom="page">
              <wp14:pctWidth>0</wp14:pctWidth>
            </wp14:sizeRelH>
            <wp14:sizeRelV relativeFrom="page">
              <wp14:pctHeight>0</wp14:pctHeight>
            </wp14:sizeRelV>
          </wp:anchor>
        </w:drawing>
      </w:r>
      <w:r>
        <w:rPr>
          <w:color w:val="000000"/>
          <w:u w:val="single"/>
          <w:lang w:val="ru-RU"/>
        </w:rPr>
        <w:t xml:space="preserve">Песня </w:t>
      </w:r>
      <w:r>
        <w:rPr>
          <w:color w:val="000000"/>
          <w:u w:val="single"/>
          <w:lang w:eastAsia="en-US"/>
        </w:rPr>
        <w:t>Duck</w:t>
      </w:r>
    </w:p>
    <w:p w:rsidR="00000000" w:rsidRDefault="00FF4EAE">
      <w:pPr>
        <w:pStyle w:val="a6"/>
        <w:shd w:val="clear" w:color="auto" w:fill="auto"/>
        <w:tabs>
          <w:tab w:val="right" w:pos="1498"/>
          <w:tab w:val="right" w:pos="2089"/>
          <w:tab w:val="right" w:pos="2790"/>
          <w:tab w:val="left" w:pos="2871"/>
        </w:tabs>
        <w:spacing w:after="0" w:line="480" w:lineRule="exact"/>
        <w:ind w:left="20" w:right="2960" w:firstLine="0"/>
        <w:jc w:val="left"/>
      </w:pPr>
      <w:r>
        <w:rPr>
          <w:rStyle w:val="1"/>
          <w:color w:val="000000"/>
          <w:lang w:eastAsia="en-US"/>
        </w:rPr>
        <w:t>Compere: There is a little white duck Swimming in the water Clevers:</w:t>
      </w:r>
      <w:r>
        <w:rPr>
          <w:rStyle w:val="1"/>
          <w:color w:val="000000"/>
          <w:lang w:eastAsia="en-US"/>
        </w:rPr>
        <w:tab/>
        <w:t>A</w:t>
      </w:r>
      <w:r>
        <w:rPr>
          <w:rStyle w:val="1"/>
          <w:color w:val="000000"/>
          <w:lang w:eastAsia="en-US"/>
        </w:rPr>
        <w:tab/>
        <w:t>little</w:t>
      </w:r>
      <w:r>
        <w:rPr>
          <w:rStyle w:val="1"/>
          <w:color w:val="000000"/>
          <w:lang w:eastAsia="en-US"/>
        </w:rPr>
        <w:tab/>
        <w:t>white</w:t>
      </w:r>
      <w:r>
        <w:rPr>
          <w:rStyle w:val="1"/>
          <w:color w:val="000000"/>
          <w:lang w:eastAsia="en-US"/>
        </w:rPr>
        <w:tab/>
        <w:t>duck</w:t>
      </w:r>
    </w:p>
    <w:p w:rsidR="00000000" w:rsidRDefault="00FF4EAE">
      <w:pPr>
        <w:pStyle w:val="a6"/>
        <w:shd w:val="clear" w:color="auto" w:fill="auto"/>
        <w:spacing w:after="0" w:line="485" w:lineRule="exact"/>
        <w:ind w:left="1280" w:firstLine="0"/>
        <w:jc w:val="left"/>
      </w:pPr>
      <w:r>
        <w:rPr>
          <w:rStyle w:val="1"/>
          <w:color w:val="000000"/>
          <w:lang w:eastAsia="en-US"/>
        </w:rPr>
        <w:t>Swimming in the water</w:t>
      </w:r>
    </w:p>
    <w:p w:rsidR="00000000" w:rsidRDefault="00FF4EAE">
      <w:pPr>
        <w:pStyle w:val="a6"/>
        <w:shd w:val="clear" w:color="auto" w:fill="auto"/>
        <w:spacing w:after="0" w:line="485" w:lineRule="exact"/>
        <w:ind w:left="1280" w:firstLine="0"/>
        <w:jc w:val="left"/>
      </w:pPr>
      <w:r>
        <w:rPr>
          <w:rStyle w:val="1"/>
          <w:color w:val="000000"/>
          <w:lang w:eastAsia="en-US"/>
        </w:rPr>
        <w:t>She catches and catches little bugs</w:t>
      </w:r>
    </w:p>
    <w:p w:rsidR="00000000" w:rsidRDefault="00FF4EAE">
      <w:pPr>
        <w:pStyle w:val="a6"/>
        <w:shd w:val="clear" w:color="auto" w:fill="auto"/>
        <w:spacing w:after="592" w:line="485" w:lineRule="exact"/>
        <w:ind w:left="1280" w:firstLine="0"/>
        <w:jc w:val="left"/>
      </w:pPr>
      <w:r>
        <w:rPr>
          <w:rStyle w:val="1"/>
          <w:color w:val="000000"/>
          <w:lang w:eastAsia="en-US"/>
        </w:rPr>
        <w:t>And she gives them to her little ones</w:t>
      </w:r>
    </w:p>
    <w:p w:rsidR="00000000" w:rsidRDefault="00FF4EAE">
      <w:pPr>
        <w:pStyle w:val="a6"/>
        <w:shd w:val="clear" w:color="auto" w:fill="auto"/>
        <w:spacing w:after="484" w:line="270" w:lineRule="exact"/>
        <w:ind w:left="140" w:firstLine="0"/>
      </w:pPr>
      <w:r>
        <w:rPr>
          <w:color w:val="000000"/>
          <w:u w:val="single"/>
          <w:lang w:val="ru-RU"/>
        </w:rPr>
        <w:t>Пьеса «День рождения К</w:t>
      </w:r>
      <w:r>
        <w:rPr>
          <w:color w:val="000000"/>
          <w:u w:val="single"/>
          <w:lang w:val="ru-RU"/>
        </w:rPr>
        <w:t>арлсона»</w:t>
      </w:r>
    </w:p>
    <w:p w:rsidR="00000000" w:rsidRDefault="00FF4EAE">
      <w:pPr>
        <w:pStyle w:val="a6"/>
        <w:shd w:val="clear" w:color="auto" w:fill="auto"/>
        <w:spacing w:after="0" w:line="480" w:lineRule="exact"/>
        <w:ind w:left="20" w:right="2960" w:firstLine="0"/>
        <w:jc w:val="left"/>
      </w:pPr>
      <w:r>
        <w:rPr>
          <w:color w:val="000000"/>
          <w:u w:val="single"/>
          <w:lang w:val="ru-RU"/>
        </w:rPr>
        <w:t>Карлсон:</w:t>
      </w:r>
      <w:r>
        <w:rPr>
          <w:rStyle w:val="1"/>
          <w:color w:val="000000"/>
          <w:lang w:val="ru-RU"/>
        </w:rPr>
        <w:t xml:space="preserve"> </w:t>
      </w:r>
      <w:r>
        <w:rPr>
          <w:rStyle w:val="1"/>
          <w:color w:val="000000"/>
          <w:lang w:eastAsia="en-US"/>
        </w:rPr>
        <w:t xml:space="preserve">I am so happy. Today is my birthday </w:t>
      </w:r>
      <w:r>
        <w:rPr>
          <w:color w:val="000000"/>
          <w:u w:val="single"/>
          <w:lang w:val="ru-RU"/>
        </w:rPr>
        <w:t>Хрюша:</w:t>
      </w:r>
      <w:r>
        <w:rPr>
          <w:rStyle w:val="1"/>
          <w:color w:val="000000"/>
          <w:lang w:val="ru-RU"/>
        </w:rPr>
        <w:t xml:space="preserve"> </w:t>
      </w:r>
      <w:r>
        <w:rPr>
          <w:rStyle w:val="1"/>
          <w:color w:val="000000"/>
          <w:lang w:eastAsia="en-US"/>
        </w:rPr>
        <w:t>How do you do? How are you?</w:t>
      </w:r>
    </w:p>
    <w:p w:rsidR="00000000" w:rsidRDefault="00FF4EAE">
      <w:pPr>
        <w:pStyle w:val="a6"/>
        <w:shd w:val="clear" w:color="auto" w:fill="auto"/>
        <w:spacing w:after="0" w:line="480" w:lineRule="exact"/>
        <w:ind w:left="20" w:firstLine="0"/>
        <w:jc w:val="left"/>
      </w:pPr>
      <w:r>
        <w:rPr>
          <w:color w:val="000000"/>
          <w:u w:val="single"/>
          <w:lang w:val="ru-RU"/>
        </w:rPr>
        <w:t>Карлсон:</w:t>
      </w:r>
      <w:r>
        <w:rPr>
          <w:rStyle w:val="1"/>
          <w:color w:val="000000"/>
          <w:lang w:val="ru-RU"/>
        </w:rPr>
        <w:t xml:space="preserve"> </w:t>
      </w:r>
      <w:r>
        <w:rPr>
          <w:rStyle w:val="1"/>
          <w:color w:val="000000"/>
          <w:lang w:eastAsia="en-US"/>
        </w:rPr>
        <w:t>Fine, thank you.</w:t>
      </w:r>
    </w:p>
    <w:p w:rsidR="00000000" w:rsidRDefault="00FF4EAE">
      <w:pPr>
        <w:pStyle w:val="a6"/>
        <w:shd w:val="clear" w:color="auto" w:fill="auto"/>
        <w:spacing w:after="0" w:line="480" w:lineRule="exact"/>
        <w:ind w:left="20" w:firstLine="0"/>
        <w:jc w:val="left"/>
      </w:pPr>
      <w:r>
        <w:rPr>
          <w:color w:val="000000"/>
          <w:u w:val="single"/>
          <w:lang w:val="ru-RU"/>
        </w:rPr>
        <w:t>Хрюша:</w:t>
      </w:r>
      <w:r>
        <w:rPr>
          <w:rStyle w:val="1"/>
          <w:color w:val="000000"/>
          <w:lang w:val="ru-RU"/>
        </w:rPr>
        <w:t xml:space="preserve"> </w:t>
      </w:r>
      <w:r>
        <w:rPr>
          <w:rStyle w:val="1"/>
          <w:color w:val="000000"/>
          <w:lang w:eastAsia="en-US"/>
        </w:rPr>
        <w:t>Here the follows for you.</w:t>
      </w:r>
    </w:p>
    <w:p w:rsidR="00000000" w:rsidRDefault="00FF4EAE">
      <w:pPr>
        <w:pStyle w:val="a6"/>
        <w:shd w:val="clear" w:color="auto" w:fill="auto"/>
        <w:spacing w:after="0" w:line="480" w:lineRule="exact"/>
        <w:ind w:left="20" w:firstLine="0"/>
        <w:jc w:val="left"/>
      </w:pPr>
      <w:r>
        <w:rPr>
          <w:color w:val="000000"/>
          <w:u w:val="single"/>
          <w:lang w:val="ru-RU"/>
        </w:rPr>
        <w:t>Карлсон:</w:t>
      </w:r>
      <w:r>
        <w:rPr>
          <w:rStyle w:val="1"/>
          <w:color w:val="000000"/>
          <w:lang w:val="ru-RU"/>
        </w:rPr>
        <w:t xml:space="preserve"> </w:t>
      </w:r>
      <w:r>
        <w:rPr>
          <w:rStyle w:val="1"/>
          <w:color w:val="000000"/>
          <w:lang w:eastAsia="en-US"/>
        </w:rPr>
        <w:t>Thank you.</w:t>
      </w:r>
    </w:p>
    <w:p w:rsidR="00000000" w:rsidRDefault="00FF4EAE">
      <w:pPr>
        <w:pStyle w:val="a6"/>
        <w:shd w:val="clear" w:color="auto" w:fill="auto"/>
        <w:spacing w:after="0" w:line="480" w:lineRule="exact"/>
        <w:ind w:left="20" w:firstLine="0"/>
        <w:jc w:val="left"/>
      </w:pPr>
      <w:r>
        <w:rPr>
          <w:color w:val="000000"/>
          <w:u w:val="single"/>
          <w:lang w:val="ru-RU"/>
        </w:rPr>
        <w:t>Волк:</w:t>
      </w:r>
      <w:r>
        <w:rPr>
          <w:rStyle w:val="1"/>
          <w:color w:val="000000"/>
          <w:lang w:val="ru-RU"/>
        </w:rPr>
        <w:t xml:space="preserve"> </w:t>
      </w:r>
      <w:r>
        <w:rPr>
          <w:rStyle w:val="1"/>
          <w:color w:val="000000"/>
          <w:lang w:eastAsia="en-US"/>
        </w:rPr>
        <w:t>How are you, Karlson?</w:t>
      </w:r>
    </w:p>
    <w:p w:rsidR="00000000" w:rsidRDefault="00FF4EAE">
      <w:pPr>
        <w:pStyle w:val="a6"/>
        <w:shd w:val="clear" w:color="auto" w:fill="auto"/>
        <w:spacing w:after="0" w:line="480" w:lineRule="exact"/>
        <w:ind w:left="20" w:firstLine="0"/>
        <w:jc w:val="left"/>
      </w:pPr>
      <w:r>
        <w:rPr>
          <w:color w:val="000000"/>
          <w:u w:val="single"/>
          <w:lang w:val="ru-RU"/>
        </w:rPr>
        <w:t>Карлсон:</w:t>
      </w:r>
      <w:r>
        <w:rPr>
          <w:rStyle w:val="1"/>
          <w:color w:val="000000"/>
          <w:lang w:val="ru-RU"/>
        </w:rPr>
        <w:t xml:space="preserve"> </w:t>
      </w:r>
      <w:r>
        <w:rPr>
          <w:rStyle w:val="1"/>
          <w:color w:val="000000"/>
          <w:lang w:eastAsia="en-US"/>
        </w:rPr>
        <w:t>Quite well thank you.</w:t>
      </w:r>
    </w:p>
    <w:p w:rsidR="00000000" w:rsidRDefault="00FF4EAE">
      <w:pPr>
        <w:pStyle w:val="a6"/>
        <w:shd w:val="clear" w:color="auto" w:fill="auto"/>
        <w:spacing w:after="0" w:line="480" w:lineRule="exact"/>
        <w:ind w:left="20" w:firstLine="0"/>
        <w:jc w:val="left"/>
      </w:pPr>
      <w:r>
        <w:rPr>
          <w:color w:val="000000"/>
          <w:u w:val="single"/>
          <w:lang w:val="ru-RU"/>
        </w:rPr>
        <w:t>Волк:</w:t>
      </w:r>
      <w:r>
        <w:rPr>
          <w:rStyle w:val="1"/>
          <w:color w:val="000000"/>
          <w:lang w:val="ru-RU"/>
        </w:rPr>
        <w:t xml:space="preserve"> </w:t>
      </w:r>
      <w:r>
        <w:rPr>
          <w:rStyle w:val="1"/>
          <w:color w:val="000000"/>
          <w:lang w:eastAsia="en-US"/>
        </w:rPr>
        <w:t>Here are sweets for you.</w:t>
      </w:r>
    </w:p>
    <w:p w:rsidR="00000000" w:rsidRDefault="00FF4EAE">
      <w:pPr>
        <w:pStyle w:val="a6"/>
        <w:shd w:val="clear" w:color="auto" w:fill="auto"/>
        <w:spacing w:after="0" w:line="480" w:lineRule="exact"/>
        <w:ind w:left="20" w:firstLine="0"/>
        <w:jc w:val="left"/>
      </w:pPr>
      <w:r>
        <w:rPr>
          <w:color w:val="000000"/>
          <w:u w:val="single"/>
          <w:lang w:val="ru-RU"/>
        </w:rPr>
        <w:t>Карлсон:</w:t>
      </w:r>
      <w:r>
        <w:rPr>
          <w:rStyle w:val="1"/>
          <w:color w:val="000000"/>
          <w:lang w:val="ru-RU"/>
        </w:rPr>
        <w:t xml:space="preserve"> </w:t>
      </w:r>
      <w:r>
        <w:rPr>
          <w:rStyle w:val="1"/>
          <w:color w:val="000000"/>
          <w:lang w:eastAsia="en-US"/>
        </w:rPr>
        <w:t>Oh, I am very happy. But where are they?</w:t>
      </w:r>
    </w:p>
    <w:p w:rsidR="00000000" w:rsidRDefault="00FF4EAE">
      <w:pPr>
        <w:pStyle w:val="a6"/>
        <w:shd w:val="clear" w:color="auto" w:fill="auto"/>
        <w:spacing w:after="0" w:line="480" w:lineRule="exact"/>
        <w:ind w:left="20" w:right="300" w:firstLine="0"/>
        <w:jc w:val="left"/>
      </w:pPr>
      <w:r>
        <w:rPr>
          <w:rStyle w:val="1"/>
          <w:color w:val="000000"/>
          <w:lang w:val="ru-RU"/>
        </w:rPr>
        <w:t xml:space="preserve">(Хрюша забирает незаметно конфеты, подкладывает пустую коробку) </w:t>
      </w:r>
      <w:r>
        <w:rPr>
          <w:color w:val="000000"/>
          <w:u w:val="single"/>
          <w:lang w:val="ru-RU"/>
        </w:rPr>
        <w:t>Волк:</w:t>
      </w:r>
      <w:r>
        <w:rPr>
          <w:rStyle w:val="1"/>
          <w:color w:val="000000"/>
          <w:lang w:val="ru-RU"/>
        </w:rPr>
        <w:t xml:space="preserve"> </w:t>
      </w:r>
      <w:r>
        <w:rPr>
          <w:rStyle w:val="1"/>
          <w:color w:val="000000"/>
          <w:lang w:eastAsia="en-US"/>
        </w:rPr>
        <w:t>Oh, sorry dear Karlson.</w:t>
      </w:r>
    </w:p>
    <w:p w:rsidR="00000000" w:rsidRDefault="00FF4EAE">
      <w:pPr>
        <w:pStyle w:val="a6"/>
        <w:shd w:val="clear" w:color="auto" w:fill="auto"/>
        <w:spacing w:after="0" w:line="480" w:lineRule="exact"/>
        <w:ind w:left="20" w:firstLine="0"/>
        <w:jc w:val="left"/>
      </w:pPr>
      <w:r>
        <w:rPr>
          <w:color w:val="000000"/>
          <w:u w:val="single"/>
          <w:lang w:val="ru-RU"/>
        </w:rPr>
        <w:t>Карлсон:</w:t>
      </w:r>
      <w:r>
        <w:rPr>
          <w:rStyle w:val="1"/>
          <w:color w:val="000000"/>
          <w:lang w:val="ru-RU"/>
        </w:rPr>
        <w:t xml:space="preserve"> </w:t>
      </w:r>
      <w:r>
        <w:rPr>
          <w:rStyle w:val="1"/>
          <w:color w:val="000000"/>
          <w:lang w:eastAsia="en-US"/>
        </w:rPr>
        <w:t>Shame!</w:t>
      </w:r>
    </w:p>
    <w:p w:rsidR="00000000" w:rsidRDefault="00FF4EAE">
      <w:pPr>
        <w:pStyle w:val="a6"/>
        <w:shd w:val="clear" w:color="auto" w:fill="auto"/>
        <w:spacing w:after="0" w:line="480" w:lineRule="exact"/>
        <w:ind w:left="20" w:right="300" w:firstLine="0"/>
        <w:jc w:val="left"/>
      </w:pPr>
      <w:r>
        <w:rPr>
          <w:rStyle w:val="112"/>
          <w:color w:val="000000"/>
        </w:rPr>
        <w:t>Винни-Пух:</w:t>
      </w:r>
      <w:r>
        <w:rPr>
          <w:rStyle w:val="114"/>
          <w:noProof w:val="0"/>
          <w:color w:val="000000"/>
          <w:lang w:val="ru-RU"/>
        </w:rPr>
        <w:t xml:space="preserve"> </w:t>
      </w:r>
      <w:r>
        <w:rPr>
          <w:rStyle w:val="1"/>
          <w:color w:val="000000"/>
          <w:lang w:eastAsia="en-US"/>
        </w:rPr>
        <w:t>Here I am with the birthday</w:t>
      </w:r>
      <w:r>
        <w:rPr>
          <w:rStyle w:val="1"/>
          <w:color w:val="000000"/>
          <w:lang w:eastAsia="en-US"/>
        </w:rPr>
        <w:t xml:space="preserve"> present for Karlson. Take this jug of honey for you.</w:t>
      </w:r>
    </w:p>
    <w:p w:rsidR="00000000" w:rsidRDefault="00FF4EAE">
      <w:pPr>
        <w:pStyle w:val="a6"/>
        <w:shd w:val="clear" w:color="auto" w:fill="auto"/>
        <w:spacing w:after="0" w:line="480" w:lineRule="exact"/>
        <w:ind w:left="20" w:right="300" w:firstLine="360"/>
        <w:jc w:val="left"/>
      </w:pPr>
      <w:r>
        <w:rPr>
          <w:rStyle w:val="1"/>
          <w:color w:val="000000"/>
          <w:lang w:val="ru-RU"/>
        </w:rPr>
        <w:t>Но Волк запускает лапу в горшочек. Карлсон хочет попробовать. Винни ударяет волка по лапе сильно и бежит за ним с игрушечным пистолетом.</w:t>
      </w:r>
    </w:p>
    <w:p w:rsidR="00000000" w:rsidRDefault="00FF4EAE">
      <w:pPr>
        <w:pStyle w:val="a6"/>
        <w:shd w:val="clear" w:color="auto" w:fill="auto"/>
        <w:spacing w:after="0" w:line="480" w:lineRule="exact"/>
        <w:ind w:left="20" w:firstLine="0"/>
        <w:jc w:val="left"/>
      </w:pPr>
      <w:r>
        <w:rPr>
          <w:color w:val="000000"/>
          <w:u w:val="single"/>
          <w:lang w:val="ru-RU"/>
        </w:rPr>
        <w:t>Волк:</w:t>
      </w:r>
      <w:r>
        <w:rPr>
          <w:rStyle w:val="1"/>
          <w:color w:val="000000"/>
          <w:lang w:val="ru-RU"/>
        </w:rPr>
        <w:t xml:space="preserve"> </w:t>
      </w:r>
      <w:r>
        <w:rPr>
          <w:rStyle w:val="1"/>
          <w:color w:val="000000"/>
          <w:lang w:eastAsia="en-US"/>
        </w:rPr>
        <w:t>I’ll eat this honey with you my friends.</w:t>
      </w:r>
    </w:p>
    <w:p w:rsidR="00000000" w:rsidRDefault="00FF4EAE">
      <w:pPr>
        <w:pStyle w:val="a6"/>
        <w:shd w:val="clear" w:color="auto" w:fill="auto"/>
        <w:spacing w:after="0" w:line="480" w:lineRule="exact"/>
        <w:ind w:left="20" w:right="300" w:firstLine="360"/>
        <w:jc w:val="left"/>
      </w:pPr>
      <w:r>
        <w:rPr>
          <w:rStyle w:val="1"/>
          <w:color w:val="000000"/>
          <w:lang w:val="ru-RU"/>
        </w:rPr>
        <w:t>Шум, гам, беготня.</w:t>
      </w:r>
      <w:r>
        <w:rPr>
          <w:rStyle w:val="1"/>
          <w:color w:val="000000"/>
          <w:lang w:val="ru-RU"/>
        </w:rPr>
        <w:t xml:space="preserve"> Карлсон успокаивает друзей. Появляется Золушка </w:t>
      </w:r>
      <w:r>
        <w:rPr>
          <w:rStyle w:val="1"/>
          <w:color w:val="000000"/>
          <w:lang w:eastAsia="en-US"/>
        </w:rPr>
        <w:t xml:space="preserve">Cinderella. </w:t>
      </w:r>
      <w:r>
        <w:rPr>
          <w:rStyle w:val="1"/>
          <w:color w:val="000000"/>
          <w:lang w:val="ru-RU"/>
        </w:rPr>
        <w:t>Все притихли.</w:t>
      </w:r>
    </w:p>
    <w:p w:rsidR="00000000" w:rsidRDefault="00FF4EAE">
      <w:pPr>
        <w:pStyle w:val="a6"/>
        <w:shd w:val="clear" w:color="auto" w:fill="auto"/>
        <w:spacing w:after="0" w:line="480" w:lineRule="exact"/>
        <w:ind w:left="20" w:firstLine="0"/>
        <w:jc w:val="left"/>
      </w:pPr>
      <w:r>
        <w:rPr>
          <w:color w:val="000000"/>
          <w:u w:val="single"/>
          <w:lang w:val="ru-RU"/>
        </w:rPr>
        <w:t>Золушка:</w:t>
      </w:r>
      <w:r>
        <w:rPr>
          <w:rStyle w:val="1"/>
          <w:color w:val="000000"/>
          <w:lang w:val="ru-RU"/>
        </w:rPr>
        <w:t xml:space="preserve"> </w:t>
      </w:r>
      <w:r>
        <w:rPr>
          <w:rStyle w:val="1"/>
          <w:color w:val="000000"/>
          <w:lang w:eastAsia="en-US"/>
        </w:rPr>
        <w:t>How are you dear friends?</w:t>
      </w:r>
      <w:r>
        <w:br w:type="page"/>
      </w:r>
    </w:p>
    <w:p w:rsidR="00000000" w:rsidRDefault="00FF4EAE">
      <w:pPr>
        <w:pStyle w:val="a6"/>
        <w:shd w:val="clear" w:color="auto" w:fill="auto"/>
        <w:spacing w:after="0" w:line="480" w:lineRule="exact"/>
        <w:ind w:left="40" w:firstLine="0"/>
        <w:jc w:val="left"/>
      </w:pPr>
      <w:r>
        <w:rPr>
          <w:color w:val="000000"/>
          <w:u w:val="single"/>
          <w:lang w:val="ru-RU"/>
        </w:rPr>
        <w:lastRenderedPageBreak/>
        <w:t>Карлсон:</w:t>
      </w:r>
      <w:r>
        <w:rPr>
          <w:rStyle w:val="1"/>
          <w:color w:val="000000"/>
          <w:lang w:val="ru-RU"/>
        </w:rPr>
        <w:t xml:space="preserve"> </w:t>
      </w:r>
      <w:r>
        <w:rPr>
          <w:rStyle w:val="1"/>
          <w:color w:val="000000"/>
          <w:lang w:eastAsia="en-US"/>
        </w:rPr>
        <w:t>We celebrate today my birthday.</w:t>
      </w:r>
    </w:p>
    <w:p w:rsidR="00000000" w:rsidRDefault="00FF4EAE">
      <w:pPr>
        <w:pStyle w:val="a6"/>
        <w:shd w:val="clear" w:color="auto" w:fill="auto"/>
        <w:spacing w:after="0" w:line="480" w:lineRule="exact"/>
        <w:ind w:left="1240" w:right="4200" w:hanging="1200"/>
        <w:jc w:val="left"/>
      </w:pPr>
      <w:r>
        <w:rPr>
          <w:color w:val="000000"/>
          <w:u w:val="single"/>
          <w:lang w:val="ru-RU"/>
        </w:rPr>
        <w:t>Золушка:</w:t>
      </w:r>
      <w:r>
        <w:rPr>
          <w:rStyle w:val="1"/>
          <w:color w:val="000000"/>
          <w:lang w:val="ru-RU"/>
        </w:rPr>
        <w:t xml:space="preserve"> </w:t>
      </w:r>
      <w:r>
        <w:rPr>
          <w:rStyle w:val="1"/>
          <w:color w:val="000000"/>
          <w:lang w:eastAsia="en-US"/>
        </w:rPr>
        <w:t>Me greeting to you, Karlson Fire fire in the pot Cakes for Karlson Cakes a lot Crible, cruble, b</w:t>
      </w:r>
      <w:r>
        <w:rPr>
          <w:rStyle w:val="1"/>
          <w:color w:val="000000"/>
          <w:lang w:eastAsia="en-US"/>
        </w:rPr>
        <w:t>ooms!</w:t>
      </w:r>
    </w:p>
    <w:p w:rsidR="00000000" w:rsidRDefault="00FF4EAE">
      <w:pPr>
        <w:pStyle w:val="a6"/>
        <w:shd w:val="clear" w:color="auto" w:fill="auto"/>
        <w:spacing w:after="0" w:line="480" w:lineRule="exact"/>
        <w:ind w:left="40" w:firstLine="320"/>
        <w:jc w:val="left"/>
      </w:pPr>
      <w:r>
        <w:rPr>
          <w:rStyle w:val="1"/>
          <w:color w:val="000000"/>
          <w:lang w:val="ru-RU"/>
        </w:rPr>
        <w:t>Золушка быстро снимает салфетку с тортов.</w:t>
      </w:r>
    </w:p>
    <w:p w:rsidR="00000000" w:rsidRDefault="00FF4EAE">
      <w:pPr>
        <w:pStyle w:val="a6"/>
        <w:shd w:val="clear" w:color="auto" w:fill="auto"/>
        <w:spacing w:after="0" w:line="480" w:lineRule="exact"/>
        <w:ind w:left="40" w:firstLine="0"/>
        <w:jc w:val="left"/>
      </w:pPr>
      <w:r>
        <w:rPr>
          <w:color w:val="000000"/>
          <w:u w:val="single"/>
          <w:lang w:val="ru-RU"/>
        </w:rPr>
        <w:t>Все:</w:t>
      </w:r>
      <w:r>
        <w:rPr>
          <w:rStyle w:val="1"/>
          <w:color w:val="000000"/>
          <w:lang w:val="ru-RU"/>
        </w:rPr>
        <w:t xml:space="preserve"> </w:t>
      </w:r>
      <w:r>
        <w:rPr>
          <w:rStyle w:val="1"/>
          <w:color w:val="000000"/>
          <w:lang w:eastAsia="en-US"/>
        </w:rPr>
        <w:t>Oh, Oh! Delicious! I like cakes very much.</w:t>
      </w:r>
    </w:p>
    <w:p w:rsidR="00000000" w:rsidRDefault="00FF4EAE">
      <w:pPr>
        <w:pStyle w:val="a6"/>
        <w:shd w:val="clear" w:color="auto" w:fill="auto"/>
        <w:spacing w:after="0" w:line="480" w:lineRule="exact"/>
        <w:ind w:left="40" w:firstLine="320"/>
        <w:jc w:val="left"/>
      </w:pPr>
      <w:r>
        <w:rPr>
          <w:rStyle w:val="1"/>
          <w:color w:val="000000"/>
          <w:lang w:val="ru-RU"/>
        </w:rPr>
        <w:t>Волк облизывается.</w:t>
      </w:r>
    </w:p>
    <w:p w:rsidR="00000000" w:rsidRDefault="00FF4EAE">
      <w:pPr>
        <w:pStyle w:val="a6"/>
        <w:shd w:val="clear" w:color="auto" w:fill="auto"/>
        <w:spacing w:after="0" w:line="480" w:lineRule="exact"/>
        <w:ind w:left="40" w:firstLine="0"/>
        <w:jc w:val="left"/>
      </w:pPr>
      <w:r>
        <w:rPr>
          <w:color w:val="000000"/>
          <w:u w:val="single"/>
          <w:lang w:val="ru-RU"/>
        </w:rPr>
        <w:t>Винни:</w:t>
      </w:r>
      <w:r>
        <w:rPr>
          <w:rStyle w:val="1"/>
          <w:color w:val="000000"/>
          <w:lang w:val="ru-RU"/>
        </w:rPr>
        <w:t xml:space="preserve"> </w:t>
      </w:r>
      <w:r>
        <w:rPr>
          <w:rStyle w:val="1"/>
          <w:color w:val="000000"/>
          <w:lang w:eastAsia="en-US"/>
        </w:rPr>
        <w:t>Happy birthday to you, Karlson.</w:t>
      </w:r>
    </w:p>
    <w:p w:rsidR="00000000" w:rsidRDefault="00FF4EAE">
      <w:pPr>
        <w:pStyle w:val="a6"/>
        <w:shd w:val="clear" w:color="auto" w:fill="auto"/>
        <w:spacing w:after="0" w:line="480" w:lineRule="exact"/>
        <w:ind w:left="40" w:firstLine="0"/>
      </w:pPr>
      <w:r>
        <w:rPr>
          <w:color w:val="000000"/>
          <w:u w:val="single"/>
          <w:lang w:val="ru-RU"/>
        </w:rPr>
        <w:t>Хрюша:</w:t>
      </w:r>
      <w:r>
        <w:rPr>
          <w:rStyle w:val="1"/>
          <w:color w:val="000000"/>
          <w:lang w:val="ru-RU"/>
        </w:rPr>
        <w:t xml:space="preserve"> </w:t>
      </w:r>
      <w:r>
        <w:rPr>
          <w:rStyle w:val="1"/>
          <w:color w:val="000000"/>
          <w:lang w:eastAsia="en-US"/>
        </w:rPr>
        <w:t>May your birthday be bright From morning till night.</w:t>
      </w:r>
    </w:p>
    <w:p w:rsidR="00000000" w:rsidRDefault="00FF4EAE">
      <w:pPr>
        <w:pStyle w:val="a6"/>
        <w:shd w:val="clear" w:color="auto" w:fill="auto"/>
        <w:spacing w:after="0" w:line="480" w:lineRule="exact"/>
        <w:ind w:left="40" w:firstLine="0"/>
        <w:jc w:val="left"/>
      </w:pPr>
      <w:r>
        <w:rPr>
          <w:color w:val="000000"/>
          <w:u w:val="single"/>
          <w:lang w:eastAsia="en-US"/>
        </w:rPr>
        <w:t>Bee:</w:t>
      </w:r>
      <w:r>
        <w:rPr>
          <w:rStyle w:val="1"/>
          <w:color w:val="000000"/>
          <w:lang w:eastAsia="en-US"/>
        </w:rPr>
        <w:t xml:space="preserve"> We wish you to be healthy,</w:t>
      </w:r>
      <w:r>
        <w:rPr>
          <w:rStyle w:val="1"/>
          <w:color w:val="000000"/>
          <w:lang w:eastAsia="en-US"/>
        </w:rPr>
        <w:t xml:space="preserve"> wealthy and wise.</w:t>
      </w:r>
    </w:p>
    <w:p w:rsidR="00000000" w:rsidRDefault="00FF4EAE">
      <w:pPr>
        <w:pStyle w:val="a6"/>
        <w:shd w:val="clear" w:color="auto" w:fill="auto"/>
        <w:spacing w:after="0" w:line="480" w:lineRule="exact"/>
        <w:ind w:left="40" w:right="360" w:firstLine="0"/>
        <w:jc w:val="left"/>
      </w:pPr>
      <w:r>
        <w:rPr>
          <w:color w:val="000000"/>
          <w:u w:val="single"/>
          <w:lang w:val="ru-RU"/>
        </w:rPr>
        <w:t>Карлсон:</w:t>
      </w:r>
      <w:r>
        <w:rPr>
          <w:rStyle w:val="1"/>
          <w:color w:val="000000"/>
          <w:lang w:val="ru-RU"/>
        </w:rPr>
        <w:t xml:space="preserve"> </w:t>
      </w:r>
      <w:r>
        <w:rPr>
          <w:rStyle w:val="1"/>
          <w:color w:val="000000"/>
          <w:lang w:eastAsia="en-US"/>
        </w:rPr>
        <w:t>I am the happiest Karlson in the world. I have so many friends. Let’s sing a song about friendship.</w:t>
      </w:r>
    </w:p>
    <w:p w:rsidR="00000000" w:rsidRDefault="00FF4EAE">
      <w:pPr>
        <w:pStyle w:val="a6"/>
        <w:shd w:val="clear" w:color="auto" w:fill="auto"/>
        <w:spacing w:after="0" w:line="480" w:lineRule="exact"/>
        <w:ind w:left="40" w:firstLine="320"/>
        <w:jc w:val="left"/>
      </w:pPr>
      <w:r>
        <w:rPr>
          <w:rStyle w:val="1"/>
          <w:color w:val="000000"/>
          <w:lang w:val="ru-RU"/>
        </w:rPr>
        <w:t>Все поют держась за руки.</w:t>
      </w:r>
    </w:p>
    <w:p w:rsidR="00000000" w:rsidRDefault="00FF4EAE">
      <w:pPr>
        <w:pStyle w:val="a6"/>
        <w:shd w:val="clear" w:color="auto" w:fill="auto"/>
        <w:spacing w:after="0" w:line="480" w:lineRule="exact"/>
        <w:ind w:left="40" w:right="360" w:firstLine="0"/>
        <w:jc w:val="left"/>
      </w:pPr>
      <w:r>
        <w:rPr>
          <w:rStyle w:val="1"/>
          <w:color w:val="000000"/>
          <w:lang w:eastAsia="en-US"/>
        </w:rPr>
        <w:t>The more we are together together together The more we are together</w:t>
      </w:r>
    </w:p>
    <w:p w:rsidR="00000000" w:rsidRDefault="00FF4EAE">
      <w:pPr>
        <w:pStyle w:val="12"/>
        <w:shd w:val="clear" w:color="auto" w:fill="auto"/>
        <w:tabs>
          <w:tab w:val="right" w:pos="5757"/>
          <w:tab w:val="right" w:pos="6741"/>
          <w:tab w:val="center" w:pos="7608"/>
        </w:tabs>
        <w:spacing w:line="480" w:lineRule="exact"/>
        <w:ind w:left="40" w:firstLine="0"/>
        <w:jc w:val="both"/>
      </w:pPr>
      <w:r>
        <w:fldChar w:fldCharType="begin"/>
      </w:r>
      <w:r>
        <w:instrText xml:space="preserve"> TOC \o "1-5" \h \z </w:instrText>
      </w:r>
      <w:r>
        <w:fldChar w:fldCharType="separate"/>
      </w:r>
      <w:r>
        <w:rPr>
          <w:rStyle w:val="ac"/>
          <w:color w:val="000000"/>
          <w:lang w:eastAsia="en-US"/>
        </w:rPr>
        <w:t>The merrier we</w:t>
      </w:r>
      <w:r>
        <w:rPr>
          <w:rStyle w:val="ac"/>
          <w:color w:val="000000"/>
          <w:lang w:eastAsia="en-US"/>
        </w:rPr>
        <w:t>’ll be</w:t>
      </w:r>
      <w:r>
        <w:rPr>
          <w:rStyle w:val="ac"/>
          <w:color w:val="000000"/>
          <w:lang w:eastAsia="en-US"/>
        </w:rPr>
        <w:tab/>
      </w:r>
    </w:p>
    <w:p w:rsidR="00000000" w:rsidRDefault="00FF4EAE">
      <w:pPr>
        <w:pStyle w:val="12"/>
        <w:shd w:val="clear" w:color="auto" w:fill="auto"/>
        <w:tabs>
          <w:tab w:val="right" w:pos="6741"/>
          <w:tab w:val="right" w:pos="7202"/>
          <w:tab w:val="center" w:pos="7363"/>
        </w:tabs>
        <w:spacing w:line="480" w:lineRule="exact"/>
        <w:ind w:left="40" w:firstLine="0"/>
        <w:jc w:val="both"/>
      </w:pPr>
      <w:r>
        <w:rPr>
          <w:rStyle w:val="ac"/>
          <w:color w:val="000000"/>
          <w:lang w:eastAsia="en-US"/>
        </w:rPr>
        <w:t>For my friends are your friends</w:t>
      </w:r>
      <w:r>
        <w:rPr>
          <w:rStyle w:val="ac"/>
          <w:color w:val="000000"/>
          <w:lang w:eastAsia="en-US"/>
        </w:rPr>
        <w:tab/>
      </w:r>
    </w:p>
    <w:p w:rsidR="00000000" w:rsidRDefault="00FF4EAE">
      <w:pPr>
        <w:pStyle w:val="12"/>
        <w:shd w:val="clear" w:color="auto" w:fill="auto"/>
        <w:spacing w:after="588" w:line="480" w:lineRule="exact"/>
        <w:ind w:left="40" w:right="360" w:firstLine="0"/>
      </w:pPr>
      <w:r>
        <w:rPr>
          <w:rStyle w:val="ac"/>
          <w:color w:val="000000"/>
          <w:lang w:eastAsia="en-US"/>
        </w:rPr>
        <w:t>And your friends are my friends The more we are to together The merrier we’ll be</w:t>
      </w:r>
    </w:p>
    <w:p w:rsidR="00000000" w:rsidRDefault="00FF4EAE">
      <w:pPr>
        <w:pStyle w:val="12"/>
        <w:shd w:val="clear" w:color="auto" w:fill="auto"/>
        <w:tabs>
          <w:tab w:val="right" w:pos="8372"/>
          <w:tab w:val="right" w:pos="9476"/>
        </w:tabs>
        <w:spacing w:after="229" w:line="270" w:lineRule="exact"/>
        <w:ind w:left="2780" w:firstLine="0"/>
        <w:jc w:val="both"/>
      </w:pPr>
      <w:r>
        <w:rPr>
          <w:rStyle w:val="ad"/>
          <w:color w:val="000000"/>
        </w:rPr>
        <w:t>Музыкальная пауза (синтезатор)</w:t>
      </w:r>
      <w:r>
        <w:rPr>
          <w:rStyle w:val="ac"/>
          <w:color w:val="000000"/>
          <w:lang w:val="ru-RU"/>
        </w:rPr>
        <w:t xml:space="preserve"> </w:t>
      </w:r>
    </w:p>
    <w:p w:rsidR="00000000" w:rsidRDefault="00FF4EAE">
      <w:pPr>
        <w:rPr>
          <w:color w:val="auto"/>
          <w:lang w:eastAsia="ru-RU"/>
        </w:rPr>
      </w:pPr>
      <w:r>
        <w:fldChar w:fldCharType="end"/>
      </w:r>
    </w:p>
    <w:p w:rsidR="00000000" w:rsidRDefault="00FF4EAE">
      <w:pPr>
        <w:pStyle w:val="a6"/>
        <w:shd w:val="clear" w:color="auto" w:fill="auto"/>
        <w:spacing w:after="0" w:line="480" w:lineRule="exact"/>
        <w:ind w:left="40" w:firstLine="320"/>
        <w:jc w:val="left"/>
      </w:pPr>
      <w:r>
        <w:rPr>
          <w:rStyle w:val="1"/>
          <w:color w:val="000000"/>
          <w:lang w:val="ru-RU"/>
        </w:rPr>
        <w:t>Ученики фотографируются.</w:t>
      </w:r>
    </w:p>
    <w:p w:rsidR="00000000" w:rsidRDefault="00FF4EAE">
      <w:pPr>
        <w:pStyle w:val="a6"/>
        <w:shd w:val="clear" w:color="auto" w:fill="auto"/>
        <w:spacing w:after="0" w:line="480" w:lineRule="exact"/>
        <w:ind w:left="40" w:right="360" w:firstLine="320"/>
        <w:jc w:val="left"/>
      </w:pPr>
      <w:r>
        <w:rPr>
          <w:rStyle w:val="1"/>
          <w:color w:val="000000"/>
          <w:lang w:val="ru-RU"/>
        </w:rPr>
        <w:t>Говорят, что обе команды показали себя хорошо. Студенты вручают призы и п</w:t>
      </w:r>
      <w:r>
        <w:rPr>
          <w:rStyle w:val="1"/>
          <w:color w:val="000000"/>
          <w:lang w:val="ru-RU"/>
        </w:rPr>
        <w:t xml:space="preserve">одарки участникам КВН. </w:t>
      </w:r>
      <w:r>
        <w:rPr>
          <w:rStyle w:val="1"/>
          <w:color w:val="000000"/>
          <w:lang w:eastAsia="en-US"/>
        </w:rPr>
        <w:t>Friendship</w:t>
      </w:r>
      <w:r>
        <w:rPr>
          <w:rStyle w:val="1"/>
          <w:color w:val="000000"/>
          <w:lang w:val="ru-RU"/>
        </w:rPr>
        <w:t xml:space="preserve"> </w:t>
      </w:r>
      <w:r>
        <w:rPr>
          <w:rStyle w:val="1"/>
          <w:color w:val="000000"/>
          <w:lang w:eastAsia="en-US"/>
        </w:rPr>
        <w:t>has</w:t>
      </w:r>
      <w:r>
        <w:rPr>
          <w:rStyle w:val="1"/>
          <w:color w:val="000000"/>
          <w:lang w:val="ru-RU"/>
        </w:rPr>
        <w:t xml:space="preserve"> </w:t>
      </w:r>
      <w:r>
        <w:rPr>
          <w:rStyle w:val="1"/>
          <w:color w:val="000000"/>
          <w:lang w:eastAsia="en-US"/>
        </w:rPr>
        <w:t xml:space="preserve">won.  </w:t>
      </w:r>
      <w:r>
        <w:rPr>
          <w:rStyle w:val="1"/>
          <w:color w:val="000000"/>
          <w:lang w:val="ru-RU"/>
        </w:rPr>
        <w:t>Кружковцы исполняют песню</w:t>
      </w:r>
    </w:p>
    <w:p w:rsidR="00000000" w:rsidRDefault="00FF4EAE">
      <w:pPr>
        <w:rPr>
          <w:color w:val="auto"/>
          <w:lang w:eastAsia="ru-RU"/>
        </w:rPr>
      </w:pPr>
    </w:p>
    <w:p w:rsidR="00000000" w:rsidRDefault="00FF4EAE">
      <w:pPr>
        <w:rPr>
          <w:color w:val="auto"/>
          <w:lang w:eastAsia="ru-RU"/>
        </w:rPr>
      </w:pPr>
    </w:p>
    <w:p w:rsidR="00000000" w:rsidRDefault="00FF4EAE">
      <w:pPr>
        <w:rPr>
          <w:color w:val="auto"/>
          <w:lang w:eastAsia="ru-RU"/>
        </w:rPr>
        <w:sectPr w:rsidR="00000000">
          <w:type w:val="continuous"/>
          <w:pgSz w:w="16838" w:h="23810"/>
          <w:pgMar w:top="3451" w:right="2138" w:bottom="3451" w:left="2138" w:header="0" w:footer="3" w:gutter="1186"/>
          <w:cols w:space="720"/>
          <w:noEndnote/>
          <w:docGrid w:linePitch="360"/>
        </w:sectPr>
      </w:pPr>
    </w:p>
    <w:p w:rsidR="00000000" w:rsidRDefault="00FF4EAE">
      <w:pPr>
        <w:rPr>
          <w:color w:val="auto"/>
          <w:lang w:eastAsia="ru-RU"/>
        </w:rPr>
      </w:pPr>
    </w:p>
    <w:p w:rsidR="00000000" w:rsidRDefault="00FF4EAE">
      <w:pPr>
        <w:pStyle w:val="a6"/>
        <w:shd w:val="clear" w:color="auto" w:fill="auto"/>
        <w:spacing w:after="0" w:line="485" w:lineRule="exact"/>
        <w:ind w:left="780" w:firstLine="700"/>
        <w:jc w:val="both"/>
      </w:pPr>
      <w:r>
        <w:rPr>
          <w:rStyle w:val="1"/>
          <w:color w:val="000000"/>
          <w:lang w:val="ru-RU"/>
        </w:rPr>
        <w:t>Более 52 лет наравне с уроками регулярно занимался педагог внеклассной</w:t>
      </w:r>
    </w:p>
    <w:p w:rsidR="00000000" w:rsidRDefault="00FF4EAE">
      <w:pPr>
        <w:pStyle w:val="a6"/>
        <w:shd w:val="clear" w:color="auto" w:fill="auto"/>
        <w:spacing w:after="0" w:line="485" w:lineRule="exact"/>
        <w:ind w:left="780" w:firstLine="0"/>
        <w:jc w:val="both"/>
      </w:pPr>
      <w:r>
        <w:rPr>
          <w:rStyle w:val="1"/>
          <w:color w:val="000000"/>
          <w:lang w:val="ru-RU"/>
        </w:rPr>
        <w:t>деятельностью. Она была его главной сутью и профессиональной</w:t>
      </w:r>
    </w:p>
    <w:p w:rsidR="00000000" w:rsidRDefault="00FF4EAE">
      <w:pPr>
        <w:pStyle w:val="a6"/>
        <w:shd w:val="clear" w:color="auto" w:fill="auto"/>
        <w:spacing w:after="0" w:line="485" w:lineRule="exact"/>
        <w:ind w:left="780" w:firstLine="0"/>
        <w:jc w:val="both"/>
      </w:pPr>
      <w:r>
        <w:rPr>
          <w:rStyle w:val="1"/>
          <w:color w:val="000000"/>
          <w:lang w:val="ru-RU"/>
        </w:rPr>
        <w:t>потребностью. Драмати</w:t>
      </w:r>
      <w:r>
        <w:rPr>
          <w:rStyle w:val="1"/>
          <w:color w:val="000000"/>
          <w:lang w:val="ru-RU"/>
        </w:rPr>
        <w:t>зация являлась определяющим направлением в кружке</w:t>
      </w:r>
    </w:p>
    <w:p w:rsidR="00000000" w:rsidRDefault="00FF4EAE">
      <w:pPr>
        <w:rPr>
          <w:color w:val="auto"/>
          <w:lang w:eastAsia="ru-RU"/>
        </w:rPr>
      </w:pPr>
    </w:p>
    <w:p w:rsidR="00000000" w:rsidRDefault="00FF4EAE">
      <w:pPr>
        <w:pStyle w:val="a6"/>
        <w:shd w:val="clear" w:color="auto" w:fill="auto"/>
        <w:spacing w:after="198" w:line="270" w:lineRule="exact"/>
        <w:ind w:left="780" w:firstLine="0"/>
        <w:jc w:val="both"/>
      </w:pPr>
      <w:r>
        <w:rPr>
          <w:rStyle w:val="1"/>
          <w:color w:val="000000"/>
          <w:lang w:val="ru-RU"/>
        </w:rPr>
        <w:t>5-7 классов. Советскому времени соответствовала тематика мероприятий. Но</w:t>
      </w:r>
    </w:p>
    <w:p w:rsidR="00000000" w:rsidRDefault="00FF4EAE">
      <w:pPr>
        <w:pStyle w:val="a6"/>
        <w:shd w:val="clear" w:color="auto" w:fill="auto"/>
        <w:tabs>
          <w:tab w:val="left" w:pos="7034"/>
          <w:tab w:val="right" w:pos="10510"/>
        </w:tabs>
        <w:spacing w:after="0" w:line="240" w:lineRule="exact"/>
        <w:ind w:left="2260" w:right="300"/>
        <w:jc w:val="left"/>
      </w:pPr>
      <w:r>
        <w:rPr>
          <w:rStyle w:val="1"/>
          <w:color w:val="000000"/>
          <w:lang w:val="ru-RU"/>
        </w:rPr>
        <w:t>надо отметить, что учителя успешно решали задачи по воспитанию граждан-</w:t>
      </w:r>
    </w:p>
    <w:p w:rsidR="00000000" w:rsidRDefault="00FF4EAE">
      <w:pPr>
        <w:pStyle w:val="a6"/>
        <w:shd w:val="clear" w:color="auto" w:fill="auto"/>
        <w:spacing w:after="0" w:line="240" w:lineRule="exact"/>
        <w:ind w:left="780" w:firstLine="0"/>
        <w:jc w:val="both"/>
      </w:pPr>
      <w:r>
        <w:rPr>
          <w:rStyle w:val="1"/>
          <w:color w:val="000000"/>
          <w:lang w:val="ru-RU"/>
        </w:rPr>
        <w:t>патриотов. Интернационалыгости, уважения к</w:t>
      </w:r>
    </w:p>
    <w:p w:rsidR="00000000" w:rsidRDefault="00FF4EAE">
      <w:pPr>
        <w:pStyle w:val="a6"/>
        <w:shd w:val="clear" w:color="auto" w:fill="auto"/>
        <w:spacing w:after="0" w:line="480" w:lineRule="exact"/>
        <w:ind w:left="780" w:right="300" w:firstLine="0"/>
        <w:jc w:val="both"/>
      </w:pPr>
      <w:r>
        <w:rPr>
          <w:rStyle w:val="1"/>
          <w:color w:val="000000"/>
          <w:lang w:val="ru-RU"/>
        </w:rPr>
        <w:t>людям. Клуб «Голу</w:t>
      </w:r>
      <w:r>
        <w:rPr>
          <w:rStyle w:val="1"/>
          <w:color w:val="000000"/>
          <w:lang w:val="ru-RU"/>
        </w:rPr>
        <w:t>бок» вел активную, социального звучания переписку со многими ребятами из других стран. Сделано было очень много.</w:t>
      </w:r>
    </w:p>
    <w:p w:rsidR="00000000" w:rsidRDefault="00FF4EAE">
      <w:pPr>
        <w:pStyle w:val="a6"/>
        <w:shd w:val="clear" w:color="auto" w:fill="auto"/>
        <w:spacing w:after="0" w:line="270" w:lineRule="exact"/>
        <w:ind w:left="1480" w:right="20" w:firstLine="4640"/>
        <w:jc w:val="left"/>
      </w:pPr>
      <w:r>
        <w:rPr>
          <w:rStyle w:val="1"/>
          <w:color w:val="000000"/>
          <w:lang w:val="ru-RU"/>
        </w:rPr>
        <w:t xml:space="preserve">Позднее в период демократии был успешно проведен концерт </w:t>
      </w:r>
    </w:p>
    <w:p w:rsidR="00000000" w:rsidRDefault="00FF4EAE">
      <w:pPr>
        <w:rPr>
          <w:color w:val="auto"/>
          <w:lang w:eastAsia="ru-RU"/>
        </w:rPr>
      </w:pPr>
    </w:p>
    <w:p w:rsidR="00000000" w:rsidRDefault="00FF4EAE">
      <w:pPr>
        <w:pStyle w:val="a6"/>
        <w:shd w:val="clear" w:color="auto" w:fill="auto"/>
        <w:tabs>
          <w:tab w:val="center" w:pos="10551"/>
        </w:tabs>
        <w:spacing w:after="0" w:line="480" w:lineRule="exact"/>
        <w:ind w:left="780" w:firstLine="0"/>
        <w:jc w:val="both"/>
      </w:pPr>
      <w:r>
        <w:rPr>
          <w:rStyle w:val="1"/>
          <w:color w:val="000000"/>
          <w:lang w:val="ru-RU"/>
        </w:rPr>
        <w:t xml:space="preserve">«Животные». Вот отзыв М.К. Захаровой на это выступление: </w:t>
      </w:r>
    </w:p>
    <w:p w:rsidR="00000000" w:rsidRDefault="00FF4EAE">
      <w:pPr>
        <w:pStyle w:val="a6"/>
        <w:shd w:val="clear" w:color="auto" w:fill="auto"/>
        <w:spacing w:after="0" w:line="480" w:lineRule="exact"/>
        <w:ind w:left="780" w:right="300" w:firstLine="700"/>
        <w:jc w:val="both"/>
      </w:pPr>
      <w:r>
        <w:rPr>
          <w:rStyle w:val="1"/>
          <w:color w:val="000000"/>
          <w:lang w:val="ru-RU"/>
        </w:rPr>
        <w:t>«Большим событием для школ</w:t>
      </w:r>
      <w:r>
        <w:rPr>
          <w:rStyle w:val="1"/>
          <w:color w:val="000000"/>
          <w:lang w:val="ru-RU"/>
        </w:rPr>
        <w:t xml:space="preserve">ы был приезд английской делегации. Сначала </w:t>
      </w:r>
      <w:r>
        <w:rPr>
          <w:rStyle w:val="1"/>
          <w:color w:val="000000"/>
          <w:lang w:val="ru-RU"/>
        </w:rPr>
        <w:lastRenderedPageBreak/>
        <w:t>чдены кружка из 7 класса рассказал гостям о нашей школе , затем выступали кружковцы Программа включала сообщения детей о различных сторонах жизни в Великобритании. Художественная часть была представлена забавной с</w:t>
      </w:r>
      <w:r>
        <w:rPr>
          <w:rStyle w:val="1"/>
          <w:color w:val="000000"/>
          <w:lang w:val="ru-RU"/>
        </w:rPr>
        <w:t>мешной пьесой «Три поросенка». Было много музыки, юмора, шуток. Чувствовалась увлеченность кружковцев своими ролями. Домики, весь реквизит ребята делали сами. Выступление вызывало чувство удовлетворения и даже восторга у английских гостей и других присутст</w:t>
      </w:r>
      <w:r>
        <w:rPr>
          <w:rStyle w:val="1"/>
          <w:color w:val="000000"/>
          <w:lang w:val="ru-RU"/>
        </w:rPr>
        <w:t>вующих»?</w:t>
      </w:r>
    </w:p>
    <w:p w:rsidR="00000000" w:rsidRDefault="00FF4EAE">
      <w:pPr>
        <w:rPr>
          <w:color w:val="auto"/>
          <w:lang w:eastAsia="ru-RU"/>
        </w:rPr>
      </w:pPr>
    </w:p>
    <w:p w:rsidR="00000000" w:rsidRDefault="00FF4EAE">
      <w:pPr>
        <w:pStyle w:val="a6"/>
        <w:shd w:val="clear" w:color="auto" w:fill="auto"/>
        <w:spacing w:after="0" w:line="485" w:lineRule="exact"/>
        <w:ind w:left="780" w:right="300" w:firstLine="700"/>
        <w:jc w:val="both"/>
      </w:pPr>
      <w:r>
        <w:rPr>
          <w:rStyle w:val="1"/>
          <w:color w:val="000000"/>
          <w:lang w:val="ru-RU"/>
        </w:rPr>
        <w:t>Успешная деятельность кружка английского языка зависит от многих обстоятельств. Но она определенно будет эффективной, если на главном месте у педагога стоит его увлеченность, преданность своему делу, настойчивость, творческий постоянный поиск и п</w:t>
      </w:r>
      <w:r>
        <w:rPr>
          <w:rStyle w:val="1"/>
          <w:color w:val="000000"/>
          <w:lang w:val="ru-RU"/>
        </w:rPr>
        <w:t>режде всего большая любовь, доброжелательность, внимание к каждому члену кружка.</w:t>
      </w:r>
    </w:p>
    <w:p w:rsidR="00000000" w:rsidRDefault="00FF4EAE">
      <w:pPr>
        <w:pStyle w:val="a6"/>
        <w:shd w:val="clear" w:color="auto" w:fill="auto"/>
        <w:tabs>
          <w:tab w:val="left" w:leader="hyphen" w:pos="8992"/>
        </w:tabs>
        <w:spacing w:after="0" w:line="485" w:lineRule="exact"/>
        <w:ind w:left="780" w:firstLine="700"/>
        <w:jc w:val="both"/>
      </w:pPr>
      <w:r>
        <w:rPr>
          <w:rStyle w:val="1"/>
          <w:color w:val="000000"/>
          <w:lang w:val="ru-RU"/>
        </w:rPr>
        <w:t>Педагог организовывает детей для написания объявления,</w:t>
      </w:r>
    </w:p>
    <w:p w:rsidR="00000000" w:rsidRDefault="00FF4EAE">
      <w:pPr>
        <w:pStyle w:val="a6"/>
        <w:shd w:val="clear" w:color="auto" w:fill="auto"/>
        <w:spacing w:after="0" w:line="485" w:lineRule="exact"/>
        <w:ind w:left="780" w:firstLine="0"/>
        <w:jc w:val="both"/>
        <w:sectPr w:rsidR="00000000">
          <w:type w:val="continuous"/>
          <w:pgSz w:w="16838" w:h="23810"/>
          <w:pgMar w:top="3753" w:right="3028" w:bottom="4310" w:left="3004" w:header="0" w:footer="3" w:gutter="0"/>
          <w:cols w:space="720"/>
          <w:noEndnote/>
          <w:docGrid w:linePitch="360"/>
        </w:sectPr>
      </w:pPr>
      <w:r>
        <w:rPr>
          <w:rStyle w:val="1"/>
          <w:color w:val="000000"/>
          <w:lang w:val="ru-RU"/>
        </w:rPr>
        <w:t>пригласительных билетов, оформление большого листа бумаги с передачей</w:t>
      </w:r>
    </w:p>
    <w:p w:rsidR="00000000" w:rsidRDefault="00FF4EAE">
      <w:pPr>
        <w:pStyle w:val="a6"/>
        <w:shd w:val="clear" w:color="auto" w:fill="auto"/>
        <w:spacing w:after="0" w:line="480" w:lineRule="exact"/>
        <w:ind w:left="20" w:firstLine="0"/>
        <w:jc w:val="left"/>
      </w:pPr>
      <w:r>
        <w:rPr>
          <w:rStyle w:val="1"/>
          <w:color w:val="000000"/>
          <w:lang w:eastAsia="en-US"/>
        </w:rPr>
        <w:lastRenderedPageBreak/>
        <w:t>That patient merit of t</w:t>
      </w:r>
      <w:r>
        <w:rPr>
          <w:rStyle w:val="1"/>
          <w:color w:val="000000"/>
          <w:lang w:eastAsia="en-US"/>
        </w:rPr>
        <w:t>he unworthy takes.</w:t>
      </w:r>
    </w:p>
    <w:p w:rsidR="00000000" w:rsidRDefault="00FF4EAE">
      <w:pPr>
        <w:pStyle w:val="a6"/>
        <w:shd w:val="clear" w:color="auto" w:fill="auto"/>
        <w:spacing w:after="0" w:line="480" w:lineRule="exact"/>
        <w:ind w:left="20" w:right="1020" w:firstLine="0"/>
        <w:jc w:val="left"/>
      </w:pPr>
      <w:r>
        <w:rPr>
          <w:rStyle w:val="1"/>
          <w:color w:val="000000"/>
          <w:lang w:eastAsia="en-US"/>
        </w:rPr>
        <w:t>When he himself might his quietus make With a bare bodkin?</w:t>
      </w:r>
    </w:p>
    <w:p w:rsidR="00000000" w:rsidRDefault="00FF4EAE">
      <w:pPr>
        <w:pStyle w:val="a6"/>
        <w:shd w:val="clear" w:color="auto" w:fill="auto"/>
        <w:spacing w:after="0" w:line="480" w:lineRule="exact"/>
        <w:ind w:left="20" w:firstLine="0"/>
        <w:jc w:val="left"/>
      </w:pPr>
      <w:r>
        <w:rPr>
          <w:rStyle w:val="1"/>
          <w:color w:val="000000"/>
          <w:lang w:eastAsia="en-US"/>
        </w:rPr>
        <w:t>Who would fardels bear,</w:t>
      </w:r>
    </w:p>
    <w:p w:rsidR="00000000" w:rsidRDefault="00FF4EAE">
      <w:pPr>
        <w:pStyle w:val="a6"/>
        <w:shd w:val="clear" w:color="auto" w:fill="auto"/>
        <w:spacing w:after="0" w:line="480" w:lineRule="exact"/>
        <w:ind w:left="20" w:right="1020" w:firstLine="0"/>
        <w:jc w:val="left"/>
      </w:pPr>
      <w:r>
        <w:rPr>
          <w:rStyle w:val="1"/>
          <w:color w:val="000000"/>
          <w:lang w:eastAsia="en-US"/>
        </w:rPr>
        <w:t>To grand and sweet under a weary life But that the dread of something after death The undescovered country from whose bum No traveler returns, puzzles</w:t>
      </w:r>
      <w:r>
        <w:rPr>
          <w:rStyle w:val="1"/>
          <w:color w:val="000000"/>
          <w:lang w:eastAsia="en-US"/>
        </w:rPr>
        <w:t xml:space="preserve"> the will.</w:t>
      </w:r>
    </w:p>
    <w:p w:rsidR="00000000" w:rsidRDefault="00FF4EAE">
      <w:pPr>
        <w:pStyle w:val="a6"/>
        <w:shd w:val="clear" w:color="auto" w:fill="auto"/>
        <w:spacing w:after="0" w:line="480" w:lineRule="exact"/>
        <w:ind w:left="20" w:right="1020" w:firstLine="0"/>
        <w:jc w:val="left"/>
      </w:pPr>
      <w:r>
        <w:rPr>
          <w:rStyle w:val="1"/>
          <w:color w:val="000000"/>
          <w:lang w:eastAsia="en-US"/>
        </w:rPr>
        <w:t>And make us rather bear those ills we have Than fly to others that we know not of.</w:t>
      </w:r>
    </w:p>
    <w:p w:rsidR="00000000" w:rsidRDefault="00FF4EAE">
      <w:pPr>
        <w:pStyle w:val="a6"/>
        <w:shd w:val="clear" w:color="auto" w:fill="auto"/>
        <w:spacing w:after="0" w:line="480" w:lineRule="exact"/>
        <w:ind w:left="20" w:right="260" w:firstLine="0"/>
        <w:jc w:val="left"/>
        <w:sectPr w:rsidR="00000000">
          <w:type w:val="continuous"/>
          <w:pgSz w:w="16838" w:h="23810"/>
          <w:pgMar w:top="3999" w:right="5464" w:bottom="10555" w:left="5488" w:header="0" w:footer="3" w:gutter="0"/>
          <w:cols w:space="720"/>
          <w:noEndnote/>
          <w:docGrid w:linePitch="360"/>
        </w:sectPr>
      </w:pPr>
      <w:r>
        <w:rPr>
          <w:rStyle w:val="1"/>
          <w:color w:val="000000"/>
          <w:lang w:eastAsia="en-US"/>
        </w:rPr>
        <w:t>Thus conscience does make cowards of us all, And thus the native hue of resolution As sicklied with the pale case of thought And enterprises of great pitch and mo</w:t>
      </w:r>
      <w:r>
        <w:rPr>
          <w:rStyle w:val="1"/>
          <w:color w:val="000000"/>
          <w:lang w:eastAsia="en-US"/>
        </w:rPr>
        <w:t xml:space="preserve">ment With this regard their currents turn away And lose the name of action To suffer, endure evil? To die? No, to act to fight. </w:t>
      </w:r>
      <w:r>
        <w:rPr>
          <w:rStyle w:val="aa"/>
          <w:color w:val="000000"/>
          <w:lang w:eastAsia="en-US"/>
        </w:rPr>
        <w:t>(Music of fortitude and decision)</w:t>
      </w:r>
    </w:p>
    <w:p w:rsidR="00000000" w:rsidRDefault="00FF4EAE">
      <w:pPr>
        <w:pStyle w:val="a6"/>
        <w:shd w:val="clear" w:color="auto" w:fill="auto"/>
        <w:tabs>
          <w:tab w:val="right" w:pos="6902"/>
        </w:tabs>
        <w:spacing w:after="0" w:line="480" w:lineRule="exact"/>
        <w:ind w:left="460" w:right="2620" w:firstLine="0"/>
        <w:jc w:val="left"/>
      </w:pPr>
      <w:r>
        <w:rPr>
          <w:rStyle w:val="1"/>
          <w:color w:val="000000"/>
          <w:lang w:eastAsia="en-US"/>
        </w:rPr>
        <w:lastRenderedPageBreak/>
        <w:t>«And in this harsh world draw thy breath in pain To tell the story.</w:t>
      </w:r>
      <w:r>
        <w:rPr>
          <w:rStyle w:val="1"/>
          <w:color w:val="000000"/>
          <w:lang w:eastAsia="en-US"/>
        </w:rPr>
        <w:tab/>
      </w:r>
    </w:p>
    <w:p w:rsidR="00000000" w:rsidRDefault="00FF4EAE">
      <w:pPr>
        <w:pStyle w:val="a6"/>
        <w:shd w:val="clear" w:color="auto" w:fill="auto"/>
        <w:spacing w:after="0" w:line="480" w:lineRule="exact"/>
        <w:ind w:left="460" w:firstLine="0"/>
        <w:jc w:val="left"/>
      </w:pPr>
      <w:r>
        <w:rPr>
          <w:rStyle w:val="1"/>
          <w:color w:val="000000"/>
          <w:lang w:eastAsia="en-US"/>
        </w:rPr>
        <w:t xml:space="preserve">He </w:t>
      </w:r>
      <w:r>
        <w:rPr>
          <w:rStyle w:val="ab"/>
          <w:color w:val="000000"/>
          <w:lang w:eastAsia="en-US"/>
        </w:rPr>
        <w:t>doesn’t</w:t>
      </w:r>
      <w:r>
        <w:rPr>
          <w:rStyle w:val="1"/>
          <w:color w:val="000000"/>
          <w:lang w:eastAsia="en-US"/>
        </w:rPr>
        <w:t xml:space="preserve"> want people to consider him as a dishonest Prince. </w:t>
      </w:r>
      <w:r>
        <w:rPr>
          <w:rStyle w:val="1"/>
          <w:color w:val="000000"/>
          <w:lang w:val="ru-RU"/>
        </w:rPr>
        <w:t>»</w:t>
      </w:r>
    </w:p>
    <w:p w:rsidR="00000000" w:rsidRDefault="00FF4EAE">
      <w:pPr>
        <w:pStyle w:val="a6"/>
        <w:shd w:val="clear" w:color="auto" w:fill="auto"/>
        <w:spacing w:after="0" w:line="480" w:lineRule="exact"/>
        <w:ind w:left="460" w:right="100" w:firstLine="680"/>
        <w:jc w:val="both"/>
      </w:pPr>
      <w:r>
        <w:rPr>
          <w:rStyle w:val="1"/>
          <w:color w:val="000000"/>
          <w:lang w:val="ru-RU"/>
        </w:rPr>
        <w:t>Трагические герои погибают, но ни Клавдии, ни</w:t>
      </w:r>
      <w:r>
        <w:rPr>
          <w:rStyle w:val="1"/>
          <w:color w:val="000000"/>
          <w:lang w:eastAsia="en-US"/>
        </w:rPr>
        <w:t xml:space="preserve"> </w:t>
      </w:r>
      <w:r>
        <w:rPr>
          <w:rStyle w:val="1"/>
          <w:color w:val="000000"/>
          <w:lang w:val="ru-RU"/>
        </w:rPr>
        <w:t xml:space="preserve">Розенкранции не суждено освободить людей от зла, разрушения, справедливости. На трон садится честный достойный принц из </w:t>
      </w:r>
      <w:r>
        <w:rPr>
          <w:rStyle w:val="1"/>
          <w:color w:val="000000"/>
          <w:lang w:eastAsia="en-US"/>
        </w:rPr>
        <w:t>Norway.</w:t>
      </w:r>
    </w:p>
    <w:p w:rsidR="00000000" w:rsidRDefault="00FF4EAE">
      <w:pPr>
        <w:pStyle w:val="a6"/>
        <w:shd w:val="clear" w:color="auto" w:fill="auto"/>
        <w:spacing w:after="0" w:line="480" w:lineRule="exact"/>
        <w:ind w:left="460" w:right="100" w:firstLine="680"/>
        <w:jc w:val="both"/>
      </w:pPr>
      <w:r>
        <w:rPr>
          <w:rStyle w:val="1"/>
          <w:color w:val="000000"/>
          <w:lang w:val="ru-RU"/>
        </w:rPr>
        <w:t>вечер был заснят</w:t>
      </w:r>
      <w:r>
        <w:rPr>
          <w:rStyle w:val="1"/>
          <w:color w:val="000000"/>
          <w:lang w:val="ru-RU"/>
        </w:rPr>
        <w:t xml:space="preserve"> на видео пленку, был оформлен фотоальбом с интересными кадрами постановки. Участники вечера высказали свои впечатления, мнения при работе над образом героя. Учитель убежден, что опыт коллективного участия в этом выступлении оставит свой индивидуальный сле</w:t>
      </w:r>
      <w:r>
        <w:rPr>
          <w:rStyle w:val="1"/>
          <w:color w:val="000000"/>
          <w:lang w:val="ru-RU"/>
        </w:rPr>
        <w:t xml:space="preserve">д в памяти детей и сыграет положительную роль в их последующей жизни. </w:t>
      </w:r>
      <w:r>
        <w:rPr>
          <w:rStyle w:val="113"/>
          <w:color w:val="000000"/>
        </w:rPr>
        <w:t>Под</w:t>
      </w:r>
      <w:r>
        <w:rPr>
          <w:rStyle w:val="1120"/>
          <w:color w:val="000000"/>
        </w:rPr>
        <w:t>робно остан</w:t>
      </w:r>
      <w:r>
        <w:rPr>
          <w:rStyle w:val="113"/>
          <w:color w:val="000000"/>
        </w:rPr>
        <w:t>анвливается</w:t>
      </w:r>
      <w:r>
        <w:rPr>
          <w:rStyle w:val="1110"/>
          <w:color w:val="000000"/>
        </w:rPr>
        <w:t xml:space="preserve"> учительна главном</w:t>
      </w:r>
    </w:p>
    <w:p w:rsidR="00000000" w:rsidRDefault="00FF4EAE">
      <w:pPr>
        <w:pStyle w:val="a6"/>
        <w:shd w:val="clear" w:color="auto" w:fill="auto"/>
        <w:spacing w:after="1188" w:line="480" w:lineRule="exact"/>
        <w:ind w:left="460" w:right="100" w:firstLine="680"/>
        <w:jc w:val="both"/>
      </w:pPr>
      <w:r>
        <w:rPr>
          <w:rStyle w:val="1"/>
          <w:color w:val="000000"/>
          <w:lang w:val="ru-RU"/>
        </w:rPr>
        <w:t>У Гамлета есть и энергия, мудрость, ненависть к угнетению. Одновременно он ощущает огорчение и разочарование, так как он знает зло можно искор</w:t>
      </w:r>
      <w:r>
        <w:rPr>
          <w:rStyle w:val="1"/>
          <w:color w:val="000000"/>
          <w:lang w:val="ru-RU"/>
        </w:rPr>
        <w:t>енить только с корнями.</w:t>
      </w:r>
    </w:p>
    <w:p w:rsidR="00000000" w:rsidRDefault="00FF4EAE">
      <w:pPr>
        <w:pStyle w:val="af"/>
        <w:shd w:val="clear" w:color="auto" w:fill="auto"/>
        <w:spacing w:line="270" w:lineRule="exact"/>
        <w:ind w:left="5860"/>
      </w:pPr>
      <w:r>
        <w:rPr>
          <w:lang w:val="ru-RU"/>
        </w:rPr>
        <mc:AlternateContent>
          <mc:Choice Requires="wps">
            <w:drawing>
              <wp:anchor distT="27940" distB="0" distL="63500" distR="63500" simplePos="0" relativeHeight="251672576" behindDoc="1" locked="0" layoutInCell="1" allowOverlap="1">
                <wp:simplePos x="0" y="0"/>
                <wp:positionH relativeFrom="margin">
                  <wp:posOffset>240030</wp:posOffset>
                </wp:positionH>
                <wp:positionV relativeFrom="paragraph">
                  <wp:posOffset>5102860</wp:posOffset>
                </wp:positionV>
                <wp:extent cx="6236970" cy="2611120"/>
                <wp:effectExtent l="1905" t="0" r="0" b="3810"/>
                <wp:wrapSquare wrapText="bothSides"/>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970" cy="261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pStyle w:val="a6"/>
                              <w:shd w:val="clear" w:color="auto" w:fill="auto"/>
                              <w:spacing w:after="0" w:line="480" w:lineRule="exact"/>
                              <w:ind w:left="120" w:firstLine="0"/>
                              <w:jc w:val="both"/>
                            </w:pPr>
                            <w:r>
                              <w:rPr>
                                <w:rStyle w:val="Exact0"/>
                                <w:color w:val="000000"/>
                                <w:spacing w:val="0"/>
                                <w:sz w:val="24"/>
                                <w:szCs w:val="24"/>
                              </w:rPr>
                              <w:t xml:space="preserve">Он хочет раскрыть преступление Клавдия, брата </w:t>
                            </w:r>
                            <w:r>
                              <w:rPr>
                                <w:rStyle w:val="Exact1"/>
                                <w:color w:val="000000"/>
                                <w:spacing w:val="0"/>
                              </w:rPr>
                              <w:t>отца Гамлета и</w:t>
                            </w:r>
                            <w:r>
                              <w:rPr>
                                <w:rStyle w:val="Exact0"/>
                                <w:color w:val="000000"/>
                                <w:spacing w:val="0"/>
                                <w:sz w:val="24"/>
                                <w:szCs w:val="24"/>
                              </w:rPr>
                              <w:t xml:space="preserve"> установить правление справедливости. Клавдий изобличен. Молодой </w:t>
                            </w:r>
                            <w:r>
                              <w:rPr>
                                <w:rStyle w:val="Exact0"/>
                                <w:color w:val="000000"/>
                                <w:spacing w:val="0"/>
                                <w:sz w:val="24"/>
                                <w:szCs w:val="24"/>
                                <w:lang w:val="en-US" w:eastAsia="en-US"/>
                              </w:rPr>
                              <w:t xml:space="preserve">Fortinbras </w:t>
                            </w:r>
                            <w:r>
                              <w:rPr>
                                <w:rStyle w:val="Exact0"/>
                                <w:color w:val="000000"/>
                                <w:spacing w:val="0"/>
                                <w:sz w:val="24"/>
                                <w:szCs w:val="24"/>
                              </w:rPr>
                              <w:t>избирается на трон королевства. Многие люди поддерживают Гамлета и любят его. Он верит в силу че</w:t>
                            </w:r>
                            <w:r>
                              <w:rPr>
                                <w:rStyle w:val="Exact0"/>
                                <w:color w:val="000000"/>
                                <w:spacing w:val="0"/>
                                <w:sz w:val="24"/>
                                <w:szCs w:val="24"/>
                              </w:rPr>
                              <w:t>ловечества и судьбу. Ему противопоставлен жестокий, предательский мир.</w:t>
                            </w:r>
                          </w:p>
                          <w:p w:rsidR="00000000" w:rsidRDefault="00FF4EAE">
                            <w:pPr>
                              <w:pStyle w:val="a6"/>
                              <w:shd w:val="clear" w:color="auto" w:fill="auto"/>
                              <w:spacing w:after="0" w:line="480" w:lineRule="exact"/>
                              <w:ind w:firstLine="280"/>
                              <w:jc w:val="both"/>
                            </w:pPr>
                            <w:r>
                              <w:rPr>
                                <w:rStyle w:val="Exact0"/>
                                <w:color w:val="000000"/>
                                <w:spacing w:val="0"/>
                                <w:sz w:val="24"/>
                                <w:szCs w:val="24"/>
                              </w:rPr>
                              <w:t>его отец был отравлен братом Клавдием. Клавдий становится королем Дании. Гертруда, королева выходит замуж за убийцу своего первого мужа. Она страдает, но она - безвольное, достойное жал</w:t>
                            </w:r>
                            <w:r>
                              <w:rPr>
                                <w:rStyle w:val="Exact0"/>
                                <w:color w:val="000000"/>
                                <w:spacing w:val="0"/>
                                <w:sz w:val="24"/>
                                <w:szCs w:val="24"/>
                              </w:rPr>
                              <w:t>ости существо Гамлет умирает с</w:t>
                            </w:r>
                          </w:p>
                          <w:p w:rsidR="00000000" w:rsidRDefault="00FF4EAE">
                            <w:pPr>
                              <w:pStyle w:val="a6"/>
                              <w:shd w:val="clear" w:color="auto" w:fill="auto"/>
                              <w:spacing w:after="0" w:line="480" w:lineRule="exact"/>
                              <w:ind w:firstLine="280"/>
                              <w:jc w:val="both"/>
                            </w:pPr>
                            <w:r>
                              <w:rPr>
                                <w:rStyle w:val="Exact0"/>
                                <w:color w:val="000000"/>
                                <w:spacing w:val="0"/>
                                <w:sz w:val="24"/>
                                <w:szCs w:val="24"/>
                              </w:rPr>
                              <w:t>надеждой на правильную жизжь в стране.</w:t>
                            </w:r>
                          </w:p>
                          <w:p w:rsidR="00000000" w:rsidRDefault="00FF4EAE">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18.9pt;margin-top:401.8pt;width:491.1pt;height:205.6pt;z-index:-251643904;visibility:visible;mso-wrap-style:square;mso-width-percent:0;mso-height-percent:0;mso-wrap-distance-left:5pt;mso-wrap-distance-top:2.2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0hFsQIAALI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" filled="f" stroked="f">
                <v:textbox style="mso-fit-shape-to-text:t" inset="0,0,0,0">
                  <w:txbxContent>
                    <w:p w:rsidR="00000000" w:rsidRDefault="00FF4EAE">
                      <w:pPr>
                        <w:pStyle w:val="a6"/>
                        <w:shd w:val="clear" w:color="auto" w:fill="auto"/>
                        <w:spacing w:after="0" w:line="480" w:lineRule="exact"/>
                        <w:ind w:left="120" w:firstLine="0"/>
                        <w:jc w:val="both"/>
                      </w:pPr>
                      <w:r>
                        <w:rPr>
                          <w:rStyle w:val="Exact0"/>
                          <w:color w:val="000000"/>
                          <w:spacing w:val="0"/>
                          <w:sz w:val="24"/>
                          <w:szCs w:val="24"/>
                        </w:rPr>
                        <w:t xml:space="preserve">Он хочет раскрыть преступление Клавдия, брата </w:t>
                      </w:r>
                      <w:r>
                        <w:rPr>
                          <w:rStyle w:val="Exact1"/>
                          <w:color w:val="000000"/>
                          <w:spacing w:val="0"/>
                        </w:rPr>
                        <w:t>отца Гамлета и</w:t>
                      </w:r>
                      <w:r>
                        <w:rPr>
                          <w:rStyle w:val="Exact0"/>
                          <w:color w:val="000000"/>
                          <w:spacing w:val="0"/>
                          <w:sz w:val="24"/>
                          <w:szCs w:val="24"/>
                        </w:rPr>
                        <w:t xml:space="preserve"> установить правление справедливости. Клавдий изобличен. Молодой </w:t>
                      </w:r>
                      <w:r>
                        <w:rPr>
                          <w:rStyle w:val="Exact0"/>
                          <w:color w:val="000000"/>
                          <w:spacing w:val="0"/>
                          <w:sz w:val="24"/>
                          <w:szCs w:val="24"/>
                          <w:lang w:val="en-US" w:eastAsia="en-US"/>
                        </w:rPr>
                        <w:t xml:space="preserve">Fortinbras </w:t>
                      </w:r>
                      <w:r>
                        <w:rPr>
                          <w:rStyle w:val="Exact0"/>
                          <w:color w:val="000000"/>
                          <w:spacing w:val="0"/>
                          <w:sz w:val="24"/>
                          <w:szCs w:val="24"/>
                        </w:rPr>
                        <w:t>избирается на трон королевства. Многие люди поддерживают Гамлета и любят его. Он верит в силу че</w:t>
                      </w:r>
                      <w:r>
                        <w:rPr>
                          <w:rStyle w:val="Exact0"/>
                          <w:color w:val="000000"/>
                          <w:spacing w:val="0"/>
                          <w:sz w:val="24"/>
                          <w:szCs w:val="24"/>
                        </w:rPr>
                        <w:t>ловечества и судьбу. Ему противопоставлен жестокий, предательский мир.</w:t>
                      </w:r>
                    </w:p>
                    <w:p w:rsidR="00000000" w:rsidRDefault="00FF4EAE">
                      <w:pPr>
                        <w:pStyle w:val="a6"/>
                        <w:shd w:val="clear" w:color="auto" w:fill="auto"/>
                        <w:spacing w:after="0" w:line="480" w:lineRule="exact"/>
                        <w:ind w:firstLine="280"/>
                        <w:jc w:val="both"/>
                      </w:pPr>
                      <w:r>
                        <w:rPr>
                          <w:rStyle w:val="Exact0"/>
                          <w:color w:val="000000"/>
                          <w:spacing w:val="0"/>
                          <w:sz w:val="24"/>
                          <w:szCs w:val="24"/>
                        </w:rPr>
                        <w:t>его отец был отравлен братом Клавдием. Клавдий становится королем Дании. Гертруда, королева выходит замуж за убийцу своего первого мужа. Она страдает, но она - безвольное, достойное жал</w:t>
                      </w:r>
                      <w:r>
                        <w:rPr>
                          <w:rStyle w:val="Exact0"/>
                          <w:color w:val="000000"/>
                          <w:spacing w:val="0"/>
                          <w:sz w:val="24"/>
                          <w:szCs w:val="24"/>
                        </w:rPr>
                        <w:t>ости существо Гамлет умирает с</w:t>
                      </w:r>
                    </w:p>
                    <w:p w:rsidR="00000000" w:rsidRDefault="00FF4EAE">
                      <w:pPr>
                        <w:pStyle w:val="a6"/>
                        <w:shd w:val="clear" w:color="auto" w:fill="auto"/>
                        <w:spacing w:after="0" w:line="480" w:lineRule="exact"/>
                        <w:ind w:firstLine="280"/>
                        <w:jc w:val="both"/>
                      </w:pPr>
                      <w:r>
                        <w:rPr>
                          <w:rStyle w:val="Exact0"/>
                          <w:color w:val="000000"/>
                          <w:spacing w:val="0"/>
                          <w:sz w:val="24"/>
                          <w:szCs w:val="24"/>
                        </w:rPr>
                        <w:t>надеждой на правильную жизжь в стране.</w:t>
                      </w:r>
                    </w:p>
                    <w:p w:rsidR="00000000" w:rsidRDefault="00FF4EAE">
                      <w:pPr>
                        <w:rPr>
                          <w:color w:val="auto"/>
                          <w:lang w:eastAsia="ru-RU"/>
                        </w:rPr>
                      </w:pPr>
                    </w:p>
                  </w:txbxContent>
                </v:textbox>
                <w10:wrap type="square" anchorx="margin"/>
              </v:shape>
            </w:pict>
          </mc:Fallback>
        </mc:AlternateContent>
      </w:r>
      <w:r>
        <w:rPr>
          <w:rStyle w:val="ae"/>
          <w:b/>
          <w:bCs/>
          <w:i/>
          <w:iCs/>
          <w:noProof w:val="0"/>
          <w:color w:val="000000"/>
          <w:lang w:val="ru-RU"/>
        </w:rPr>
        <w:t>\</w:t>
      </w:r>
      <w:r>
        <w:br w:type="page"/>
      </w:r>
    </w:p>
    <w:p w:rsidR="00000000" w:rsidRDefault="00FF4EAE">
      <w:pPr>
        <w:pStyle w:val="a6"/>
        <w:shd w:val="clear" w:color="auto" w:fill="auto"/>
        <w:spacing w:after="0" w:line="485" w:lineRule="exact"/>
        <w:ind w:left="20" w:right="20" w:firstLine="700"/>
        <w:jc w:val="both"/>
      </w:pPr>
      <w:r>
        <w:rPr>
          <w:rStyle w:val="1"/>
          <w:color w:val="000000"/>
          <w:lang w:val="ru-RU"/>
        </w:rPr>
        <w:lastRenderedPageBreak/>
        <w:t>Неимоверными усилиями достигали актеры сценической выразительности.</w:t>
      </w:r>
    </w:p>
    <w:p w:rsidR="00000000" w:rsidRDefault="00FF4EAE">
      <w:pPr>
        <w:pStyle w:val="a6"/>
        <w:shd w:val="clear" w:color="auto" w:fill="auto"/>
        <w:spacing w:after="0" w:line="485" w:lineRule="exact"/>
        <w:ind w:left="20" w:right="20" w:firstLine="700"/>
        <w:jc w:val="both"/>
      </w:pPr>
      <w:r>
        <w:rPr>
          <w:rStyle w:val="1"/>
          <w:color w:val="000000"/>
          <w:lang w:val="ru-RU"/>
        </w:rPr>
        <w:t xml:space="preserve">Затем шел тщательный выбор на роли, сонеты, определялась музыка для каждого персонажа. Костюмы нам предоставил </w:t>
      </w:r>
      <w:r>
        <w:rPr>
          <w:rStyle w:val="1"/>
          <w:color w:val="000000"/>
          <w:lang w:val="ru-RU"/>
        </w:rPr>
        <w:t>клуб «Нефтяник». Дети радовались, что их мечта осуществляется, но они не знали, какие тяжкие душевные страдания требовала работа по непосильному проникновению во внутренний мир героев.</w:t>
      </w:r>
    </w:p>
    <w:p w:rsidR="00000000" w:rsidRDefault="00FF4EAE">
      <w:pPr>
        <w:pStyle w:val="116"/>
        <w:shd w:val="clear" w:color="auto" w:fill="auto"/>
        <w:ind w:left="20" w:right="20"/>
      </w:pPr>
      <w:r>
        <w:rPr>
          <w:rStyle w:val="115"/>
          <w:color w:val="000000"/>
        </w:rPr>
        <w:t>Гамлет многострронне изменяется в настроении в направлении мысли, в хар</w:t>
      </w:r>
      <w:r>
        <w:rPr>
          <w:rStyle w:val="115"/>
          <w:color w:val="000000"/>
        </w:rPr>
        <w:t>актере поступков: негодует, возмущается, разочаровывается,</w:t>
      </w:r>
    </w:p>
    <w:p w:rsidR="00000000" w:rsidRDefault="00FF4EAE">
      <w:pPr>
        <w:rPr>
          <w:color w:val="auto"/>
          <w:lang w:eastAsia="ru-RU"/>
        </w:rPr>
      </w:pPr>
    </w:p>
    <w:p w:rsidR="00000000" w:rsidRDefault="00FF4EAE">
      <w:pPr>
        <w:pStyle w:val="a6"/>
        <w:shd w:val="clear" w:color="auto" w:fill="auto"/>
        <w:spacing w:after="0" w:line="480" w:lineRule="exact"/>
        <w:ind w:left="20" w:right="20" w:firstLine="0"/>
        <w:jc w:val="both"/>
      </w:pPr>
      <w:r>
        <w:rPr>
          <w:rStyle w:val="1"/>
          <w:color w:val="000000"/>
          <w:lang w:val="ru-RU"/>
        </w:rPr>
        <w:t>притворяется сумасшедшим, в то же время, раскрывая свою душу, его живость, решимость придают ему Постоянные изменения в нем от сцены к сцене,</w:t>
      </w:r>
    </w:p>
    <w:p w:rsidR="00000000" w:rsidRDefault="00FF4EAE">
      <w:pPr>
        <w:pStyle w:val="12"/>
        <w:shd w:val="clear" w:color="auto" w:fill="auto"/>
        <w:tabs>
          <w:tab w:val="center" w:pos="8369"/>
        </w:tabs>
        <w:spacing w:line="480" w:lineRule="exact"/>
        <w:ind w:left="20" w:firstLine="700"/>
        <w:jc w:val="both"/>
      </w:pPr>
      <w:r>
        <w:fldChar w:fldCharType="begin"/>
      </w:r>
      <w:r>
        <w:instrText xml:space="preserve"> TOC \o "1-5" \h \z </w:instrText>
      </w:r>
      <w:r>
        <w:fldChar w:fldCharType="separate"/>
      </w:r>
      <w:r>
        <w:rPr>
          <w:rStyle w:val="ac"/>
          <w:color w:val="000000"/>
          <w:lang w:eastAsia="en-US"/>
        </w:rPr>
        <w:t>«The time id our joint</w:t>
      </w:r>
      <w:r>
        <w:rPr>
          <w:rStyle w:val="ac"/>
          <w:color w:val="000000"/>
          <w:lang w:eastAsia="en-US"/>
        </w:rPr>
        <w:tab/>
      </w:r>
    </w:p>
    <w:p w:rsidR="00000000" w:rsidRDefault="00FF4EAE">
      <w:pPr>
        <w:pStyle w:val="12"/>
        <w:shd w:val="clear" w:color="auto" w:fill="auto"/>
        <w:tabs>
          <w:tab w:val="left" w:pos="989"/>
          <w:tab w:val="left" w:pos="6633"/>
        </w:tabs>
        <w:spacing w:line="480" w:lineRule="exact"/>
        <w:ind w:left="20" w:firstLine="700"/>
        <w:jc w:val="both"/>
      </w:pPr>
      <w:r>
        <w:rPr>
          <w:rStyle w:val="ac"/>
          <w:color w:val="000000"/>
          <w:lang w:val="ru-RU"/>
        </w:rPr>
        <w:t>О</w:t>
      </w:r>
      <w:r>
        <w:rPr>
          <w:rStyle w:val="ac"/>
          <w:color w:val="000000"/>
          <w:lang w:val="ru-RU"/>
        </w:rPr>
        <w:tab/>
      </w:r>
      <w:r>
        <w:rPr>
          <w:rStyle w:val="ac"/>
          <w:color w:val="000000"/>
          <w:lang w:eastAsia="en-US"/>
        </w:rPr>
        <w:t>cursed spite</w:t>
      </w:r>
      <w:r>
        <w:rPr>
          <w:rStyle w:val="ac"/>
          <w:color w:val="000000"/>
          <w:lang w:eastAsia="en-US"/>
        </w:rPr>
        <w:tab/>
      </w:r>
    </w:p>
    <w:p w:rsidR="00000000" w:rsidRDefault="00FF4EAE">
      <w:pPr>
        <w:pStyle w:val="12"/>
        <w:shd w:val="clear" w:color="auto" w:fill="auto"/>
        <w:spacing w:line="480" w:lineRule="exact"/>
        <w:ind w:left="20" w:firstLine="700"/>
        <w:jc w:val="both"/>
      </w:pPr>
      <w:r>
        <w:rPr>
          <w:rStyle w:val="ac"/>
          <w:color w:val="000000"/>
          <w:lang w:eastAsia="en-US"/>
        </w:rPr>
        <w:t>That never I was born to set</w:t>
      </w:r>
    </w:p>
    <w:p w:rsidR="00000000" w:rsidRDefault="00FF4EAE">
      <w:pPr>
        <w:pStyle w:val="12"/>
        <w:shd w:val="clear" w:color="auto" w:fill="auto"/>
        <w:tabs>
          <w:tab w:val="center" w:pos="8369"/>
        </w:tabs>
        <w:spacing w:after="416" w:line="480" w:lineRule="exact"/>
        <w:ind w:left="20" w:firstLine="700"/>
        <w:jc w:val="both"/>
      </w:pPr>
      <w:r>
        <w:rPr>
          <w:rStyle w:val="ac"/>
          <w:color w:val="000000"/>
          <w:lang w:eastAsia="en-US"/>
        </w:rPr>
        <w:t xml:space="preserve">It right. </w:t>
      </w:r>
      <w:r>
        <w:rPr>
          <w:rStyle w:val="ac"/>
          <w:color w:val="000000"/>
          <w:lang w:val="ru-RU"/>
        </w:rPr>
        <w:t>»</w:t>
      </w:r>
      <w:r>
        <w:rPr>
          <w:rStyle w:val="ac"/>
          <w:color w:val="000000"/>
          <w:lang w:val="ru-RU"/>
        </w:rPr>
        <w:tab/>
      </w:r>
    </w:p>
    <w:p w:rsidR="00000000" w:rsidRDefault="00FF4EAE">
      <w:pPr>
        <w:pStyle w:val="a6"/>
        <w:shd w:val="clear" w:color="auto" w:fill="auto"/>
        <w:spacing w:after="0" w:line="485" w:lineRule="exact"/>
        <w:ind w:left="20" w:right="20" w:firstLine="700"/>
        <w:jc w:val="both"/>
      </w:pPr>
      <w:r>
        <w:fldChar w:fldCharType="end"/>
      </w:r>
      <w:r>
        <w:rPr>
          <w:rStyle w:val="1"/>
          <w:color w:val="000000"/>
          <w:lang w:val="ru-RU"/>
        </w:rPr>
        <w:t>Шекспир не и</w:t>
      </w:r>
      <w:r>
        <w:rPr>
          <w:color w:val="000000"/>
          <w:u w:val="single"/>
          <w:lang w:val="ru-RU"/>
        </w:rPr>
        <w:t>меет равны</w:t>
      </w:r>
      <w:r>
        <w:rPr>
          <w:strike/>
          <w:color w:val="000000"/>
          <w:lang w:val="ru-RU"/>
        </w:rPr>
        <w:t>х в изобр</w:t>
      </w:r>
      <w:r>
        <w:rPr>
          <w:rStyle w:val="1"/>
          <w:color w:val="000000"/>
          <w:lang w:val="ru-RU"/>
        </w:rPr>
        <w:t>а</w:t>
      </w:r>
      <w:r>
        <w:rPr>
          <w:strike/>
          <w:color w:val="000000"/>
          <w:lang w:val="ru-RU"/>
        </w:rPr>
        <w:t>ж</w:t>
      </w:r>
      <w:r>
        <w:rPr>
          <w:rStyle w:val="1"/>
          <w:color w:val="000000"/>
          <w:lang w:val="ru-RU"/>
        </w:rPr>
        <w:t>е</w:t>
      </w:r>
      <w:r>
        <w:rPr>
          <w:strike/>
          <w:color w:val="000000"/>
          <w:lang w:val="ru-RU"/>
        </w:rPr>
        <w:t>нии т</w:t>
      </w:r>
      <w:r>
        <w:rPr>
          <w:color w:val="000000"/>
          <w:u w:val="single"/>
          <w:lang w:val="ru-RU"/>
        </w:rPr>
        <w:t>екучести, ди</w:t>
      </w:r>
      <w:r>
        <w:rPr>
          <w:rStyle w:val="1"/>
          <w:color w:val="000000"/>
          <w:lang w:val="ru-RU"/>
        </w:rPr>
        <w:t>намики жизни. ее мно</w:t>
      </w:r>
      <w:r>
        <w:rPr>
          <w:color w:val="000000"/>
          <w:u w:val="single"/>
          <w:lang w:val="ru-RU"/>
        </w:rPr>
        <w:t>госторонност</w:t>
      </w:r>
      <w:r>
        <w:rPr>
          <w:rStyle w:val="1"/>
          <w:color w:val="000000"/>
          <w:lang w:val="ru-RU"/>
        </w:rPr>
        <w:t xml:space="preserve">и. Гамлет - живой </w:t>
      </w:r>
      <w:r>
        <w:rPr>
          <w:rStyle w:val="1"/>
          <w:color w:val="000000"/>
          <w:lang w:eastAsia="en-US"/>
        </w:rPr>
        <w:t xml:space="preserve"> </w:t>
      </w:r>
      <w:r>
        <w:rPr>
          <w:rStyle w:val="1"/>
          <w:color w:val="000000"/>
          <w:lang w:val="ru-RU"/>
        </w:rPr>
        <w:t xml:space="preserve">образ человека, созданного мировым искусством, сценической выразительностью своей игры. У него </w:t>
      </w:r>
      <w:r>
        <w:rPr>
          <w:rStyle w:val="1"/>
          <w:color w:val="000000"/>
          <w:lang w:val="ru-RU"/>
        </w:rPr>
        <w:t>постоянные изменения в содержании поведения, живость, резвость. Но свободный разум Гамлета служит источником его же слабости и в итоге его гибели. Гамлета отличает мрачность, невыносимость видеть злобные, лицемерные лица. Грустные мысли, таинственное появл</w:t>
      </w:r>
      <w:r>
        <w:rPr>
          <w:rStyle w:val="1"/>
          <w:color w:val="000000"/>
          <w:lang w:val="ru-RU"/>
        </w:rPr>
        <w:t>ение призрака отравленного Клавдием его</w:t>
      </w:r>
    </w:p>
    <w:p w:rsidR="00000000" w:rsidRDefault="00FF4EAE">
      <w:pPr>
        <w:rPr>
          <w:color w:val="auto"/>
          <w:lang w:eastAsia="ru-RU"/>
        </w:rPr>
      </w:pPr>
    </w:p>
    <w:p w:rsidR="00000000" w:rsidRDefault="00FF4EAE">
      <w:pPr>
        <w:pStyle w:val="a6"/>
        <w:shd w:val="clear" w:color="auto" w:fill="auto"/>
        <w:spacing w:after="0" w:line="480" w:lineRule="exact"/>
        <w:ind w:left="20" w:right="20" w:firstLine="0"/>
        <w:jc w:val="both"/>
        <w:sectPr w:rsidR="00000000">
          <w:pgSz w:w="16838" w:h="23810"/>
          <w:pgMar w:top="4121" w:right="3176" w:bottom="4884" w:left="3176" w:header="0" w:footer="3" w:gutter="204"/>
          <w:cols w:space="720"/>
          <w:noEndnote/>
          <w:rtlGutter/>
          <w:docGrid w:linePitch="360"/>
        </w:sectPr>
      </w:pPr>
      <w:r>
        <w:rPr>
          <w:rStyle w:val="1"/>
          <w:color w:val="000000"/>
          <w:lang w:val="ru-RU"/>
        </w:rPr>
        <w:t>отца овладевают Гамлетом. Его решимость бороться с несправедливостью становится целью его жизни. Но разум Г амлета вместо того чтобы служить силой, повергает человека в бесконечные и мучительные страдания. Разум раз</w:t>
      </w:r>
      <w:r>
        <w:rPr>
          <w:rStyle w:val="1"/>
          <w:color w:val="000000"/>
          <w:lang w:val="ru-RU"/>
        </w:rPr>
        <w:t>рушает его героическую структуру. Он бессилен. Он понимает невозможность «вправить время». Он упрекает себя за медлительность и за нерешительность. Он делает акцент не на объективное состояние мира, а на переживание его человеком. Гамлет представитель своб</w:t>
      </w:r>
      <w:r>
        <w:rPr>
          <w:rStyle w:val="1"/>
          <w:color w:val="000000"/>
          <w:lang w:val="ru-RU"/>
        </w:rPr>
        <w:t>одного разума. Обращаясь к другу Горацио, Гамлет говорит:</w:t>
      </w:r>
    </w:p>
    <w:p w:rsidR="00000000" w:rsidRDefault="00FF4EAE">
      <w:pPr>
        <w:pStyle w:val="a6"/>
        <w:shd w:val="clear" w:color="auto" w:fill="auto"/>
        <w:spacing w:after="0" w:line="485" w:lineRule="exact"/>
        <w:ind w:left="20" w:firstLine="0"/>
        <w:jc w:val="left"/>
      </w:pPr>
      <w:r>
        <w:rPr>
          <w:rStyle w:val="ab"/>
          <w:color w:val="000000"/>
          <w:lang w:eastAsia="en-US"/>
        </w:rPr>
        <w:lastRenderedPageBreak/>
        <w:t>Queen:</w:t>
      </w:r>
      <w:r>
        <w:rPr>
          <w:rStyle w:val="1"/>
          <w:color w:val="000000"/>
          <w:lang w:eastAsia="en-US"/>
        </w:rPr>
        <w:t xml:space="preserve"> Mad as the see and the wind</w:t>
      </w:r>
    </w:p>
    <w:p w:rsidR="00000000" w:rsidRDefault="00FF4EAE">
      <w:pPr>
        <w:pStyle w:val="a6"/>
        <w:shd w:val="clear" w:color="auto" w:fill="auto"/>
        <w:spacing w:after="0" w:line="485" w:lineRule="exact"/>
        <w:ind w:left="960" w:right="1120" w:firstLine="0"/>
        <w:jc w:val="left"/>
      </w:pPr>
      <w:r>
        <w:rPr>
          <w:rStyle w:val="1"/>
          <w:color w:val="000000"/>
          <w:lang w:eastAsia="en-US"/>
        </w:rPr>
        <w:t>He is in lawless fit. He heard something stir, whips out his rapier, cries "A rat! A rat!”</w:t>
      </w:r>
    </w:p>
    <w:p w:rsidR="00000000" w:rsidRDefault="00FF4EAE">
      <w:pPr>
        <w:pStyle w:val="a6"/>
        <w:shd w:val="clear" w:color="auto" w:fill="auto"/>
        <w:spacing w:after="592" w:line="485" w:lineRule="exact"/>
        <w:ind w:left="960" w:firstLine="0"/>
        <w:jc w:val="left"/>
      </w:pPr>
      <w:r>
        <w:rPr>
          <w:rStyle w:val="1"/>
          <w:color w:val="000000"/>
          <w:lang w:eastAsia="en-US"/>
        </w:rPr>
        <w:t>And in his mad apprehension kills the unsee</w:t>
      </w:r>
      <w:r>
        <w:rPr>
          <w:rStyle w:val="1"/>
          <w:color w:val="000000"/>
          <w:lang w:eastAsia="en-US"/>
        </w:rPr>
        <w:t>n good old man Polonius.</w:t>
      </w:r>
    </w:p>
    <w:p w:rsidR="00000000" w:rsidRDefault="00FF4EAE">
      <w:pPr>
        <w:pStyle w:val="a6"/>
        <w:shd w:val="clear" w:color="auto" w:fill="auto"/>
        <w:spacing w:after="652" w:line="270" w:lineRule="exact"/>
        <w:ind w:left="20" w:firstLine="0"/>
        <w:jc w:val="left"/>
      </w:pPr>
      <w:r>
        <w:rPr>
          <w:rStyle w:val="ab"/>
          <w:color w:val="000000"/>
          <w:lang w:eastAsia="en-US"/>
        </w:rPr>
        <w:t>King:</w:t>
      </w:r>
      <w:r>
        <w:rPr>
          <w:rStyle w:val="1"/>
          <w:color w:val="000000"/>
          <w:lang w:eastAsia="en-US"/>
        </w:rPr>
        <w:t xml:space="preserve"> Heavy deed! He threats to you, to us, to everyone. Where has he gone?</w:t>
      </w:r>
    </w:p>
    <w:p w:rsidR="00000000" w:rsidRDefault="00FF4EAE">
      <w:pPr>
        <w:pStyle w:val="a6"/>
        <w:shd w:val="clear" w:color="auto" w:fill="auto"/>
        <w:spacing w:after="176" w:line="270" w:lineRule="exact"/>
        <w:ind w:left="20" w:firstLine="0"/>
        <w:jc w:val="left"/>
      </w:pPr>
      <w:r>
        <w:rPr>
          <w:rStyle w:val="ab"/>
          <w:color w:val="000000"/>
          <w:lang w:eastAsia="en-US"/>
        </w:rPr>
        <w:t>Queen:</w:t>
      </w:r>
      <w:r>
        <w:rPr>
          <w:rStyle w:val="1"/>
          <w:color w:val="000000"/>
          <w:lang w:eastAsia="en-US"/>
        </w:rPr>
        <w:t xml:space="preserve"> To draw apart the body he has killed.</w:t>
      </w:r>
    </w:p>
    <w:p w:rsidR="00000000" w:rsidRDefault="00FF4EAE">
      <w:pPr>
        <w:pStyle w:val="a6"/>
        <w:shd w:val="clear" w:color="auto" w:fill="auto"/>
        <w:spacing w:after="475" w:line="270" w:lineRule="exact"/>
        <w:ind w:left="960" w:firstLine="0"/>
        <w:jc w:val="left"/>
      </w:pPr>
      <w:r>
        <w:rPr>
          <w:rStyle w:val="1"/>
          <w:color w:val="000000"/>
          <w:lang w:eastAsia="en-US"/>
        </w:rPr>
        <w:t>He weeps for what he has done.</w:t>
      </w:r>
    </w:p>
    <w:p w:rsidR="00000000" w:rsidRDefault="00FF4EAE">
      <w:pPr>
        <w:pStyle w:val="a6"/>
        <w:shd w:val="clear" w:color="auto" w:fill="auto"/>
        <w:spacing w:after="0" w:line="485" w:lineRule="exact"/>
        <w:ind w:left="20" w:firstLine="0"/>
        <w:jc w:val="left"/>
      </w:pPr>
      <w:r>
        <w:rPr>
          <w:rStyle w:val="ab"/>
          <w:color w:val="000000"/>
          <w:lang w:eastAsia="en-US"/>
        </w:rPr>
        <w:t>King:</w:t>
      </w:r>
      <w:r>
        <w:rPr>
          <w:rStyle w:val="1"/>
          <w:color w:val="000000"/>
          <w:lang w:eastAsia="en-US"/>
        </w:rPr>
        <w:t xml:space="preserve"> Come here, Gertrude!</w:t>
      </w:r>
    </w:p>
    <w:p w:rsidR="00000000" w:rsidRDefault="00FF4EAE">
      <w:pPr>
        <w:pStyle w:val="a6"/>
        <w:shd w:val="clear" w:color="auto" w:fill="auto"/>
        <w:spacing w:after="0" w:line="485" w:lineRule="exact"/>
        <w:ind w:left="960" w:firstLine="0"/>
        <w:jc w:val="left"/>
      </w:pPr>
      <w:r>
        <w:rPr>
          <w:rStyle w:val="1"/>
          <w:color w:val="000000"/>
          <w:lang w:eastAsia="en-US"/>
        </w:rPr>
        <w:t>We will ship him hence.</w:t>
      </w:r>
    </w:p>
    <w:p w:rsidR="00000000" w:rsidRDefault="00FF4EAE">
      <w:pPr>
        <w:pStyle w:val="a6"/>
        <w:shd w:val="clear" w:color="auto" w:fill="auto"/>
        <w:spacing w:after="0" w:line="485" w:lineRule="exact"/>
        <w:ind w:left="960" w:firstLine="0"/>
        <w:jc w:val="left"/>
      </w:pPr>
      <w:r>
        <w:rPr>
          <w:rStyle w:val="1"/>
          <w:color w:val="000000"/>
          <w:lang w:eastAsia="en-US"/>
        </w:rPr>
        <w:t>Hamlet, come here!</w:t>
      </w:r>
    </w:p>
    <w:p w:rsidR="00000000" w:rsidRDefault="00FF4EAE">
      <w:pPr>
        <w:pStyle w:val="20"/>
        <w:shd w:val="clear" w:color="auto" w:fill="auto"/>
        <w:spacing w:before="0" w:after="424"/>
        <w:ind w:left="960" w:firstLine="0"/>
      </w:pPr>
      <w:r>
        <w:rPr>
          <w:rStyle w:val="2"/>
          <w:i/>
          <w:iCs/>
          <w:color w:val="000000"/>
          <w:lang w:eastAsia="en-US"/>
        </w:rPr>
        <w:t>(with demand)</w:t>
      </w:r>
    </w:p>
    <w:p w:rsidR="00000000" w:rsidRDefault="00FF4EAE">
      <w:pPr>
        <w:pStyle w:val="a6"/>
        <w:shd w:val="clear" w:color="auto" w:fill="auto"/>
        <w:spacing w:after="588" w:line="480" w:lineRule="exact"/>
        <w:ind w:left="20" w:right="260" w:firstLine="0"/>
        <w:jc w:val="left"/>
      </w:pPr>
      <w:r>
        <w:rPr>
          <w:rStyle w:val="ab"/>
          <w:color w:val="000000"/>
          <w:lang w:eastAsia="en-US"/>
        </w:rPr>
        <w:t>King:</w:t>
      </w:r>
      <w:r>
        <w:rPr>
          <w:rStyle w:val="1"/>
          <w:color w:val="000000"/>
          <w:lang w:eastAsia="en-US"/>
        </w:rPr>
        <w:t xml:space="preserve"> For what, your safety after what you have done we must send you to England you quickly. The bark is ready.</w:t>
      </w:r>
    </w:p>
    <w:p w:rsidR="00000000" w:rsidRDefault="00FF4EAE">
      <w:pPr>
        <w:pStyle w:val="a6"/>
        <w:shd w:val="clear" w:color="auto" w:fill="auto"/>
        <w:spacing w:after="167" w:line="270" w:lineRule="exact"/>
        <w:ind w:left="20" w:firstLine="0"/>
        <w:jc w:val="left"/>
      </w:pPr>
      <w:r>
        <w:rPr>
          <w:rStyle w:val="ab"/>
          <w:color w:val="000000"/>
          <w:lang w:eastAsia="en-US"/>
        </w:rPr>
        <w:t>Hamlet:</w:t>
      </w:r>
      <w:r>
        <w:rPr>
          <w:rStyle w:val="1"/>
          <w:color w:val="000000"/>
          <w:lang w:eastAsia="en-US"/>
        </w:rPr>
        <w:t xml:space="preserve"> Good! For England For England!</w:t>
      </w:r>
    </w:p>
    <w:p w:rsidR="00000000" w:rsidRDefault="00FF4EAE">
      <w:pPr>
        <w:pStyle w:val="a6"/>
        <w:shd w:val="clear" w:color="auto" w:fill="auto"/>
        <w:spacing w:after="656" w:line="270" w:lineRule="exact"/>
        <w:ind w:left="960" w:firstLine="0"/>
        <w:jc w:val="left"/>
      </w:pPr>
      <w:r>
        <w:rPr>
          <w:rStyle w:val="1"/>
          <w:color w:val="000000"/>
          <w:lang w:eastAsia="en-US"/>
        </w:rPr>
        <w:t>Farewell, dear mother!</w:t>
      </w:r>
    </w:p>
    <w:p w:rsidR="00000000" w:rsidRDefault="00FF4EAE">
      <w:pPr>
        <w:pStyle w:val="a6"/>
        <w:shd w:val="clear" w:color="auto" w:fill="auto"/>
        <w:spacing w:after="172" w:line="270" w:lineRule="exact"/>
        <w:ind w:left="20" w:firstLine="0"/>
        <w:jc w:val="left"/>
      </w:pPr>
      <w:r>
        <w:rPr>
          <w:rStyle w:val="ab"/>
          <w:color w:val="000000"/>
          <w:lang w:eastAsia="en-US"/>
        </w:rPr>
        <w:t>King:</w:t>
      </w:r>
      <w:r>
        <w:rPr>
          <w:rStyle w:val="1"/>
          <w:color w:val="000000"/>
          <w:lang w:eastAsia="en-US"/>
        </w:rPr>
        <w:t xml:space="preserve"> Your loving father, Hamlet.</w:t>
      </w:r>
    </w:p>
    <w:p w:rsidR="00000000" w:rsidRDefault="00FF4EAE">
      <w:pPr>
        <w:pStyle w:val="20"/>
        <w:shd w:val="clear" w:color="auto" w:fill="auto"/>
        <w:spacing w:before="0" w:after="480" w:line="270" w:lineRule="exact"/>
        <w:ind w:left="960" w:firstLine="0"/>
      </w:pPr>
      <w:r>
        <w:rPr>
          <w:rStyle w:val="2"/>
          <w:i/>
          <w:iCs/>
          <w:color w:val="000000"/>
          <w:lang w:eastAsia="en-US"/>
        </w:rPr>
        <w:t>(Hamlet goes away)</w:t>
      </w:r>
    </w:p>
    <w:p w:rsidR="00000000" w:rsidRDefault="00FF4EAE">
      <w:pPr>
        <w:pStyle w:val="a6"/>
        <w:shd w:val="clear" w:color="auto" w:fill="auto"/>
        <w:spacing w:after="0" w:line="485" w:lineRule="exact"/>
        <w:ind w:left="20" w:firstLine="0"/>
        <w:jc w:val="left"/>
      </w:pPr>
      <w:r>
        <w:rPr>
          <w:rStyle w:val="ab"/>
          <w:color w:val="000000"/>
          <w:lang w:eastAsia="en-US"/>
        </w:rPr>
        <w:t>King:</w:t>
      </w:r>
      <w:r>
        <w:rPr>
          <w:rStyle w:val="1"/>
          <w:color w:val="000000"/>
          <w:lang w:eastAsia="en-US"/>
        </w:rPr>
        <w:t xml:space="preserve"> We will follow him at foot.</w:t>
      </w:r>
    </w:p>
    <w:p w:rsidR="00000000" w:rsidRDefault="00FF4EAE">
      <w:pPr>
        <w:pStyle w:val="a6"/>
        <w:shd w:val="clear" w:color="auto" w:fill="auto"/>
        <w:spacing w:after="0" w:line="485" w:lineRule="exact"/>
        <w:ind w:left="960" w:firstLine="0"/>
        <w:jc w:val="left"/>
      </w:pPr>
      <w:r>
        <w:rPr>
          <w:rStyle w:val="1"/>
          <w:color w:val="000000"/>
          <w:lang w:eastAsia="en-US"/>
        </w:rPr>
        <w:t>Everything is ready and a special letter is sealed.</w:t>
      </w:r>
    </w:p>
    <w:p w:rsidR="00000000" w:rsidRDefault="00FF4EAE">
      <w:pPr>
        <w:pStyle w:val="a6"/>
        <w:shd w:val="clear" w:color="auto" w:fill="auto"/>
        <w:spacing w:after="592" w:line="485" w:lineRule="exact"/>
        <w:ind w:left="960" w:firstLine="0"/>
        <w:jc w:val="left"/>
      </w:pPr>
      <w:r>
        <w:rPr>
          <w:rStyle w:val="1"/>
          <w:color w:val="000000"/>
          <w:lang w:eastAsia="en-US"/>
        </w:rPr>
        <w:t>Make him haste, Gertrude! Make him hurry!</w:t>
      </w:r>
    </w:p>
    <w:p w:rsidR="00000000" w:rsidRDefault="00FF4EAE">
      <w:pPr>
        <w:pStyle w:val="a6"/>
        <w:shd w:val="clear" w:color="auto" w:fill="auto"/>
        <w:spacing w:after="0" w:line="270" w:lineRule="exact"/>
        <w:ind w:left="20" w:firstLine="0"/>
        <w:jc w:val="left"/>
        <w:sectPr w:rsidR="00000000">
          <w:pgSz w:w="16838" w:h="23810"/>
          <w:pgMar w:top="4121" w:right="3176" w:bottom="4884" w:left="3176" w:header="0" w:footer="3" w:gutter="204"/>
          <w:cols w:space="720"/>
          <w:noEndnote/>
          <w:rtlGutter/>
          <w:docGrid w:linePitch="360"/>
        </w:sectPr>
      </w:pPr>
      <w:r>
        <w:rPr>
          <w:rStyle w:val="ab"/>
          <w:color w:val="000000"/>
          <w:lang w:eastAsia="en-US"/>
        </w:rPr>
        <w:t>Queen:</w:t>
      </w:r>
      <w:r>
        <w:rPr>
          <w:rStyle w:val="1"/>
          <w:color w:val="000000"/>
          <w:lang w:eastAsia="en-US"/>
        </w:rPr>
        <w:t xml:space="preserve"> I agree and obey you, my king.</w:t>
      </w:r>
    </w:p>
    <w:p w:rsidR="00000000" w:rsidRDefault="00FF4EAE">
      <w:pPr>
        <w:pStyle w:val="20"/>
        <w:shd w:val="clear" w:color="auto" w:fill="auto"/>
        <w:spacing w:before="0" w:after="172" w:line="270" w:lineRule="exact"/>
        <w:ind w:left="1040"/>
      </w:pPr>
      <w:r>
        <w:rPr>
          <w:rStyle w:val="26"/>
          <w:i/>
          <w:iCs/>
          <w:color w:val="000000"/>
          <w:lang w:eastAsia="en-US"/>
        </w:rPr>
        <w:lastRenderedPageBreak/>
        <w:t xml:space="preserve">Polonius: </w:t>
      </w:r>
      <w:r>
        <w:rPr>
          <w:rStyle w:val="2"/>
          <w:i/>
          <w:iCs/>
          <w:color w:val="000000"/>
          <w:lang w:eastAsia="en-US"/>
        </w:rPr>
        <w:t>(behind the curtains)</w:t>
      </w:r>
    </w:p>
    <w:p w:rsidR="00000000" w:rsidRDefault="00FF4EAE">
      <w:pPr>
        <w:pStyle w:val="a6"/>
        <w:shd w:val="clear" w:color="auto" w:fill="auto"/>
        <w:spacing w:after="480" w:line="270" w:lineRule="exact"/>
        <w:ind w:left="1300" w:firstLine="0"/>
        <w:jc w:val="left"/>
      </w:pPr>
      <w:r>
        <w:rPr>
          <w:rStyle w:val="1"/>
          <w:color w:val="000000"/>
          <w:lang w:eastAsia="en-US"/>
        </w:rPr>
        <w:t>What, oh, oh, people, help!</w:t>
      </w:r>
    </w:p>
    <w:p w:rsidR="00000000" w:rsidRDefault="00FF4EAE">
      <w:pPr>
        <w:pStyle w:val="a6"/>
        <w:shd w:val="clear" w:color="auto" w:fill="auto"/>
        <w:spacing w:after="0" w:line="485" w:lineRule="exact"/>
        <w:ind w:left="1040" w:hanging="1000"/>
        <w:jc w:val="left"/>
      </w:pPr>
      <w:r>
        <w:rPr>
          <w:rStyle w:val="ab"/>
          <w:color w:val="000000"/>
          <w:lang w:eastAsia="en-US"/>
        </w:rPr>
        <w:t>Hamlet:</w:t>
      </w:r>
      <w:r>
        <w:rPr>
          <w:rStyle w:val="1"/>
          <w:color w:val="000000"/>
          <w:lang w:eastAsia="en-US"/>
        </w:rPr>
        <w:t xml:space="preserve"> How now? Who is that? What is happening?</w:t>
      </w:r>
    </w:p>
    <w:p w:rsidR="00000000" w:rsidRDefault="00FF4EAE">
      <w:pPr>
        <w:pStyle w:val="20"/>
        <w:shd w:val="clear" w:color="auto" w:fill="auto"/>
        <w:spacing w:before="0"/>
        <w:ind w:left="1040"/>
      </w:pPr>
      <w:r>
        <w:rPr>
          <w:rStyle w:val="2"/>
          <w:i/>
          <w:iCs/>
          <w:color w:val="000000"/>
          <w:lang w:eastAsia="en-US"/>
        </w:rPr>
        <w:t>(Hamlet stabs Polonius behind the curtains)</w:t>
      </w:r>
    </w:p>
    <w:p w:rsidR="00000000" w:rsidRDefault="00FF4EAE">
      <w:pPr>
        <w:pStyle w:val="a6"/>
        <w:shd w:val="clear" w:color="auto" w:fill="auto"/>
        <w:spacing w:after="592" w:line="485" w:lineRule="exact"/>
        <w:ind w:left="1040" w:hanging="1000"/>
        <w:jc w:val="left"/>
      </w:pPr>
      <w:r>
        <w:rPr>
          <w:rStyle w:val="ab"/>
          <w:color w:val="000000"/>
          <w:lang w:eastAsia="en-US"/>
        </w:rPr>
        <w:t xml:space="preserve">Polonius: </w:t>
      </w:r>
      <w:r>
        <w:rPr>
          <w:rStyle w:val="aa"/>
          <w:color w:val="000000"/>
          <w:lang w:eastAsia="en-US"/>
        </w:rPr>
        <w:t>(behind the curtains)</w:t>
      </w:r>
      <w:r>
        <w:rPr>
          <w:color w:val="000000"/>
          <w:lang w:eastAsia="en-US"/>
        </w:rPr>
        <w:t xml:space="preserve"> </w:t>
      </w:r>
      <w:r>
        <w:rPr>
          <w:rStyle w:val="1"/>
          <w:color w:val="000000"/>
          <w:lang w:eastAsia="en-US"/>
        </w:rPr>
        <w:t>Oh, I am slain. I am slain. I am dying.</w:t>
      </w:r>
    </w:p>
    <w:p w:rsidR="00000000" w:rsidRDefault="00FF4EAE">
      <w:pPr>
        <w:pStyle w:val="a6"/>
        <w:shd w:val="clear" w:color="auto" w:fill="auto"/>
        <w:spacing w:after="0" w:line="270" w:lineRule="exact"/>
        <w:ind w:left="1040" w:hanging="1000"/>
        <w:jc w:val="left"/>
      </w:pPr>
      <w:r>
        <w:rPr>
          <w:rStyle w:val="ab"/>
          <w:color w:val="000000"/>
          <w:lang w:eastAsia="en-US"/>
        </w:rPr>
        <w:t>Queen:</w:t>
      </w:r>
      <w:r>
        <w:rPr>
          <w:rStyle w:val="1"/>
          <w:color w:val="000000"/>
          <w:lang w:eastAsia="en-US"/>
        </w:rPr>
        <w:t xml:space="preserve"> What have you done?</w:t>
      </w:r>
    </w:p>
    <w:p w:rsidR="00000000" w:rsidRDefault="00FF4EAE">
      <w:pPr>
        <w:pStyle w:val="a6"/>
        <w:shd w:val="clear" w:color="auto" w:fill="auto"/>
        <w:spacing w:after="0" w:line="970" w:lineRule="exact"/>
        <w:ind w:left="1040" w:hanging="1000"/>
        <w:jc w:val="left"/>
      </w:pPr>
      <w:r>
        <w:rPr>
          <w:rStyle w:val="1"/>
          <w:color w:val="000000"/>
          <w:lang w:eastAsia="en-US"/>
        </w:rPr>
        <w:t>(with indignation)</w:t>
      </w:r>
    </w:p>
    <w:p w:rsidR="00000000" w:rsidRDefault="00FF4EAE">
      <w:pPr>
        <w:pStyle w:val="a6"/>
        <w:shd w:val="clear" w:color="auto" w:fill="auto"/>
        <w:spacing w:after="0" w:line="970" w:lineRule="exact"/>
        <w:ind w:left="1040" w:hanging="1000"/>
        <w:jc w:val="left"/>
      </w:pPr>
      <w:r>
        <w:rPr>
          <w:rStyle w:val="ab"/>
          <w:color w:val="000000"/>
          <w:lang w:eastAsia="en-US"/>
        </w:rPr>
        <w:t>Hamlet:</w:t>
      </w:r>
      <w:r>
        <w:rPr>
          <w:rStyle w:val="1"/>
          <w:color w:val="000000"/>
          <w:lang w:eastAsia="en-US"/>
        </w:rPr>
        <w:t xml:space="preserve"> I don't know myself. Is it the King?</w:t>
      </w:r>
    </w:p>
    <w:p w:rsidR="00000000" w:rsidRDefault="00FF4EAE">
      <w:pPr>
        <w:pStyle w:val="a6"/>
        <w:shd w:val="clear" w:color="auto" w:fill="auto"/>
        <w:spacing w:after="0" w:line="970" w:lineRule="exact"/>
        <w:ind w:left="1040" w:hanging="1000"/>
        <w:jc w:val="left"/>
      </w:pPr>
      <w:r>
        <w:rPr>
          <w:rStyle w:val="ab"/>
          <w:color w:val="000000"/>
          <w:lang w:eastAsia="en-US"/>
        </w:rPr>
        <w:t>Queen:</w:t>
      </w:r>
      <w:r>
        <w:rPr>
          <w:rStyle w:val="1"/>
          <w:color w:val="000000"/>
          <w:lang w:eastAsia="en-US"/>
        </w:rPr>
        <w:t xml:space="preserve"> What a rask and bloody deed is this?</w:t>
      </w:r>
    </w:p>
    <w:p w:rsidR="00000000" w:rsidRDefault="00FF4EAE">
      <w:pPr>
        <w:pStyle w:val="20"/>
        <w:shd w:val="clear" w:color="auto" w:fill="auto"/>
        <w:spacing w:before="0" w:line="965" w:lineRule="exact"/>
        <w:ind w:left="1040" w:firstLine="0"/>
      </w:pPr>
      <w:r>
        <w:rPr>
          <w:rStyle w:val="2"/>
          <w:i/>
          <w:iCs/>
          <w:color w:val="000000"/>
          <w:lang w:eastAsia="en-US"/>
        </w:rPr>
        <w:t>(wipes her tears)</w:t>
      </w:r>
    </w:p>
    <w:p w:rsidR="00000000" w:rsidRDefault="00FF4EAE">
      <w:pPr>
        <w:pStyle w:val="a6"/>
        <w:shd w:val="clear" w:color="auto" w:fill="auto"/>
        <w:spacing w:after="0" w:line="965" w:lineRule="exact"/>
        <w:ind w:left="1040" w:hanging="1000"/>
        <w:jc w:val="left"/>
      </w:pPr>
      <w:r>
        <w:rPr>
          <w:rStyle w:val="ab"/>
          <w:color w:val="000000"/>
          <w:lang w:eastAsia="en-US"/>
        </w:rPr>
        <w:t>Hamlet:</w:t>
      </w:r>
      <w:r>
        <w:rPr>
          <w:rStyle w:val="1"/>
          <w:color w:val="000000"/>
          <w:lang w:eastAsia="en-US"/>
        </w:rPr>
        <w:t xml:space="preserve"> Almost as had as kill a king and marry his brother.</w:t>
      </w:r>
    </w:p>
    <w:p w:rsidR="00000000" w:rsidRDefault="00FF4EAE">
      <w:pPr>
        <w:pStyle w:val="a6"/>
        <w:shd w:val="clear" w:color="auto" w:fill="auto"/>
        <w:spacing w:after="0" w:line="965" w:lineRule="exact"/>
        <w:ind w:left="1040" w:hanging="1000"/>
        <w:jc w:val="left"/>
      </w:pPr>
      <w:r>
        <w:rPr>
          <w:rStyle w:val="ab"/>
          <w:color w:val="000000"/>
          <w:lang w:eastAsia="en-US"/>
        </w:rPr>
        <w:t>Queen:</w:t>
      </w:r>
      <w:r>
        <w:rPr>
          <w:rStyle w:val="1"/>
          <w:color w:val="000000"/>
          <w:lang w:eastAsia="en-US"/>
        </w:rPr>
        <w:t xml:space="preserve"> Oh, Hamlet, speak no more.</w:t>
      </w:r>
    </w:p>
    <w:p w:rsidR="00000000" w:rsidRDefault="00FF4EAE">
      <w:pPr>
        <w:pStyle w:val="a6"/>
        <w:shd w:val="clear" w:color="auto" w:fill="auto"/>
        <w:spacing w:after="172" w:line="270" w:lineRule="exact"/>
        <w:ind w:left="1040" w:firstLine="0"/>
        <w:jc w:val="left"/>
      </w:pPr>
      <w:r>
        <w:rPr>
          <w:rStyle w:val="1"/>
          <w:color w:val="000000"/>
          <w:lang w:eastAsia="en-US"/>
        </w:rPr>
        <w:t>You turned my eyes into my very soul.</w:t>
      </w:r>
    </w:p>
    <w:p w:rsidR="00000000" w:rsidRDefault="00FF4EAE">
      <w:pPr>
        <w:pStyle w:val="a6"/>
        <w:shd w:val="clear" w:color="auto" w:fill="auto"/>
        <w:spacing w:after="480" w:line="270" w:lineRule="exact"/>
        <w:ind w:left="1040" w:firstLine="0"/>
        <w:jc w:val="left"/>
      </w:pPr>
      <w:r>
        <w:rPr>
          <w:rStyle w:val="1"/>
          <w:color w:val="000000"/>
          <w:lang w:eastAsia="en-US"/>
        </w:rPr>
        <w:t>And there I see black and</w:t>
      </w:r>
      <w:r>
        <w:rPr>
          <w:rStyle w:val="1"/>
          <w:color w:val="000000"/>
          <w:lang w:eastAsia="en-US"/>
        </w:rPr>
        <w:t xml:space="preserve"> grained spots as will not leave their tinct.</w:t>
      </w:r>
    </w:p>
    <w:p w:rsidR="00000000" w:rsidRDefault="00FF4EAE">
      <w:pPr>
        <w:pStyle w:val="a6"/>
        <w:shd w:val="clear" w:color="auto" w:fill="auto"/>
        <w:spacing w:after="0" w:line="485" w:lineRule="exact"/>
        <w:ind w:left="1040" w:hanging="1000"/>
        <w:jc w:val="left"/>
      </w:pPr>
      <w:r>
        <w:rPr>
          <w:rStyle w:val="ab"/>
          <w:color w:val="000000"/>
          <w:lang w:eastAsia="en-US"/>
        </w:rPr>
        <w:t>Hamlet:</w:t>
      </w:r>
      <w:r>
        <w:rPr>
          <w:rStyle w:val="1"/>
          <w:color w:val="000000"/>
          <w:lang w:eastAsia="en-US"/>
        </w:rPr>
        <w:t xml:space="preserve"> You are miserable and retless jester.</w:t>
      </w:r>
    </w:p>
    <w:p w:rsidR="00000000" w:rsidRDefault="00FF4EAE">
      <w:pPr>
        <w:pStyle w:val="a6"/>
        <w:shd w:val="clear" w:color="auto" w:fill="auto"/>
        <w:spacing w:after="0" w:line="485" w:lineRule="exact"/>
        <w:ind w:left="1300" w:firstLine="0"/>
        <w:jc w:val="left"/>
      </w:pPr>
      <w:r>
        <w:rPr>
          <w:rStyle w:val="1"/>
          <w:color w:val="000000"/>
          <w:lang w:eastAsia="en-US"/>
        </w:rPr>
        <w:t>The end with you.</w:t>
      </w:r>
    </w:p>
    <w:p w:rsidR="00000000" w:rsidRDefault="00FF4EAE">
      <w:pPr>
        <w:pStyle w:val="a6"/>
        <w:shd w:val="clear" w:color="auto" w:fill="auto"/>
        <w:spacing w:after="0" w:line="485" w:lineRule="exact"/>
        <w:ind w:left="1300" w:firstLine="0"/>
        <w:jc w:val="left"/>
      </w:pPr>
      <w:r>
        <w:rPr>
          <w:rStyle w:val="1"/>
          <w:color w:val="000000"/>
          <w:lang w:eastAsia="en-US"/>
        </w:rPr>
        <w:t>Good night, Mother.</w:t>
      </w:r>
    </w:p>
    <w:p w:rsidR="00000000" w:rsidRDefault="00FF4EAE">
      <w:pPr>
        <w:pStyle w:val="20"/>
        <w:shd w:val="clear" w:color="auto" w:fill="auto"/>
        <w:spacing w:before="0" w:after="416"/>
        <w:ind w:left="1040"/>
      </w:pPr>
      <w:r>
        <w:rPr>
          <w:rStyle w:val="2"/>
          <w:i/>
          <w:iCs/>
          <w:color w:val="000000"/>
          <w:lang w:eastAsia="en-US"/>
        </w:rPr>
        <w:t>(draws apart the killed Polonius)</w:t>
      </w:r>
      <w:r>
        <w:rPr>
          <w:rStyle w:val="27"/>
          <w:i w:val="0"/>
          <w:iCs w:val="0"/>
          <w:noProof w:val="0"/>
          <w:color w:val="000000"/>
          <w:lang w:eastAsia="en-US"/>
        </w:rPr>
        <w:t xml:space="preserve"> </w:t>
      </w:r>
      <w:r>
        <w:rPr>
          <w:rStyle w:val="210"/>
          <w:i w:val="0"/>
          <w:iCs w:val="0"/>
          <w:color w:val="000000"/>
          <w:lang w:eastAsia="en-US"/>
        </w:rPr>
        <w:t>(Music of the king)</w:t>
      </w:r>
    </w:p>
    <w:p w:rsidR="00000000" w:rsidRDefault="00FF4EAE">
      <w:pPr>
        <w:pStyle w:val="a6"/>
        <w:shd w:val="clear" w:color="auto" w:fill="auto"/>
        <w:spacing w:after="0" w:line="490" w:lineRule="exact"/>
        <w:ind w:left="1040" w:right="940" w:hanging="1000"/>
        <w:jc w:val="left"/>
      </w:pPr>
      <w:r>
        <w:rPr>
          <w:rStyle w:val="ab"/>
          <w:color w:val="000000"/>
          <w:lang w:eastAsia="en-US"/>
        </w:rPr>
        <w:t>King:</w:t>
      </w:r>
      <w:r>
        <w:rPr>
          <w:rStyle w:val="1"/>
          <w:color w:val="000000"/>
          <w:lang w:eastAsia="en-US"/>
        </w:rPr>
        <w:t xml:space="preserve"> There's matter in these sighs We must understand them</w:t>
      </w:r>
    </w:p>
    <w:p w:rsidR="00000000" w:rsidRDefault="00FF4EAE">
      <w:pPr>
        <w:rPr>
          <w:color w:val="auto"/>
          <w:lang w:eastAsia="ru-RU"/>
        </w:rPr>
      </w:pPr>
    </w:p>
    <w:p w:rsidR="00000000" w:rsidRDefault="00FF4EAE">
      <w:pPr>
        <w:pStyle w:val="a6"/>
        <w:shd w:val="clear" w:color="auto" w:fill="auto"/>
        <w:spacing w:after="172" w:line="270" w:lineRule="exact"/>
        <w:ind w:left="1040" w:firstLine="0"/>
        <w:jc w:val="left"/>
      </w:pPr>
      <w:r>
        <w:rPr>
          <w:rStyle w:val="1"/>
          <w:color w:val="000000"/>
          <w:lang w:eastAsia="en-US"/>
        </w:rPr>
        <w:t>Where is her son, Gertrude?</w:t>
      </w:r>
    </w:p>
    <w:p w:rsidR="00000000" w:rsidRDefault="00FF4EAE">
      <w:pPr>
        <w:pStyle w:val="20"/>
        <w:shd w:val="clear" w:color="auto" w:fill="auto"/>
        <w:spacing w:before="0" w:line="270" w:lineRule="exact"/>
        <w:ind w:left="1040"/>
        <w:sectPr w:rsidR="00000000">
          <w:pgSz w:w="16838" w:h="23810"/>
          <w:pgMar w:top="4121" w:right="3176" w:bottom="4884" w:left="3176" w:header="0" w:footer="3" w:gutter="204"/>
          <w:cols w:space="720"/>
          <w:noEndnote/>
          <w:rtlGutter/>
          <w:docGrid w:linePitch="360"/>
        </w:sectPr>
      </w:pPr>
      <w:r>
        <w:rPr>
          <w:rStyle w:val="2"/>
          <w:i/>
          <w:iCs/>
          <w:color w:val="000000"/>
          <w:lang w:eastAsia="en-US"/>
        </w:rPr>
        <w:t>(rubs his hands, pleased with the situation)</w:t>
      </w:r>
    </w:p>
    <w:p w:rsidR="00000000" w:rsidRDefault="00FF4EAE">
      <w:pPr>
        <w:pStyle w:val="a6"/>
        <w:shd w:val="clear" w:color="auto" w:fill="auto"/>
        <w:spacing w:after="0" w:line="270" w:lineRule="exact"/>
        <w:ind w:left="20" w:firstLine="0"/>
        <w:jc w:val="left"/>
      </w:pPr>
      <w:r>
        <w:rPr>
          <w:rStyle w:val="ab"/>
          <w:color w:val="000000"/>
          <w:lang w:eastAsia="en-US"/>
        </w:rPr>
        <w:lastRenderedPageBreak/>
        <w:t>Queen:</w:t>
      </w:r>
      <w:r>
        <w:rPr>
          <w:rStyle w:val="1"/>
          <w:color w:val="000000"/>
          <w:lang w:eastAsia="en-US"/>
        </w:rPr>
        <w:t xml:space="preserve"> Hamlet, you have offended your father very much.</w:t>
      </w:r>
    </w:p>
    <w:p w:rsidR="00000000" w:rsidRDefault="00FF4EAE">
      <w:pPr>
        <w:pStyle w:val="20"/>
        <w:shd w:val="clear" w:color="auto" w:fill="auto"/>
        <w:spacing w:before="0" w:line="970" w:lineRule="exact"/>
        <w:ind w:left="20" w:firstLine="0"/>
      </w:pPr>
      <w:r>
        <w:rPr>
          <w:rStyle w:val="2"/>
          <w:i/>
          <w:iCs/>
          <w:color w:val="000000"/>
          <w:lang w:eastAsia="en-US"/>
        </w:rPr>
        <w:lastRenderedPageBreak/>
        <w:t>(walks, fan herself, excited)</w:t>
      </w:r>
    </w:p>
    <w:p w:rsidR="00000000" w:rsidRDefault="00FF4EAE">
      <w:pPr>
        <w:pStyle w:val="a6"/>
        <w:shd w:val="clear" w:color="auto" w:fill="auto"/>
        <w:spacing w:after="0" w:line="970" w:lineRule="exact"/>
        <w:ind w:left="20" w:firstLine="0"/>
        <w:jc w:val="left"/>
      </w:pPr>
      <w:r>
        <w:rPr>
          <w:rStyle w:val="ab"/>
          <w:color w:val="000000"/>
          <w:lang w:eastAsia="en-US"/>
        </w:rPr>
        <w:t>Hamlet:</w:t>
      </w:r>
      <w:r>
        <w:rPr>
          <w:rStyle w:val="1"/>
          <w:color w:val="000000"/>
          <w:lang w:eastAsia="en-US"/>
        </w:rPr>
        <w:t xml:space="preserve"> Mother, you have offended my father very much.</w:t>
      </w:r>
    </w:p>
    <w:p w:rsidR="00000000" w:rsidRDefault="00FF4EAE">
      <w:pPr>
        <w:pStyle w:val="a6"/>
        <w:shd w:val="clear" w:color="auto" w:fill="auto"/>
        <w:spacing w:after="0" w:line="970" w:lineRule="exact"/>
        <w:ind w:left="20" w:firstLine="0"/>
        <w:jc w:val="left"/>
      </w:pPr>
      <w:r>
        <w:rPr>
          <w:rStyle w:val="ab"/>
          <w:color w:val="000000"/>
          <w:lang w:eastAsia="en-US"/>
        </w:rPr>
        <w:t>Queen:</w:t>
      </w:r>
      <w:r>
        <w:rPr>
          <w:rStyle w:val="1"/>
          <w:color w:val="000000"/>
          <w:lang w:eastAsia="en-US"/>
        </w:rPr>
        <w:t xml:space="preserve"> You are answering in.an idle tongue.</w:t>
      </w:r>
    </w:p>
    <w:p w:rsidR="00000000" w:rsidRDefault="00FF4EAE">
      <w:pPr>
        <w:pStyle w:val="a6"/>
        <w:shd w:val="clear" w:color="auto" w:fill="auto"/>
        <w:spacing w:after="0" w:line="970" w:lineRule="exact"/>
        <w:ind w:left="20" w:firstLine="0"/>
        <w:jc w:val="left"/>
      </w:pPr>
      <w:r>
        <w:rPr>
          <w:rStyle w:val="ab"/>
          <w:color w:val="000000"/>
          <w:lang w:eastAsia="en-US"/>
        </w:rPr>
        <w:t>Hamlet:</w:t>
      </w:r>
      <w:r>
        <w:rPr>
          <w:rStyle w:val="1"/>
          <w:color w:val="000000"/>
          <w:lang w:eastAsia="en-US"/>
        </w:rPr>
        <w:t xml:space="preserve"> You are asking with a wicked tongue.</w:t>
      </w:r>
    </w:p>
    <w:p w:rsidR="00000000" w:rsidRDefault="00FF4EAE">
      <w:pPr>
        <w:pStyle w:val="a6"/>
        <w:shd w:val="clear" w:color="auto" w:fill="auto"/>
        <w:spacing w:after="0" w:line="965" w:lineRule="exact"/>
        <w:ind w:left="20" w:firstLine="0"/>
        <w:jc w:val="left"/>
      </w:pPr>
      <w:r>
        <w:rPr>
          <w:rStyle w:val="ab"/>
          <w:color w:val="000000"/>
          <w:lang w:eastAsia="en-US"/>
        </w:rPr>
        <w:t>Queen:</w:t>
      </w:r>
      <w:r>
        <w:rPr>
          <w:rStyle w:val="1"/>
          <w:color w:val="000000"/>
          <w:lang w:eastAsia="en-US"/>
        </w:rPr>
        <w:t xml:space="preserve"> Go, go. Your tongue is idle!</w:t>
      </w:r>
    </w:p>
    <w:p w:rsidR="00000000" w:rsidRDefault="00FF4EAE">
      <w:pPr>
        <w:pStyle w:val="a6"/>
        <w:shd w:val="clear" w:color="auto" w:fill="auto"/>
        <w:spacing w:after="0" w:line="965" w:lineRule="exact"/>
        <w:ind w:left="20" w:firstLine="0"/>
        <w:jc w:val="left"/>
      </w:pPr>
      <w:r>
        <w:rPr>
          <w:rStyle w:val="ab"/>
          <w:color w:val="000000"/>
          <w:lang w:eastAsia="en-US"/>
        </w:rPr>
        <w:t>Hamlet:</w:t>
      </w:r>
      <w:r>
        <w:rPr>
          <w:rStyle w:val="1"/>
          <w:color w:val="000000"/>
          <w:lang w:eastAsia="en-US"/>
        </w:rPr>
        <w:t xml:space="preserve"> Come, come and your tongue is very wicked!</w:t>
      </w:r>
    </w:p>
    <w:p w:rsidR="00000000" w:rsidRDefault="00FF4EAE">
      <w:pPr>
        <w:pStyle w:val="a6"/>
        <w:shd w:val="clear" w:color="auto" w:fill="auto"/>
        <w:spacing w:after="0" w:line="965" w:lineRule="exact"/>
        <w:ind w:left="20" w:firstLine="0"/>
        <w:jc w:val="left"/>
      </w:pPr>
      <w:r>
        <w:rPr>
          <w:rStyle w:val="ab"/>
          <w:color w:val="000000"/>
          <w:lang w:eastAsia="en-US"/>
        </w:rPr>
        <w:t>Queen:</w:t>
      </w:r>
      <w:r>
        <w:rPr>
          <w:rStyle w:val="1"/>
          <w:color w:val="000000"/>
          <w:lang w:eastAsia="en-US"/>
        </w:rPr>
        <w:t xml:space="preserve"> Why, how now, Hamlet?</w:t>
      </w:r>
    </w:p>
    <w:p w:rsidR="00000000" w:rsidRDefault="00FF4EAE">
      <w:pPr>
        <w:pStyle w:val="a6"/>
        <w:shd w:val="clear" w:color="auto" w:fill="auto"/>
        <w:spacing w:after="0" w:line="965" w:lineRule="exact"/>
        <w:ind w:left="20" w:firstLine="0"/>
        <w:jc w:val="left"/>
      </w:pPr>
      <w:r>
        <w:rPr>
          <w:rStyle w:val="ab"/>
          <w:color w:val="000000"/>
          <w:lang w:eastAsia="en-US"/>
        </w:rPr>
        <w:t>Hamlet:</w:t>
      </w:r>
      <w:r>
        <w:rPr>
          <w:rStyle w:val="1"/>
          <w:color w:val="000000"/>
          <w:lang w:eastAsia="en-US"/>
        </w:rPr>
        <w:t xml:space="preserve"> What's the matter now?</w:t>
      </w:r>
    </w:p>
    <w:p w:rsidR="00000000" w:rsidRDefault="00FF4EAE">
      <w:pPr>
        <w:pStyle w:val="a6"/>
        <w:shd w:val="clear" w:color="auto" w:fill="auto"/>
        <w:spacing w:after="0" w:line="965" w:lineRule="exact"/>
        <w:ind w:left="20" w:firstLine="0"/>
        <w:jc w:val="left"/>
      </w:pPr>
      <w:r>
        <w:rPr>
          <w:rStyle w:val="ab"/>
          <w:color w:val="000000"/>
          <w:lang w:eastAsia="en-US"/>
        </w:rPr>
        <w:t>Queen:</w:t>
      </w:r>
      <w:r>
        <w:rPr>
          <w:rStyle w:val="1"/>
          <w:color w:val="000000"/>
          <w:lang w:eastAsia="en-US"/>
        </w:rPr>
        <w:t xml:space="preserve"> Have you forgotten who I am?</w:t>
      </w:r>
    </w:p>
    <w:p w:rsidR="00000000" w:rsidRDefault="00FF4EAE">
      <w:pPr>
        <w:pStyle w:val="a6"/>
        <w:shd w:val="clear" w:color="auto" w:fill="auto"/>
        <w:spacing w:after="0" w:line="480" w:lineRule="exact"/>
        <w:ind w:left="20" w:firstLine="0"/>
        <w:jc w:val="left"/>
      </w:pPr>
      <w:r>
        <w:rPr>
          <w:rStyle w:val="ab"/>
          <w:color w:val="000000"/>
          <w:lang w:eastAsia="en-US"/>
        </w:rPr>
        <w:t>Hamlet:</w:t>
      </w:r>
      <w:r>
        <w:rPr>
          <w:rStyle w:val="1"/>
          <w:color w:val="000000"/>
          <w:lang w:eastAsia="en-US"/>
        </w:rPr>
        <w:t xml:space="preserve"> No, by the rood. You are the queen, your husband's brother's wife,</w:t>
      </w:r>
    </w:p>
    <w:p w:rsidR="00000000" w:rsidRDefault="00FF4EAE">
      <w:pPr>
        <w:pStyle w:val="a6"/>
        <w:shd w:val="clear" w:color="auto" w:fill="auto"/>
        <w:spacing w:after="588" w:line="480" w:lineRule="exact"/>
        <w:ind w:left="1100" w:right="280" w:firstLine="0"/>
        <w:jc w:val="left"/>
      </w:pPr>
      <w:r>
        <w:rPr>
          <w:rStyle w:val="1"/>
          <w:color w:val="000000"/>
          <w:lang w:eastAsia="en-US"/>
        </w:rPr>
        <w:t>Your husband Klaudius, killed your first husband and the worst you live with the murder.</w:t>
      </w:r>
    </w:p>
    <w:p w:rsidR="00000000" w:rsidRDefault="00FF4EAE">
      <w:pPr>
        <w:pStyle w:val="a6"/>
        <w:shd w:val="clear" w:color="auto" w:fill="auto"/>
        <w:spacing w:after="167" w:line="270" w:lineRule="exact"/>
        <w:ind w:left="20" w:firstLine="0"/>
        <w:jc w:val="left"/>
      </w:pPr>
      <w:r>
        <w:rPr>
          <w:rStyle w:val="ab"/>
          <w:color w:val="000000"/>
          <w:lang w:eastAsia="en-US"/>
        </w:rPr>
        <w:t>Queen:</w:t>
      </w:r>
      <w:r>
        <w:rPr>
          <w:rStyle w:val="1"/>
          <w:color w:val="000000"/>
          <w:lang w:eastAsia="en-US"/>
        </w:rPr>
        <w:t xml:space="preserve"> I'll now send those to you than can speak!</w:t>
      </w:r>
    </w:p>
    <w:p w:rsidR="00000000" w:rsidRDefault="00FF4EAE">
      <w:pPr>
        <w:pStyle w:val="20"/>
        <w:shd w:val="clear" w:color="auto" w:fill="auto"/>
        <w:spacing w:before="0" w:after="484" w:line="270" w:lineRule="exact"/>
        <w:ind w:left="20" w:firstLine="0"/>
      </w:pPr>
      <w:r>
        <w:rPr>
          <w:rStyle w:val="2"/>
          <w:i/>
          <w:iCs/>
          <w:color w:val="000000"/>
          <w:lang w:eastAsia="en-US"/>
        </w:rPr>
        <w:t>(with threat</w:t>
      </w:r>
      <w:r>
        <w:rPr>
          <w:rStyle w:val="2"/>
          <w:i/>
          <w:iCs/>
          <w:color w:val="000000"/>
          <w:lang w:eastAsia="en-US"/>
        </w:rPr>
        <w:t>)</w:t>
      </w:r>
    </w:p>
    <w:p w:rsidR="00000000" w:rsidRDefault="00FF4EAE">
      <w:pPr>
        <w:pStyle w:val="a6"/>
        <w:shd w:val="clear" w:color="auto" w:fill="auto"/>
        <w:spacing w:after="424" w:line="485" w:lineRule="exact"/>
        <w:ind w:left="20" w:right="280" w:firstLine="0"/>
        <w:jc w:val="left"/>
      </w:pPr>
      <w:r>
        <w:rPr>
          <w:rStyle w:val="ab"/>
          <w:color w:val="000000"/>
          <w:lang w:eastAsia="en-US"/>
        </w:rPr>
        <w:t>Hamlet:</w:t>
      </w:r>
      <w:r>
        <w:rPr>
          <w:rStyle w:val="1"/>
          <w:color w:val="000000"/>
          <w:lang w:eastAsia="en-US"/>
        </w:rPr>
        <w:t xml:space="preserve"> Come and sit down. You will not budge till I set you up a glass. Where you'll see the inmost part of you!</w:t>
      </w:r>
    </w:p>
    <w:p w:rsidR="00000000" w:rsidRDefault="00FF4EAE">
      <w:pPr>
        <w:pStyle w:val="a6"/>
        <w:shd w:val="clear" w:color="auto" w:fill="auto"/>
        <w:spacing w:after="0" w:line="480" w:lineRule="exact"/>
        <w:ind w:left="20" w:firstLine="0"/>
        <w:jc w:val="left"/>
      </w:pPr>
      <w:r>
        <w:rPr>
          <w:rStyle w:val="ab"/>
          <w:color w:val="000000"/>
          <w:lang w:eastAsia="en-US"/>
        </w:rPr>
        <w:t>Queen:</w:t>
      </w:r>
      <w:r>
        <w:rPr>
          <w:rStyle w:val="1"/>
          <w:color w:val="000000"/>
          <w:lang w:eastAsia="en-US"/>
        </w:rPr>
        <w:t xml:space="preserve"> What will you do? You want to murder me?</w:t>
      </w:r>
    </w:p>
    <w:p w:rsidR="00000000" w:rsidRDefault="00FF4EAE">
      <w:pPr>
        <w:pStyle w:val="a6"/>
        <w:shd w:val="clear" w:color="auto" w:fill="auto"/>
        <w:spacing w:after="0" w:line="480" w:lineRule="exact"/>
        <w:ind w:left="1100" w:firstLine="0"/>
        <w:jc w:val="left"/>
      </w:pPr>
      <w:r>
        <w:rPr>
          <w:rStyle w:val="1"/>
          <w:color w:val="000000"/>
          <w:lang w:eastAsia="en-US"/>
        </w:rPr>
        <w:t>Help, people, help! Oh!</w:t>
      </w:r>
    </w:p>
    <w:p w:rsidR="00000000" w:rsidRDefault="00FF4EAE">
      <w:pPr>
        <w:pStyle w:val="20"/>
        <w:shd w:val="clear" w:color="auto" w:fill="auto"/>
        <w:spacing w:before="0" w:line="480" w:lineRule="exact"/>
        <w:ind w:left="1100" w:firstLine="0"/>
        <w:sectPr w:rsidR="00000000">
          <w:type w:val="continuous"/>
          <w:pgSz w:w="16838" w:h="23810"/>
          <w:pgMar w:top="4048" w:right="3408" w:bottom="4038" w:left="3437" w:header="0" w:footer="3" w:gutter="0"/>
          <w:cols w:space="720"/>
          <w:noEndnote/>
          <w:docGrid w:linePitch="360"/>
        </w:sectPr>
      </w:pPr>
      <w:r>
        <w:rPr>
          <w:rStyle w:val="2"/>
          <w:i/>
          <w:iCs/>
          <w:color w:val="000000"/>
          <w:lang w:eastAsia="en-US"/>
        </w:rPr>
        <w:t>(in horror)</w:t>
      </w:r>
    </w:p>
    <w:p w:rsidR="00000000" w:rsidRDefault="00FF4EAE">
      <w:pPr>
        <w:pStyle w:val="a6"/>
        <w:shd w:val="clear" w:color="auto" w:fill="auto"/>
        <w:spacing w:after="0" w:line="485" w:lineRule="exact"/>
        <w:ind w:left="880" w:hanging="840"/>
        <w:jc w:val="both"/>
      </w:pPr>
      <w:r>
        <w:rPr>
          <w:rStyle w:val="ab"/>
          <w:color w:val="000000"/>
          <w:lang w:eastAsia="en-US"/>
        </w:rPr>
        <w:lastRenderedPageBreak/>
        <w:t>Ghost:</w:t>
      </w:r>
      <w:r>
        <w:rPr>
          <w:rStyle w:val="1"/>
          <w:color w:val="000000"/>
          <w:lang w:eastAsia="en-US"/>
        </w:rPr>
        <w:t xml:space="preserve"> Hamlet,</w:t>
      </w:r>
    </w:p>
    <w:p w:rsidR="00000000" w:rsidRDefault="00FF4EAE">
      <w:pPr>
        <w:pStyle w:val="a6"/>
        <w:shd w:val="clear" w:color="auto" w:fill="auto"/>
        <w:spacing w:after="0" w:line="485" w:lineRule="exact"/>
        <w:ind w:left="580" w:firstLine="0"/>
        <w:jc w:val="both"/>
      </w:pPr>
      <w:r>
        <w:rPr>
          <w:rStyle w:val="1"/>
          <w:color w:val="000000"/>
          <w:lang w:eastAsia="en-US"/>
        </w:rPr>
        <w:lastRenderedPageBreak/>
        <w:t>Klaudius ki</w:t>
      </w:r>
      <w:r>
        <w:rPr>
          <w:rStyle w:val="1"/>
          <w:color w:val="000000"/>
          <w:lang w:eastAsia="en-US"/>
        </w:rPr>
        <w:t>lled your father with poison</w:t>
      </w:r>
    </w:p>
    <w:p w:rsidR="00000000" w:rsidRDefault="00FF4EAE">
      <w:pPr>
        <w:pStyle w:val="a6"/>
        <w:shd w:val="clear" w:color="auto" w:fill="auto"/>
        <w:spacing w:after="0" w:line="485" w:lineRule="exact"/>
        <w:ind w:left="580" w:firstLine="0"/>
        <w:jc w:val="both"/>
      </w:pPr>
      <w:r>
        <w:rPr>
          <w:rStyle w:val="1"/>
          <w:color w:val="000000"/>
          <w:lang w:eastAsia="en-US"/>
        </w:rPr>
        <w:t>And your mother lives with the murder of her husband</w:t>
      </w:r>
    </w:p>
    <w:p w:rsidR="00000000" w:rsidRDefault="00FF4EAE">
      <w:pPr>
        <w:pStyle w:val="a6"/>
        <w:shd w:val="clear" w:color="auto" w:fill="auto"/>
        <w:tabs>
          <w:tab w:val="left" w:leader="dot" w:pos="2428"/>
        </w:tabs>
        <w:spacing w:after="592" w:line="485" w:lineRule="exact"/>
        <w:ind w:left="580" w:firstLine="0"/>
        <w:jc w:val="both"/>
      </w:pPr>
      <w:r>
        <w:rPr>
          <w:rStyle w:val="1"/>
          <w:color w:val="000000"/>
          <w:lang w:eastAsia="en-US"/>
        </w:rPr>
        <w:t xml:space="preserve">Shame! </w:t>
      </w:r>
    </w:p>
    <w:p w:rsidR="00000000" w:rsidRDefault="00FF4EAE">
      <w:pPr>
        <w:pStyle w:val="a6"/>
        <w:shd w:val="clear" w:color="auto" w:fill="auto"/>
        <w:spacing w:after="480" w:line="270" w:lineRule="exact"/>
        <w:ind w:left="880" w:hanging="840"/>
        <w:jc w:val="both"/>
      </w:pPr>
      <w:r>
        <w:rPr>
          <w:rStyle w:val="ab"/>
          <w:color w:val="000000"/>
          <w:lang w:eastAsia="en-US"/>
        </w:rPr>
        <w:t>Hamlet:</w:t>
      </w:r>
      <w:r>
        <w:rPr>
          <w:rStyle w:val="1"/>
          <w:color w:val="000000"/>
          <w:lang w:eastAsia="en-US"/>
        </w:rPr>
        <w:t xml:space="preserve"> What do you want, blessed man?</w:t>
      </w:r>
    </w:p>
    <w:p w:rsidR="00000000" w:rsidRDefault="00FF4EAE">
      <w:pPr>
        <w:pStyle w:val="a6"/>
        <w:shd w:val="clear" w:color="auto" w:fill="auto"/>
        <w:spacing w:after="420" w:line="485" w:lineRule="exact"/>
        <w:ind w:left="880" w:right="1960" w:hanging="840"/>
        <w:jc w:val="both"/>
      </w:pPr>
      <w:r>
        <w:rPr>
          <w:rStyle w:val="ab"/>
          <w:color w:val="000000"/>
          <w:lang w:eastAsia="en-US"/>
        </w:rPr>
        <w:t>Ghost:</w:t>
      </w:r>
      <w:r>
        <w:rPr>
          <w:rStyle w:val="1"/>
          <w:color w:val="000000"/>
          <w:lang w:eastAsia="en-US"/>
        </w:rPr>
        <w:t xml:space="preserve"> I have come you to have a strong will Fear has come down on your mother Speak with her pray!</w:t>
      </w:r>
    </w:p>
    <w:p w:rsidR="00000000" w:rsidRDefault="00FF4EAE">
      <w:pPr>
        <w:pStyle w:val="a6"/>
        <w:shd w:val="clear" w:color="auto" w:fill="auto"/>
        <w:spacing w:after="0" w:line="485" w:lineRule="exact"/>
        <w:ind w:left="880" w:hanging="840"/>
        <w:jc w:val="both"/>
      </w:pPr>
      <w:r>
        <w:rPr>
          <w:rStyle w:val="ab"/>
          <w:color w:val="000000"/>
          <w:lang w:eastAsia="en-US"/>
        </w:rPr>
        <w:t>Polonius:</w:t>
      </w:r>
      <w:r>
        <w:rPr>
          <w:rStyle w:val="1"/>
          <w:color w:val="000000"/>
          <w:lang w:eastAsia="en-US"/>
        </w:rPr>
        <w:t xml:space="preserve"> Hamlet is mad.</w:t>
      </w:r>
    </w:p>
    <w:p w:rsidR="00000000" w:rsidRDefault="00FF4EAE">
      <w:pPr>
        <w:pStyle w:val="a6"/>
        <w:shd w:val="clear" w:color="auto" w:fill="auto"/>
        <w:spacing w:after="0" w:line="485" w:lineRule="exact"/>
        <w:ind w:left="1220" w:right="560" w:firstLine="0"/>
        <w:jc w:val="left"/>
      </w:pPr>
      <w:r>
        <w:rPr>
          <w:rStyle w:val="1"/>
          <w:color w:val="000000"/>
          <w:lang w:eastAsia="en-US"/>
        </w:rPr>
        <w:t>He didn't want to work out of the air with me. He said he wanted into his grave.</w:t>
      </w:r>
    </w:p>
    <w:p w:rsidR="00000000" w:rsidRDefault="00FF4EAE">
      <w:pPr>
        <w:pStyle w:val="a6"/>
        <w:shd w:val="clear" w:color="auto" w:fill="auto"/>
        <w:spacing w:after="0" w:line="485" w:lineRule="exact"/>
        <w:ind w:left="1220" w:firstLine="0"/>
        <w:jc w:val="left"/>
      </w:pPr>
      <w:r>
        <w:rPr>
          <w:rStyle w:val="1"/>
          <w:color w:val="000000"/>
          <w:lang w:eastAsia="en-US"/>
        </w:rPr>
        <w:t>He will come soon. I'll silence here.</w:t>
      </w:r>
    </w:p>
    <w:p w:rsidR="00000000" w:rsidRDefault="00FF4EAE">
      <w:pPr>
        <w:pStyle w:val="a6"/>
        <w:shd w:val="clear" w:color="auto" w:fill="auto"/>
        <w:spacing w:after="0" w:line="485" w:lineRule="exact"/>
        <w:ind w:left="1220" w:firstLine="0"/>
        <w:jc w:val="left"/>
      </w:pPr>
      <w:r>
        <w:rPr>
          <w:rStyle w:val="1"/>
          <w:color w:val="000000"/>
          <w:lang w:eastAsia="en-US"/>
        </w:rPr>
        <w:t>Pray, be round with him.</w:t>
      </w:r>
    </w:p>
    <w:p w:rsidR="00000000" w:rsidRDefault="00FF4EAE">
      <w:pPr>
        <w:pStyle w:val="20"/>
        <w:shd w:val="clear" w:color="auto" w:fill="auto"/>
        <w:spacing w:before="0" w:after="424"/>
        <w:ind w:left="1220" w:firstLine="0"/>
      </w:pPr>
      <w:r>
        <w:rPr>
          <w:rStyle w:val="2"/>
          <w:i/>
          <w:iCs/>
          <w:color w:val="000000"/>
          <w:lang w:eastAsia="en-US"/>
        </w:rPr>
        <w:t>(with servility)</w:t>
      </w:r>
    </w:p>
    <w:p w:rsidR="00000000" w:rsidRDefault="00FF4EAE">
      <w:pPr>
        <w:pStyle w:val="a6"/>
        <w:shd w:val="clear" w:color="auto" w:fill="auto"/>
        <w:spacing w:after="420" w:line="480" w:lineRule="exact"/>
        <w:ind w:left="1220" w:right="2480" w:hanging="1200"/>
        <w:jc w:val="left"/>
      </w:pPr>
      <w:r>
        <w:rPr>
          <w:rStyle w:val="ab"/>
          <w:color w:val="000000"/>
          <w:lang w:eastAsia="en-US"/>
        </w:rPr>
        <w:t>Hamlet:</w:t>
      </w:r>
      <w:r>
        <w:rPr>
          <w:rStyle w:val="1"/>
          <w:color w:val="000000"/>
          <w:lang w:eastAsia="en-US"/>
        </w:rPr>
        <w:t xml:space="preserve"> Mother! I am looking for you I am waiting for you Where are you?</w:t>
      </w:r>
    </w:p>
    <w:p w:rsidR="00000000" w:rsidRDefault="00FF4EAE">
      <w:pPr>
        <w:pStyle w:val="a6"/>
        <w:shd w:val="clear" w:color="auto" w:fill="auto"/>
        <w:spacing w:after="0" w:line="480" w:lineRule="exact"/>
        <w:ind w:left="880" w:hanging="840"/>
        <w:jc w:val="both"/>
      </w:pPr>
      <w:r>
        <w:rPr>
          <w:rStyle w:val="ab"/>
          <w:color w:val="000000"/>
          <w:lang w:eastAsia="en-US"/>
        </w:rPr>
        <w:t>Queen:</w:t>
      </w:r>
      <w:r>
        <w:rPr>
          <w:rStyle w:val="1"/>
          <w:color w:val="000000"/>
          <w:lang w:eastAsia="en-US"/>
        </w:rPr>
        <w:t xml:space="preserve"> I warrant you. </w:t>
      </w:r>
      <w:r>
        <w:rPr>
          <w:rStyle w:val="1"/>
          <w:color w:val="000000"/>
          <w:lang w:eastAsia="en-US"/>
        </w:rPr>
        <w:t>Fear me not</w:t>
      </w:r>
    </w:p>
    <w:p w:rsidR="00000000" w:rsidRDefault="00FF4EAE">
      <w:pPr>
        <w:pStyle w:val="a6"/>
        <w:shd w:val="clear" w:color="auto" w:fill="auto"/>
        <w:spacing w:after="0" w:line="480" w:lineRule="exact"/>
        <w:ind w:left="1220" w:firstLine="0"/>
        <w:jc w:val="left"/>
      </w:pPr>
      <w:r>
        <w:rPr>
          <w:rStyle w:val="1"/>
          <w:color w:val="000000"/>
          <w:lang w:eastAsia="en-US"/>
        </w:rPr>
        <w:t>Fear me not I hear him coming!</w:t>
      </w:r>
    </w:p>
    <w:p w:rsidR="00000000" w:rsidRDefault="00FF4EAE">
      <w:pPr>
        <w:pStyle w:val="20"/>
        <w:shd w:val="clear" w:color="auto" w:fill="auto"/>
        <w:spacing w:before="0" w:after="588" w:line="480" w:lineRule="exact"/>
        <w:ind w:left="1220" w:firstLine="0"/>
      </w:pPr>
      <w:r>
        <w:rPr>
          <w:rStyle w:val="2"/>
          <w:i/>
          <w:iCs/>
          <w:color w:val="000000"/>
          <w:lang w:eastAsia="en-US"/>
        </w:rPr>
        <w:t>(Polonius hides)</w:t>
      </w:r>
    </w:p>
    <w:p w:rsidR="00000000" w:rsidRDefault="00FF4EAE">
      <w:pPr>
        <w:pStyle w:val="a6"/>
        <w:shd w:val="clear" w:color="auto" w:fill="auto"/>
        <w:spacing w:after="642" w:line="270" w:lineRule="exact"/>
        <w:ind w:left="880" w:hanging="840"/>
        <w:jc w:val="both"/>
      </w:pPr>
      <w:r>
        <w:rPr>
          <w:rStyle w:val="ab"/>
          <w:color w:val="000000"/>
          <w:lang w:eastAsia="en-US"/>
        </w:rPr>
        <w:t>Hamlet:</w:t>
      </w:r>
      <w:r>
        <w:rPr>
          <w:rStyle w:val="1"/>
          <w:color w:val="000000"/>
          <w:lang w:eastAsia="en-US"/>
        </w:rPr>
        <w:t xml:space="preserve"> Now, Mother, What’s the mater?</w:t>
      </w:r>
    </w:p>
    <w:p w:rsidR="00000000" w:rsidRDefault="00FF4EAE">
      <w:pPr>
        <w:pStyle w:val="20"/>
        <w:shd w:val="clear" w:color="auto" w:fill="auto"/>
        <w:spacing w:before="0" w:line="270" w:lineRule="exact"/>
        <w:ind w:left="880" w:hanging="840"/>
        <w:jc w:val="both"/>
        <w:sectPr w:rsidR="00000000">
          <w:type w:val="continuous"/>
          <w:pgSz w:w="16838" w:h="23810"/>
          <w:pgMar w:top="4591" w:right="4908" w:bottom="4591" w:left="4932" w:header="0" w:footer="3" w:gutter="0"/>
          <w:cols w:space="720"/>
          <w:noEndnote/>
          <w:docGrid w:linePitch="360"/>
        </w:sectPr>
      </w:pPr>
      <w:r>
        <w:rPr>
          <w:rStyle w:val="2"/>
          <w:i/>
          <w:iCs/>
          <w:color w:val="000000"/>
          <w:lang w:eastAsia="en-US"/>
        </w:rPr>
        <w:t>Music</w:t>
      </w:r>
    </w:p>
    <w:p w:rsidR="00000000" w:rsidRDefault="00FF4EAE">
      <w:pPr>
        <w:pStyle w:val="a6"/>
        <w:shd w:val="clear" w:color="auto" w:fill="auto"/>
        <w:spacing w:after="0" w:line="485" w:lineRule="exact"/>
        <w:ind w:left="40" w:firstLine="0"/>
        <w:jc w:val="left"/>
      </w:pPr>
      <w:r>
        <w:rPr>
          <w:rStyle w:val="1"/>
          <w:color w:val="000000"/>
          <w:lang w:val="ru-RU"/>
        </w:rPr>
        <w:lastRenderedPageBreak/>
        <w:t>И совершенству ложный приговор,</w:t>
      </w:r>
    </w:p>
    <w:p w:rsidR="00000000" w:rsidRDefault="00FF4EAE">
      <w:pPr>
        <w:pStyle w:val="a6"/>
        <w:shd w:val="clear" w:color="auto" w:fill="auto"/>
        <w:spacing w:after="0" w:line="485" w:lineRule="exact"/>
        <w:ind w:left="40" w:firstLine="0"/>
        <w:jc w:val="left"/>
      </w:pPr>
      <w:r>
        <w:rPr>
          <w:rStyle w:val="1"/>
          <w:color w:val="000000"/>
          <w:lang w:val="ru-RU"/>
        </w:rPr>
        <w:t>И девственность, поруганную грубо,</w:t>
      </w:r>
    </w:p>
    <w:p w:rsidR="00000000" w:rsidRDefault="00FF4EAE">
      <w:pPr>
        <w:pStyle w:val="a6"/>
        <w:shd w:val="clear" w:color="auto" w:fill="auto"/>
        <w:spacing w:after="0" w:line="485" w:lineRule="exact"/>
        <w:ind w:left="40" w:firstLine="0"/>
        <w:jc w:val="left"/>
      </w:pPr>
      <w:r>
        <w:rPr>
          <w:rStyle w:val="1"/>
          <w:color w:val="000000"/>
          <w:lang w:val="ru-RU"/>
        </w:rPr>
        <w:t>И неуместный почести позор,</w:t>
      </w:r>
    </w:p>
    <w:p w:rsidR="00000000" w:rsidRDefault="00FF4EAE">
      <w:pPr>
        <w:pStyle w:val="a6"/>
        <w:shd w:val="clear" w:color="auto" w:fill="auto"/>
        <w:spacing w:after="0" w:line="485" w:lineRule="exact"/>
        <w:ind w:left="40" w:firstLine="0"/>
        <w:jc w:val="left"/>
      </w:pPr>
      <w:r>
        <w:rPr>
          <w:rStyle w:val="1"/>
          <w:color w:val="000000"/>
          <w:lang w:val="ru-RU"/>
        </w:rPr>
        <w:lastRenderedPageBreak/>
        <w:t>И мощь в плену у немощи беззу</w:t>
      </w:r>
      <w:r>
        <w:rPr>
          <w:rStyle w:val="1"/>
          <w:color w:val="000000"/>
          <w:lang w:val="ru-RU"/>
        </w:rPr>
        <w:t>бой,</w:t>
      </w:r>
    </w:p>
    <w:p w:rsidR="00000000" w:rsidRDefault="00FF4EAE">
      <w:pPr>
        <w:pStyle w:val="a6"/>
        <w:shd w:val="clear" w:color="auto" w:fill="auto"/>
        <w:spacing w:after="0" w:line="485" w:lineRule="exact"/>
        <w:ind w:left="40" w:firstLine="0"/>
        <w:jc w:val="left"/>
      </w:pPr>
      <w:r>
        <w:rPr>
          <w:rStyle w:val="1"/>
          <w:color w:val="000000"/>
          <w:lang w:val="ru-RU"/>
        </w:rPr>
        <w:t>И прямоту, что глупостью слывет,</w:t>
      </w:r>
    </w:p>
    <w:p w:rsidR="00000000" w:rsidRDefault="00FF4EAE">
      <w:pPr>
        <w:pStyle w:val="a6"/>
        <w:shd w:val="clear" w:color="auto" w:fill="auto"/>
        <w:spacing w:after="0" w:line="485" w:lineRule="exact"/>
        <w:ind w:left="40" w:firstLine="0"/>
        <w:jc w:val="left"/>
      </w:pPr>
      <w:r>
        <w:rPr>
          <w:rStyle w:val="1"/>
          <w:color w:val="000000"/>
          <w:lang w:val="ru-RU"/>
        </w:rPr>
        <w:t>И глупость в маске мудреца, пророка,</w:t>
      </w:r>
    </w:p>
    <w:p w:rsidR="00000000" w:rsidRDefault="00FF4EAE">
      <w:pPr>
        <w:pStyle w:val="a6"/>
        <w:shd w:val="clear" w:color="auto" w:fill="auto"/>
        <w:spacing w:after="0" w:line="485" w:lineRule="exact"/>
        <w:ind w:left="40" w:firstLine="0"/>
        <w:jc w:val="left"/>
      </w:pPr>
      <w:r>
        <w:rPr>
          <w:rStyle w:val="1"/>
          <w:color w:val="000000"/>
          <w:lang w:val="ru-RU"/>
        </w:rPr>
        <w:t>И вдохновенья зажатый рот,</w:t>
      </w:r>
    </w:p>
    <w:p w:rsidR="00000000" w:rsidRDefault="00FF4EAE">
      <w:pPr>
        <w:pStyle w:val="a6"/>
        <w:shd w:val="clear" w:color="auto" w:fill="auto"/>
        <w:spacing w:after="420" w:line="485" w:lineRule="exact"/>
        <w:ind w:left="40" w:firstLine="0"/>
        <w:jc w:val="left"/>
      </w:pPr>
      <w:r>
        <w:rPr>
          <w:rStyle w:val="1"/>
          <w:color w:val="000000"/>
          <w:lang w:val="ru-RU"/>
        </w:rPr>
        <w:t>И праведность на службе у порока.</w:t>
      </w:r>
    </w:p>
    <w:p w:rsidR="00000000" w:rsidRDefault="00FF4EAE">
      <w:pPr>
        <w:pStyle w:val="a6"/>
        <w:shd w:val="clear" w:color="auto" w:fill="auto"/>
        <w:spacing w:after="0" w:line="485" w:lineRule="exact"/>
        <w:ind w:left="40" w:firstLine="0"/>
        <w:jc w:val="left"/>
      </w:pPr>
      <w:r>
        <w:rPr>
          <w:rStyle w:val="1"/>
          <w:color w:val="000000"/>
          <w:lang w:val="ru-RU"/>
        </w:rPr>
        <w:t>Все мерзостно, что вижу я вокруг...</w:t>
      </w:r>
    </w:p>
    <w:p w:rsidR="00000000" w:rsidRDefault="00FF4EAE">
      <w:pPr>
        <w:pStyle w:val="a6"/>
        <w:shd w:val="clear" w:color="auto" w:fill="auto"/>
        <w:spacing w:after="0" w:line="485" w:lineRule="exact"/>
        <w:ind w:left="40" w:firstLine="0"/>
        <w:jc w:val="left"/>
      </w:pPr>
      <w:r>
        <w:rPr>
          <w:rStyle w:val="1"/>
          <w:color w:val="000000"/>
          <w:lang w:val="ru-RU"/>
        </w:rPr>
        <w:t>Но как тебя покинуть, милый друг!</w:t>
      </w:r>
    </w:p>
    <w:p w:rsidR="00000000" w:rsidRDefault="00FF4EAE">
      <w:pPr>
        <w:rPr>
          <w:color w:val="auto"/>
          <w:lang w:eastAsia="ru-RU"/>
        </w:rPr>
      </w:pPr>
    </w:p>
    <w:p w:rsidR="00000000" w:rsidRDefault="00FF4EAE">
      <w:pPr>
        <w:pStyle w:val="121"/>
        <w:shd w:val="clear" w:color="auto" w:fill="auto"/>
        <w:spacing w:before="0" w:after="352" w:line="270" w:lineRule="exact"/>
        <w:ind w:left="200"/>
      </w:pPr>
      <w:bookmarkStart w:id="2" w:name="bookmark17"/>
      <w:r>
        <w:rPr>
          <w:rStyle w:val="120"/>
          <w:b/>
          <w:bCs/>
          <w:color w:val="000000"/>
          <w:lang w:eastAsia="en-US"/>
        </w:rPr>
        <w:t xml:space="preserve">Soliloquy </w:t>
      </w:r>
      <w:r>
        <w:rPr>
          <w:rStyle w:val="120"/>
          <w:b/>
          <w:bCs/>
          <w:color w:val="000000"/>
          <w:lang w:val="ru-RU"/>
        </w:rPr>
        <w:t xml:space="preserve">"То </w:t>
      </w:r>
      <w:r>
        <w:rPr>
          <w:rStyle w:val="120"/>
          <w:b/>
          <w:bCs/>
          <w:color w:val="000000"/>
          <w:lang w:eastAsia="en-US"/>
        </w:rPr>
        <w:t>be or not to be”</w:t>
      </w:r>
      <w:bookmarkEnd w:id="2"/>
    </w:p>
    <w:p w:rsidR="00000000" w:rsidRDefault="00FF4EAE">
      <w:pPr>
        <w:pStyle w:val="a6"/>
        <w:shd w:val="clear" w:color="auto" w:fill="auto"/>
        <w:spacing w:after="484" w:line="270" w:lineRule="exact"/>
        <w:ind w:left="40" w:firstLine="0"/>
        <w:jc w:val="left"/>
      </w:pPr>
      <w:r>
        <w:rPr>
          <w:rStyle w:val="1"/>
          <w:color w:val="000000"/>
          <w:lang w:eastAsia="en-US"/>
        </w:rPr>
        <w:t xml:space="preserve">The time is out of joint </w:t>
      </w:r>
      <w:r>
        <w:rPr>
          <w:rStyle w:val="1"/>
          <w:color w:val="000000"/>
          <w:lang w:val="ru-RU"/>
        </w:rPr>
        <w:t xml:space="preserve">о </w:t>
      </w:r>
      <w:r>
        <w:rPr>
          <w:rStyle w:val="1"/>
          <w:color w:val="000000"/>
          <w:lang w:eastAsia="en-US"/>
        </w:rPr>
        <w:t>cursed spite. That never I was bom to set it right.</w:t>
      </w:r>
    </w:p>
    <w:p w:rsidR="00000000" w:rsidRDefault="00FF4EAE">
      <w:pPr>
        <w:pStyle w:val="a6"/>
        <w:shd w:val="clear" w:color="auto" w:fill="auto"/>
        <w:spacing w:after="0" w:line="480" w:lineRule="exact"/>
        <w:ind w:left="40" w:firstLine="0"/>
        <w:jc w:val="left"/>
      </w:pPr>
      <w:r>
        <w:rPr>
          <w:rStyle w:val="ab"/>
          <w:color w:val="000000"/>
          <w:lang w:eastAsia="en-US"/>
        </w:rPr>
        <w:t>Hamlet:</w:t>
      </w:r>
      <w:r>
        <w:rPr>
          <w:rStyle w:val="1"/>
          <w:color w:val="000000"/>
          <w:lang w:eastAsia="en-US"/>
        </w:rPr>
        <w:t xml:space="preserve"> To be or not to be that is the question</w:t>
      </w:r>
    </w:p>
    <w:p w:rsidR="00000000" w:rsidRDefault="00FF4EAE">
      <w:pPr>
        <w:pStyle w:val="a6"/>
        <w:shd w:val="clear" w:color="auto" w:fill="auto"/>
        <w:spacing w:after="0" w:line="480" w:lineRule="exact"/>
        <w:ind w:left="1180" w:right="3480" w:firstLine="0"/>
        <w:jc w:val="left"/>
      </w:pPr>
      <w:r>
        <w:rPr>
          <w:rStyle w:val="1"/>
          <w:color w:val="000000"/>
          <w:lang w:eastAsia="en-US"/>
        </w:rPr>
        <w:t>Whether this nobler in the mind to suffer The slings and arrows of outrageous fortune,</w:t>
      </w:r>
    </w:p>
    <w:p w:rsidR="00000000" w:rsidRDefault="00FF4EAE">
      <w:pPr>
        <w:pStyle w:val="a6"/>
        <w:shd w:val="clear" w:color="auto" w:fill="auto"/>
        <w:spacing w:after="0" w:line="480" w:lineRule="exact"/>
        <w:ind w:left="1180" w:right="3480" w:firstLine="0"/>
        <w:jc w:val="left"/>
      </w:pPr>
      <w:r>
        <w:rPr>
          <w:rStyle w:val="1"/>
          <w:color w:val="000000"/>
          <w:lang w:eastAsia="en-US"/>
        </w:rPr>
        <w:t>Or to take arms against a sea o</w:t>
      </w:r>
      <w:r>
        <w:rPr>
          <w:rStyle w:val="1"/>
          <w:color w:val="000000"/>
          <w:lang w:eastAsia="en-US"/>
        </w:rPr>
        <w:t>f troubles And by opposing end them? To die?</w:t>
      </w:r>
    </w:p>
    <w:p w:rsidR="00000000" w:rsidRDefault="00FF4EAE">
      <w:pPr>
        <w:pStyle w:val="a6"/>
        <w:shd w:val="clear" w:color="auto" w:fill="auto"/>
        <w:spacing w:after="0" w:line="480" w:lineRule="exact"/>
        <w:ind w:left="1180" w:right="260" w:firstLine="0"/>
        <w:jc w:val="both"/>
      </w:pPr>
      <w:r>
        <w:rPr>
          <w:rStyle w:val="1"/>
          <w:color w:val="000000"/>
          <w:lang w:eastAsia="en-US"/>
        </w:rPr>
        <w:t>To sleep. No more and by a sleep to say we end The heartache and thousand natural shocks That flash is heir to, this is an outcome Devoutly to be wished. To die, to sleep,</w:t>
      </w:r>
    </w:p>
    <w:p w:rsidR="00000000" w:rsidRDefault="00FF4EAE">
      <w:pPr>
        <w:pStyle w:val="a6"/>
        <w:shd w:val="clear" w:color="auto" w:fill="auto"/>
        <w:spacing w:after="0" w:line="480" w:lineRule="exact"/>
        <w:ind w:left="1180" w:firstLine="0"/>
        <w:jc w:val="both"/>
      </w:pPr>
      <w:r>
        <w:rPr>
          <w:rStyle w:val="1"/>
          <w:color w:val="000000"/>
          <w:lang w:eastAsia="en-US"/>
        </w:rPr>
        <w:t>Perchance to dream and there's the rub</w:t>
      </w:r>
    </w:p>
    <w:p w:rsidR="00000000" w:rsidRDefault="00FF4EAE">
      <w:pPr>
        <w:pStyle w:val="20"/>
        <w:shd w:val="clear" w:color="auto" w:fill="auto"/>
        <w:spacing w:before="0" w:line="480" w:lineRule="exact"/>
        <w:ind w:left="40" w:firstLine="0"/>
      </w:pPr>
      <w:r>
        <w:rPr>
          <w:rStyle w:val="2"/>
          <w:i/>
          <w:iCs/>
          <w:color w:val="000000"/>
          <w:lang w:eastAsia="en-US"/>
        </w:rPr>
        <w:t>(sadness, despair)</w:t>
      </w:r>
    </w:p>
    <w:p w:rsidR="00000000" w:rsidRDefault="00FF4EAE">
      <w:pPr>
        <w:pStyle w:val="20"/>
        <w:shd w:val="clear" w:color="auto" w:fill="auto"/>
        <w:spacing w:before="0" w:after="588" w:line="480" w:lineRule="exact"/>
        <w:ind w:left="1180" w:firstLine="0"/>
        <w:jc w:val="both"/>
      </w:pPr>
      <w:r>
        <w:rPr>
          <w:rStyle w:val="2"/>
          <w:i/>
          <w:iCs/>
          <w:color w:val="000000"/>
          <w:lang w:eastAsia="en-US"/>
        </w:rPr>
        <w:t>Ghost appears, walks near the stage.</w:t>
      </w:r>
    </w:p>
    <w:p w:rsidR="00000000" w:rsidRDefault="00FF4EAE">
      <w:pPr>
        <w:pStyle w:val="a6"/>
        <w:shd w:val="clear" w:color="auto" w:fill="auto"/>
        <w:spacing w:after="647" w:line="270" w:lineRule="exact"/>
        <w:ind w:left="40" w:firstLine="0"/>
        <w:jc w:val="left"/>
      </w:pPr>
      <w:r>
        <w:rPr>
          <w:rStyle w:val="ab"/>
          <w:color w:val="000000"/>
          <w:lang w:eastAsia="en-US"/>
        </w:rPr>
        <w:t>Ghost:</w:t>
      </w:r>
      <w:r>
        <w:rPr>
          <w:rStyle w:val="1"/>
          <w:color w:val="000000"/>
          <w:lang w:eastAsia="en-US"/>
        </w:rPr>
        <w:t xml:space="preserve"> Shade me with wings.</w:t>
      </w:r>
    </w:p>
    <w:p w:rsidR="00000000" w:rsidRDefault="00FF4EAE">
      <w:pPr>
        <w:pStyle w:val="a6"/>
        <w:shd w:val="clear" w:color="auto" w:fill="auto"/>
        <w:spacing w:after="0" w:line="270" w:lineRule="exact"/>
        <w:ind w:left="40" w:firstLine="0"/>
        <w:jc w:val="left"/>
      </w:pPr>
      <w:r>
        <w:rPr>
          <w:rStyle w:val="ab"/>
          <w:color w:val="000000"/>
          <w:lang w:eastAsia="en-US"/>
        </w:rPr>
        <w:t>Hamlet:</w:t>
      </w:r>
      <w:r>
        <w:rPr>
          <w:rStyle w:val="1"/>
          <w:color w:val="000000"/>
          <w:lang w:eastAsia="en-US"/>
        </w:rPr>
        <w:t xml:space="preserve"> What do you want blessed man?</w:t>
      </w:r>
    </w:p>
    <w:p w:rsidR="00000000" w:rsidRDefault="00FF4EAE">
      <w:pPr>
        <w:pStyle w:val="a6"/>
        <w:shd w:val="clear" w:color="auto" w:fill="auto"/>
        <w:spacing w:after="0" w:line="480" w:lineRule="exact"/>
        <w:ind w:left="20" w:firstLine="0"/>
        <w:jc w:val="both"/>
      </w:pPr>
      <w:r>
        <w:rPr>
          <w:rStyle w:val="1"/>
          <w:color w:val="000000"/>
          <w:lang w:eastAsia="en-US"/>
        </w:rPr>
        <w:t>P: The first Hamlet's Soliloque reflects his state of lack of confidence, helplessness to fight against the wrongs of the time. The gh</w:t>
      </w:r>
      <w:r>
        <w:rPr>
          <w:rStyle w:val="1"/>
          <w:color w:val="000000"/>
          <w:lang w:eastAsia="en-US"/>
        </w:rPr>
        <w:t xml:space="preserve">ost tells him about the reason of his father's death. Hamlet can't forgive his mother that she lives with the killer of her husband. That's why he speaks with mother in a rough and unrespectful manner. The Queen considers her </w:t>
      </w:r>
      <w:r>
        <w:rPr>
          <w:rStyle w:val="1"/>
          <w:color w:val="000000"/>
          <w:lang w:eastAsia="en-US"/>
        </w:rPr>
        <w:lastRenderedPageBreak/>
        <w:t>son to want to kill her and ap</w:t>
      </w:r>
      <w:r>
        <w:rPr>
          <w:rStyle w:val="1"/>
          <w:color w:val="000000"/>
          <w:lang w:eastAsia="en-US"/>
        </w:rPr>
        <w:t>peals for help. The Lord Polonius overhears their speech by order of the King. Hamlet takes Polonius for the King and unconsciously stabs him. Then the king decides to send Hamlet to England where the prince is sure to meet death. Hamlet takes the decision</w:t>
      </w:r>
      <w:r>
        <w:rPr>
          <w:rStyle w:val="1"/>
          <w:color w:val="000000"/>
          <w:lang w:eastAsia="en-US"/>
        </w:rPr>
        <w:t xml:space="preserve"> to act.</w:t>
      </w:r>
    </w:p>
    <w:p w:rsidR="00000000" w:rsidRDefault="00FF4EAE">
      <w:pPr>
        <w:pStyle w:val="a6"/>
        <w:shd w:val="clear" w:color="auto" w:fill="auto"/>
        <w:spacing w:after="528" w:line="480" w:lineRule="exact"/>
        <w:ind w:left="20" w:firstLine="0"/>
        <w:jc w:val="both"/>
      </w:pPr>
      <w:r>
        <w:rPr>
          <w:rStyle w:val="1"/>
          <w:color w:val="000000"/>
          <w:lang w:eastAsia="en-US"/>
        </w:rPr>
        <w:t>Compere: Listen to sonnet 66 reflecting Hamlet's state of despair.</w:t>
      </w:r>
    </w:p>
    <w:p w:rsidR="00000000" w:rsidRDefault="00FF4EAE">
      <w:pPr>
        <w:pStyle w:val="130"/>
        <w:shd w:val="clear" w:color="auto" w:fill="auto"/>
        <w:spacing w:before="0" w:after="124" w:line="270" w:lineRule="exact"/>
      </w:pPr>
      <w:r>
        <w:rPr>
          <w:rStyle w:val="13"/>
          <w:color w:val="000000"/>
          <w:lang w:eastAsia="en-US"/>
        </w:rPr>
        <w:t>* * *</w:t>
      </w:r>
    </w:p>
    <w:p w:rsidR="00000000" w:rsidRDefault="00FF4EAE">
      <w:pPr>
        <w:pStyle w:val="a6"/>
        <w:shd w:val="clear" w:color="auto" w:fill="auto"/>
        <w:spacing w:after="0" w:line="485" w:lineRule="exact"/>
        <w:ind w:left="20" w:firstLine="0"/>
        <w:jc w:val="both"/>
      </w:pPr>
      <w:r>
        <w:rPr>
          <w:rStyle w:val="1"/>
          <w:color w:val="000000"/>
          <w:lang w:eastAsia="en-US"/>
        </w:rPr>
        <w:t>Tired with all these, for restful death I cry;</w:t>
      </w:r>
    </w:p>
    <w:p w:rsidR="00000000" w:rsidRDefault="00FF4EAE">
      <w:pPr>
        <w:pStyle w:val="a6"/>
        <w:shd w:val="clear" w:color="auto" w:fill="auto"/>
        <w:spacing w:after="0" w:line="485" w:lineRule="exact"/>
        <w:ind w:left="20" w:firstLine="0"/>
        <w:jc w:val="both"/>
      </w:pPr>
      <w:r>
        <w:rPr>
          <w:rStyle w:val="1"/>
          <w:color w:val="000000"/>
          <w:lang w:eastAsia="en-US"/>
        </w:rPr>
        <w:t>As, to behold desert a beggar born,</w:t>
      </w:r>
    </w:p>
    <w:p w:rsidR="00000000" w:rsidRDefault="00FF4EAE">
      <w:pPr>
        <w:pStyle w:val="a6"/>
        <w:shd w:val="clear" w:color="auto" w:fill="auto"/>
        <w:spacing w:after="0" w:line="485" w:lineRule="exact"/>
        <w:ind w:left="20" w:firstLine="0"/>
        <w:jc w:val="both"/>
      </w:pPr>
      <w:r>
        <w:rPr>
          <w:rStyle w:val="1"/>
          <w:color w:val="000000"/>
          <w:lang w:eastAsia="en-US"/>
        </w:rPr>
        <w:t>And needy nothing trimmed in jolity,</w:t>
      </w:r>
    </w:p>
    <w:p w:rsidR="00000000" w:rsidRDefault="00FF4EAE">
      <w:pPr>
        <w:pStyle w:val="a6"/>
        <w:shd w:val="clear" w:color="auto" w:fill="auto"/>
        <w:spacing w:after="0" w:line="485" w:lineRule="exact"/>
        <w:ind w:left="20" w:firstLine="0"/>
        <w:jc w:val="both"/>
      </w:pPr>
      <w:r>
        <w:rPr>
          <w:rStyle w:val="1"/>
          <w:color w:val="000000"/>
          <w:lang w:eastAsia="en-US"/>
        </w:rPr>
        <w:t>And purest faith unhappily forsworn,</w:t>
      </w:r>
    </w:p>
    <w:p w:rsidR="00000000" w:rsidRDefault="00FF4EAE">
      <w:pPr>
        <w:pStyle w:val="a6"/>
        <w:shd w:val="clear" w:color="auto" w:fill="auto"/>
        <w:spacing w:after="0" w:line="485" w:lineRule="exact"/>
        <w:ind w:left="20" w:firstLine="0"/>
        <w:jc w:val="both"/>
      </w:pPr>
      <w:r>
        <w:rPr>
          <w:rStyle w:val="1"/>
          <w:color w:val="000000"/>
          <w:lang w:eastAsia="en-US"/>
        </w:rPr>
        <w:t>And gilded honour shamefully misplaced,</w:t>
      </w:r>
    </w:p>
    <w:p w:rsidR="00000000" w:rsidRDefault="00FF4EAE">
      <w:pPr>
        <w:pStyle w:val="a6"/>
        <w:shd w:val="clear" w:color="auto" w:fill="auto"/>
        <w:spacing w:after="0" w:line="485" w:lineRule="exact"/>
        <w:ind w:left="20" w:firstLine="0"/>
        <w:jc w:val="both"/>
      </w:pPr>
      <w:r>
        <w:rPr>
          <w:rStyle w:val="1"/>
          <w:color w:val="000000"/>
          <w:lang w:eastAsia="en-US"/>
        </w:rPr>
        <w:t>And maiden virtue rudely strumpeted,</w:t>
      </w:r>
    </w:p>
    <w:p w:rsidR="00000000" w:rsidRDefault="00FF4EAE">
      <w:pPr>
        <w:pStyle w:val="a6"/>
        <w:shd w:val="clear" w:color="auto" w:fill="auto"/>
        <w:spacing w:after="0" w:line="485" w:lineRule="exact"/>
        <w:ind w:left="20" w:firstLine="0"/>
        <w:jc w:val="both"/>
      </w:pPr>
      <w:r>
        <w:rPr>
          <w:rStyle w:val="1"/>
          <w:color w:val="000000"/>
          <w:lang w:eastAsia="en-US"/>
        </w:rPr>
        <w:t>And right perfection wrong full disgraced,</w:t>
      </w:r>
    </w:p>
    <w:p w:rsidR="00000000" w:rsidRDefault="00FF4EAE">
      <w:pPr>
        <w:pStyle w:val="a6"/>
        <w:shd w:val="clear" w:color="auto" w:fill="auto"/>
        <w:spacing w:after="0" w:line="485" w:lineRule="exact"/>
        <w:ind w:left="20" w:firstLine="0"/>
        <w:jc w:val="both"/>
      </w:pPr>
      <w:r>
        <w:rPr>
          <w:rStyle w:val="1"/>
          <w:color w:val="000000"/>
          <w:lang w:eastAsia="en-US"/>
        </w:rPr>
        <w:t>And strength by limping sway disabled,</w:t>
      </w:r>
    </w:p>
    <w:p w:rsidR="00000000" w:rsidRDefault="00FF4EAE">
      <w:pPr>
        <w:pStyle w:val="a6"/>
        <w:shd w:val="clear" w:color="auto" w:fill="auto"/>
        <w:spacing w:after="0" w:line="485" w:lineRule="exact"/>
        <w:ind w:left="20" w:firstLine="0"/>
        <w:jc w:val="both"/>
      </w:pPr>
      <w:r>
        <w:rPr>
          <w:rStyle w:val="1"/>
          <w:color w:val="000000"/>
          <w:lang w:eastAsia="en-US"/>
        </w:rPr>
        <w:t>And art made tonue-tied by authority,</w:t>
      </w:r>
    </w:p>
    <w:p w:rsidR="00000000" w:rsidRDefault="00FF4EAE">
      <w:pPr>
        <w:pStyle w:val="a6"/>
        <w:shd w:val="clear" w:color="auto" w:fill="auto"/>
        <w:spacing w:after="0" w:line="485" w:lineRule="exact"/>
        <w:ind w:left="20" w:firstLine="0"/>
        <w:jc w:val="both"/>
      </w:pPr>
      <w:r>
        <w:rPr>
          <w:rStyle w:val="1"/>
          <w:color w:val="000000"/>
          <w:lang w:eastAsia="en-US"/>
        </w:rPr>
        <w:t>And folly, doctor - like, controlling skill,</w:t>
      </w:r>
    </w:p>
    <w:p w:rsidR="00000000" w:rsidRDefault="00FF4EAE">
      <w:pPr>
        <w:pStyle w:val="a6"/>
        <w:shd w:val="clear" w:color="auto" w:fill="auto"/>
        <w:spacing w:after="424" w:line="485" w:lineRule="exact"/>
        <w:ind w:left="20" w:firstLine="0"/>
        <w:jc w:val="both"/>
      </w:pPr>
      <w:r>
        <w:rPr>
          <w:rStyle w:val="1"/>
          <w:color w:val="000000"/>
          <w:lang w:eastAsia="en-US"/>
        </w:rPr>
        <w:t>And captive go</w:t>
      </w:r>
      <w:r>
        <w:rPr>
          <w:rStyle w:val="1"/>
          <w:color w:val="000000"/>
          <w:lang w:eastAsia="en-US"/>
        </w:rPr>
        <w:t>od attending captain ill:</w:t>
      </w:r>
    </w:p>
    <w:p w:rsidR="00000000" w:rsidRDefault="00FF4EAE">
      <w:pPr>
        <w:pStyle w:val="a6"/>
        <w:shd w:val="clear" w:color="auto" w:fill="auto"/>
        <w:spacing w:after="528" w:line="480" w:lineRule="exact"/>
        <w:ind w:left="20" w:right="4300" w:firstLine="0"/>
        <w:jc w:val="left"/>
      </w:pPr>
      <w:r>
        <w:rPr>
          <w:rStyle w:val="1"/>
          <w:color w:val="000000"/>
          <w:lang w:eastAsia="en-US"/>
        </w:rPr>
        <w:t>Tired with all these, from these would I be gone Save that, to die, I leave my love alone.</w:t>
      </w:r>
    </w:p>
    <w:p w:rsidR="00000000" w:rsidRDefault="00FF4EAE">
      <w:pPr>
        <w:pStyle w:val="130"/>
        <w:shd w:val="clear" w:color="auto" w:fill="auto"/>
        <w:spacing w:before="0" w:after="115" w:line="270" w:lineRule="exact"/>
      </w:pPr>
      <w:r>
        <w:rPr>
          <w:rStyle w:val="13"/>
          <w:color w:val="000000"/>
          <w:lang w:eastAsia="en-US"/>
        </w:rPr>
        <w:t>***</w:t>
      </w:r>
    </w:p>
    <w:p w:rsidR="00000000" w:rsidRDefault="00FF4EAE">
      <w:pPr>
        <w:pStyle w:val="a6"/>
        <w:shd w:val="clear" w:color="auto" w:fill="auto"/>
        <w:spacing w:after="0" w:line="485" w:lineRule="exact"/>
        <w:ind w:left="20" w:right="5000" w:firstLine="0"/>
        <w:jc w:val="left"/>
      </w:pPr>
      <w:r>
        <w:rPr>
          <w:rStyle w:val="1"/>
          <w:color w:val="000000"/>
          <w:lang w:val="ru-RU"/>
        </w:rPr>
        <w:t>Зову я смерть мне видеть невтерпеж Достоинство, что просит подаяния,</w:t>
      </w:r>
    </w:p>
    <w:p w:rsidR="00000000" w:rsidRDefault="00FF4EAE">
      <w:pPr>
        <w:pStyle w:val="a6"/>
        <w:shd w:val="clear" w:color="auto" w:fill="auto"/>
        <w:spacing w:after="0" w:line="485" w:lineRule="exact"/>
        <w:ind w:left="20" w:firstLine="0"/>
        <w:jc w:val="both"/>
      </w:pPr>
      <w:r>
        <w:rPr>
          <w:rStyle w:val="1"/>
          <w:color w:val="000000"/>
          <w:lang w:val="ru-RU"/>
        </w:rPr>
        <w:t>Над простотой глумящуюся ложь,</w:t>
      </w:r>
    </w:p>
    <w:p w:rsidR="00000000" w:rsidRDefault="00FF4EAE">
      <w:pPr>
        <w:pStyle w:val="a6"/>
        <w:shd w:val="clear" w:color="auto" w:fill="auto"/>
        <w:spacing w:after="0" w:line="485" w:lineRule="exact"/>
        <w:ind w:left="20" w:firstLine="0"/>
        <w:jc w:val="both"/>
        <w:sectPr w:rsidR="00000000">
          <w:type w:val="continuous"/>
          <w:pgSz w:w="16838" w:h="23810"/>
          <w:pgMar w:top="4493" w:right="3544" w:bottom="4498" w:left="3568" w:header="0" w:footer="3" w:gutter="0"/>
          <w:cols w:space="720"/>
          <w:noEndnote/>
          <w:docGrid w:linePitch="360"/>
        </w:sectPr>
      </w:pPr>
      <w:r>
        <w:rPr>
          <w:rStyle w:val="1"/>
          <w:color w:val="000000"/>
          <w:lang w:val="ru-RU"/>
        </w:rPr>
        <w:t>Ничтожество в роскошном одеянье,</w:t>
      </w:r>
    </w:p>
    <w:p w:rsidR="00000000" w:rsidRDefault="00FF4EAE">
      <w:pPr>
        <w:pStyle w:val="a6"/>
        <w:shd w:val="clear" w:color="auto" w:fill="auto"/>
        <w:spacing w:after="0" w:line="298" w:lineRule="exact"/>
        <w:ind w:left="20" w:firstLine="0"/>
        <w:jc w:val="left"/>
      </w:pPr>
      <w:r>
        <w:rPr>
          <w:rStyle w:val="1"/>
          <w:color w:val="000000"/>
          <w:lang w:eastAsia="en-US"/>
        </w:rPr>
        <w:lastRenderedPageBreak/>
        <w:t>Some glory in their birth, some in their skill,</w:t>
      </w:r>
    </w:p>
    <w:p w:rsidR="00000000" w:rsidRDefault="00FF4EAE">
      <w:pPr>
        <w:pStyle w:val="a6"/>
        <w:shd w:val="clear" w:color="auto" w:fill="auto"/>
        <w:spacing w:after="0" w:line="298" w:lineRule="exact"/>
        <w:ind w:left="20" w:right="240" w:firstLine="0"/>
        <w:jc w:val="left"/>
      </w:pPr>
      <w:r>
        <w:rPr>
          <w:rStyle w:val="1"/>
          <w:color w:val="000000"/>
          <w:lang w:eastAsia="en-US"/>
        </w:rPr>
        <w:t>Some in their wealth, some in their bodies force; Some in their garments, though new - fangled ill; Some in the</w:t>
      </w:r>
      <w:r>
        <w:rPr>
          <w:rStyle w:val="1"/>
          <w:color w:val="000000"/>
          <w:lang w:eastAsia="en-US"/>
        </w:rPr>
        <w:t>ir hawks and hounds, some in their horse; And every humour hath his adjunct pleasure Wherein it finds a joy above the rest.</w:t>
      </w:r>
    </w:p>
    <w:p w:rsidR="00000000" w:rsidRDefault="00FF4EAE">
      <w:pPr>
        <w:pStyle w:val="a6"/>
        <w:shd w:val="clear" w:color="auto" w:fill="auto"/>
        <w:spacing w:after="0" w:line="298" w:lineRule="exact"/>
        <w:ind w:left="20" w:firstLine="0"/>
        <w:jc w:val="left"/>
      </w:pPr>
      <w:r>
        <w:rPr>
          <w:rStyle w:val="1"/>
          <w:color w:val="000000"/>
          <w:lang w:eastAsia="en-US"/>
        </w:rPr>
        <w:lastRenderedPageBreak/>
        <w:t>But these particulars are not my measure;</w:t>
      </w:r>
    </w:p>
    <w:p w:rsidR="00000000" w:rsidRDefault="00FF4EAE">
      <w:pPr>
        <w:pStyle w:val="a6"/>
        <w:shd w:val="clear" w:color="auto" w:fill="auto"/>
        <w:spacing w:after="0" w:line="298" w:lineRule="exact"/>
        <w:ind w:left="20" w:firstLine="0"/>
        <w:jc w:val="left"/>
      </w:pPr>
      <w:r>
        <w:rPr>
          <w:rStyle w:val="1"/>
          <w:color w:val="000000"/>
          <w:lang w:eastAsia="en-US"/>
        </w:rPr>
        <w:t>All these I better in one general best,</w:t>
      </w:r>
    </w:p>
    <w:p w:rsidR="00000000" w:rsidRDefault="00FF4EAE">
      <w:pPr>
        <w:pStyle w:val="a6"/>
        <w:shd w:val="clear" w:color="auto" w:fill="auto"/>
        <w:spacing w:after="0" w:line="298" w:lineRule="exact"/>
        <w:ind w:left="20" w:firstLine="0"/>
        <w:jc w:val="left"/>
      </w:pPr>
      <w:r>
        <w:rPr>
          <w:rStyle w:val="1"/>
          <w:color w:val="000000"/>
          <w:lang w:eastAsia="en-US"/>
        </w:rPr>
        <w:t>Thy love is better than garments' cost,</w:t>
      </w:r>
    </w:p>
    <w:p w:rsidR="00000000" w:rsidRDefault="00FF4EAE">
      <w:pPr>
        <w:pStyle w:val="a6"/>
        <w:shd w:val="clear" w:color="auto" w:fill="auto"/>
        <w:spacing w:after="0" w:line="298" w:lineRule="exact"/>
        <w:ind w:left="20" w:firstLine="0"/>
        <w:jc w:val="left"/>
      </w:pPr>
      <w:r>
        <w:rPr>
          <w:rStyle w:val="1"/>
          <w:color w:val="000000"/>
          <w:lang w:eastAsia="en-US"/>
        </w:rPr>
        <w:t>Of more delight than hawks or hourses be;</w:t>
      </w:r>
    </w:p>
    <w:p w:rsidR="00000000" w:rsidRDefault="00FF4EAE">
      <w:pPr>
        <w:pStyle w:val="a6"/>
        <w:shd w:val="clear" w:color="auto" w:fill="auto"/>
        <w:spacing w:after="0" w:line="298" w:lineRule="exact"/>
        <w:ind w:left="20" w:firstLine="0"/>
        <w:jc w:val="left"/>
      </w:pPr>
      <w:r>
        <w:rPr>
          <w:rStyle w:val="1"/>
          <w:color w:val="000000"/>
          <w:lang w:eastAsia="en-US"/>
        </w:rPr>
        <w:t>And having thee, of all men's pride I boast:</w:t>
      </w:r>
    </w:p>
    <w:p w:rsidR="00000000" w:rsidRDefault="00FF4EAE">
      <w:pPr>
        <w:pStyle w:val="a6"/>
        <w:shd w:val="clear" w:color="auto" w:fill="auto"/>
        <w:spacing w:after="202" w:line="298" w:lineRule="exact"/>
        <w:ind w:left="20" w:firstLine="0"/>
        <w:jc w:val="left"/>
      </w:pPr>
      <w:r>
        <w:rPr>
          <w:rStyle w:val="1"/>
          <w:color w:val="000000"/>
          <w:lang w:eastAsia="en-US"/>
        </w:rPr>
        <w:t>Wretched in this alone, that thou mayst take</w:t>
      </w:r>
    </w:p>
    <w:p w:rsidR="00000000" w:rsidRDefault="00FF4EAE">
      <w:pPr>
        <w:pStyle w:val="a6"/>
        <w:shd w:val="clear" w:color="auto" w:fill="auto"/>
        <w:spacing w:after="194" w:line="270" w:lineRule="exact"/>
        <w:ind w:left="20" w:firstLine="0"/>
        <w:jc w:val="left"/>
      </w:pPr>
      <w:r>
        <w:rPr>
          <w:rStyle w:val="1"/>
          <w:color w:val="000000"/>
          <w:lang w:eastAsia="en-US"/>
        </w:rPr>
        <w:t>All this away, and me most wretched make.</w:t>
      </w:r>
    </w:p>
    <w:p w:rsidR="00000000" w:rsidRDefault="00FF4EAE">
      <w:pPr>
        <w:pStyle w:val="610"/>
        <w:shd w:val="clear" w:color="auto" w:fill="auto"/>
        <w:spacing w:after="78" w:line="230" w:lineRule="exact"/>
        <w:ind w:left="2180"/>
      </w:pPr>
      <w:r>
        <w:rPr>
          <w:rStyle w:val="61"/>
          <w:b/>
          <w:bCs/>
          <w:color w:val="000000"/>
          <w:lang w:val="en-US" w:eastAsia="en-US"/>
        </w:rPr>
        <w:t>***</w:t>
      </w:r>
    </w:p>
    <w:p w:rsidR="00000000" w:rsidRDefault="00FF4EAE">
      <w:pPr>
        <w:pStyle w:val="a6"/>
        <w:shd w:val="clear" w:color="auto" w:fill="auto"/>
        <w:spacing w:after="0" w:line="298" w:lineRule="exact"/>
        <w:ind w:left="20" w:firstLine="0"/>
        <w:jc w:val="left"/>
      </w:pPr>
      <w:r>
        <w:rPr>
          <w:rStyle w:val="1"/>
          <w:color w:val="000000"/>
          <w:lang w:val="ru-RU"/>
        </w:rPr>
        <w:t>Кто хвалиться родством своим со знатью,</w:t>
      </w:r>
    </w:p>
    <w:p w:rsidR="00000000" w:rsidRDefault="00FF4EAE">
      <w:pPr>
        <w:pStyle w:val="a6"/>
        <w:shd w:val="clear" w:color="auto" w:fill="auto"/>
        <w:spacing w:after="0" w:line="298" w:lineRule="exact"/>
        <w:ind w:left="20" w:firstLine="0"/>
        <w:jc w:val="left"/>
      </w:pPr>
      <w:r>
        <w:rPr>
          <w:rStyle w:val="1"/>
          <w:color w:val="000000"/>
          <w:lang w:val="ru-RU"/>
        </w:rPr>
        <w:t>Кто силой, Кто блестящим голуном,</w:t>
      </w:r>
    </w:p>
    <w:p w:rsidR="00000000" w:rsidRDefault="00FF4EAE">
      <w:pPr>
        <w:pStyle w:val="a6"/>
        <w:shd w:val="clear" w:color="auto" w:fill="auto"/>
        <w:spacing w:after="180" w:line="298" w:lineRule="exact"/>
        <w:ind w:left="20" w:right="240" w:firstLine="0"/>
        <w:jc w:val="left"/>
      </w:pPr>
      <w:r>
        <w:rPr>
          <w:rStyle w:val="1"/>
          <w:color w:val="000000"/>
          <w:lang w:val="ru-RU"/>
        </w:rPr>
        <w:t xml:space="preserve">Кто </w:t>
      </w:r>
      <w:r>
        <w:rPr>
          <w:rStyle w:val="1"/>
          <w:color w:val="000000"/>
          <w:lang w:val="ru-RU"/>
        </w:rPr>
        <w:t>кошельком, Кто пряжками на платье Кто соколом, собакой, скакуном.</w:t>
      </w:r>
    </w:p>
    <w:p w:rsidR="00000000" w:rsidRDefault="00FF4EAE">
      <w:pPr>
        <w:pStyle w:val="a6"/>
        <w:shd w:val="clear" w:color="auto" w:fill="auto"/>
        <w:spacing w:after="0" w:line="298" w:lineRule="exact"/>
        <w:ind w:left="20" w:firstLine="0"/>
        <w:jc w:val="left"/>
      </w:pPr>
      <w:r>
        <w:rPr>
          <w:rStyle w:val="1"/>
          <w:color w:val="000000"/>
          <w:lang w:val="ru-RU"/>
        </w:rPr>
        <w:t>Есть у людей различные пристрастья,</w:t>
      </w:r>
    </w:p>
    <w:p w:rsidR="00000000" w:rsidRDefault="00FF4EAE">
      <w:pPr>
        <w:pStyle w:val="a6"/>
        <w:shd w:val="clear" w:color="auto" w:fill="auto"/>
        <w:spacing w:after="0" w:line="298" w:lineRule="exact"/>
        <w:ind w:left="20" w:firstLine="0"/>
        <w:jc w:val="left"/>
      </w:pPr>
      <w:r>
        <w:rPr>
          <w:rStyle w:val="1"/>
          <w:color w:val="000000"/>
          <w:lang w:val="ru-RU"/>
        </w:rPr>
        <w:t>Но каждому милей всего одно.</w:t>
      </w:r>
    </w:p>
    <w:p w:rsidR="00000000" w:rsidRDefault="00FF4EAE">
      <w:pPr>
        <w:pStyle w:val="a6"/>
        <w:shd w:val="clear" w:color="auto" w:fill="auto"/>
        <w:spacing w:after="0" w:line="298" w:lineRule="exact"/>
        <w:ind w:left="20" w:firstLine="0"/>
        <w:jc w:val="left"/>
      </w:pPr>
      <w:r>
        <w:rPr>
          <w:rStyle w:val="1"/>
          <w:color w:val="000000"/>
          <w:lang w:val="ru-RU"/>
        </w:rPr>
        <w:t>А у меня особенное счастье,</w:t>
      </w:r>
    </w:p>
    <w:p w:rsidR="00000000" w:rsidRDefault="00FF4EAE">
      <w:pPr>
        <w:pStyle w:val="a6"/>
        <w:shd w:val="clear" w:color="auto" w:fill="auto"/>
        <w:spacing w:after="180" w:line="298" w:lineRule="exact"/>
        <w:ind w:left="20" w:firstLine="0"/>
        <w:jc w:val="left"/>
      </w:pPr>
      <w:r>
        <w:rPr>
          <w:rStyle w:val="1"/>
          <w:color w:val="000000"/>
          <w:lang w:val="ru-RU"/>
        </w:rPr>
        <w:t>В нем остальное все заключено.</w:t>
      </w:r>
    </w:p>
    <w:p w:rsidR="00000000" w:rsidRDefault="00FF4EAE">
      <w:pPr>
        <w:pStyle w:val="a6"/>
        <w:shd w:val="clear" w:color="auto" w:fill="auto"/>
        <w:spacing w:after="0" w:line="298" w:lineRule="exact"/>
        <w:ind w:left="20" w:firstLine="0"/>
        <w:jc w:val="left"/>
      </w:pPr>
      <w:r>
        <w:rPr>
          <w:rStyle w:val="1"/>
          <w:color w:val="000000"/>
          <w:lang w:val="ru-RU"/>
        </w:rPr>
        <w:t>Твоя любовь, мой друг, дороже клада,</w:t>
      </w:r>
    </w:p>
    <w:p w:rsidR="00000000" w:rsidRDefault="00FF4EAE">
      <w:pPr>
        <w:pStyle w:val="a6"/>
        <w:shd w:val="clear" w:color="auto" w:fill="auto"/>
        <w:spacing w:after="0" w:line="298" w:lineRule="exact"/>
        <w:ind w:left="20" w:firstLine="0"/>
        <w:jc w:val="left"/>
      </w:pPr>
      <w:r>
        <w:rPr>
          <w:rStyle w:val="1"/>
          <w:color w:val="000000"/>
          <w:lang w:val="ru-RU"/>
        </w:rPr>
        <w:t>Почетнее короны королей,</w:t>
      </w:r>
    </w:p>
    <w:p w:rsidR="00000000" w:rsidRDefault="00FF4EAE">
      <w:pPr>
        <w:pStyle w:val="a6"/>
        <w:shd w:val="clear" w:color="auto" w:fill="auto"/>
        <w:spacing w:after="0" w:line="298" w:lineRule="exact"/>
        <w:ind w:left="20" w:firstLine="0"/>
        <w:jc w:val="left"/>
      </w:pPr>
      <w:r>
        <w:rPr>
          <w:rStyle w:val="1"/>
          <w:color w:val="000000"/>
          <w:lang w:val="ru-RU"/>
        </w:rPr>
        <w:t>Наря</w:t>
      </w:r>
      <w:r>
        <w:rPr>
          <w:rStyle w:val="1"/>
          <w:color w:val="000000"/>
          <w:lang w:val="ru-RU"/>
        </w:rPr>
        <w:t>днее богатого наряда,</w:t>
      </w:r>
    </w:p>
    <w:p w:rsidR="00000000" w:rsidRDefault="00FF4EAE">
      <w:pPr>
        <w:pStyle w:val="a6"/>
        <w:shd w:val="clear" w:color="auto" w:fill="auto"/>
        <w:spacing w:after="202" w:line="298" w:lineRule="exact"/>
        <w:ind w:left="20" w:firstLine="0"/>
        <w:jc w:val="left"/>
      </w:pPr>
      <w:r>
        <w:rPr>
          <w:rStyle w:val="1"/>
          <w:color w:val="000000"/>
          <w:lang w:val="ru-RU"/>
        </w:rPr>
        <w:t>Охоты соколиной веселей.</w:t>
      </w:r>
    </w:p>
    <w:p w:rsidR="00000000" w:rsidRDefault="00FF4EAE">
      <w:pPr>
        <w:pStyle w:val="a6"/>
        <w:shd w:val="clear" w:color="auto" w:fill="auto"/>
        <w:spacing w:after="0" w:line="270" w:lineRule="exact"/>
        <w:ind w:left="20" w:firstLine="0"/>
        <w:jc w:val="left"/>
      </w:pPr>
      <w:r>
        <w:rPr>
          <w:rStyle w:val="1"/>
          <w:color w:val="000000"/>
          <w:lang w:val="ru-RU"/>
        </w:rPr>
        <w:t>Ты можешь все отнять, чем я владею,</w:t>
      </w:r>
    </w:p>
    <w:p w:rsidR="00000000" w:rsidRDefault="00FF4EAE">
      <w:pPr>
        <w:pStyle w:val="a6"/>
        <w:shd w:val="clear" w:color="auto" w:fill="auto"/>
        <w:spacing w:after="0" w:line="270" w:lineRule="exact"/>
        <w:ind w:left="20" w:firstLine="0"/>
        <w:jc w:val="left"/>
        <w:sectPr w:rsidR="00000000">
          <w:headerReference w:type="even" r:id="rId21"/>
          <w:headerReference w:type="default" r:id="rId22"/>
          <w:type w:val="continuous"/>
          <w:pgSz w:w="16838" w:h="23810"/>
          <w:pgMar w:top="7253" w:right="5500" w:bottom="6432" w:left="5524" w:header="0" w:footer="3" w:gutter="0"/>
          <w:cols w:space="720"/>
          <w:noEndnote/>
          <w:docGrid w:linePitch="360"/>
        </w:sectPr>
      </w:pPr>
      <w:r>
        <w:rPr>
          <w:rStyle w:val="1"/>
          <w:color w:val="000000"/>
          <w:lang w:val="ru-RU"/>
        </w:rPr>
        <w:t>И в этот миг я сразу обеднею.</w:t>
      </w:r>
    </w:p>
    <w:p w:rsidR="00000000" w:rsidRDefault="00FF4EAE">
      <w:pPr>
        <w:pStyle w:val="a6"/>
        <w:shd w:val="clear" w:color="auto" w:fill="auto"/>
        <w:spacing w:after="0" w:line="494" w:lineRule="exact"/>
        <w:ind w:left="6840" w:firstLine="0"/>
        <w:jc w:val="left"/>
      </w:pPr>
      <w:r>
        <w:rPr>
          <w:rStyle w:val="1"/>
          <w:color w:val="000000"/>
          <w:lang w:eastAsia="en-US"/>
        </w:rPr>
        <w:lastRenderedPageBreak/>
        <w:t>The time is of our joint</w:t>
      </w:r>
    </w:p>
    <w:p w:rsidR="00000000" w:rsidRDefault="00FF4EAE">
      <w:pPr>
        <w:pStyle w:val="a6"/>
        <w:shd w:val="clear" w:color="auto" w:fill="auto"/>
        <w:tabs>
          <w:tab w:val="left" w:pos="8085"/>
        </w:tabs>
        <w:spacing w:after="2160" w:line="494" w:lineRule="exact"/>
        <w:ind w:left="5440" w:right="580" w:firstLine="2440"/>
        <w:jc w:val="left"/>
      </w:pPr>
      <w:r>
        <w:rPr>
          <w:rStyle w:val="1"/>
          <w:color w:val="000000"/>
          <w:lang w:val="ru-RU"/>
        </w:rPr>
        <w:t>о</w:t>
      </w:r>
      <w:r>
        <w:rPr>
          <w:rStyle w:val="1"/>
          <w:color w:val="000000"/>
          <w:lang w:val="ru-RU"/>
        </w:rPr>
        <w:tab/>
      </w:r>
      <w:r>
        <w:rPr>
          <w:rStyle w:val="1"/>
          <w:color w:val="000000"/>
          <w:lang w:eastAsia="en-US"/>
        </w:rPr>
        <w:t>cursed spite That never I was bom to set it right /Hamlet/</w:t>
      </w:r>
    </w:p>
    <w:p w:rsidR="00000000" w:rsidRDefault="00FF4EAE">
      <w:pPr>
        <w:pStyle w:val="a6"/>
        <w:numPr>
          <w:ilvl w:val="0"/>
          <w:numId w:val="8"/>
        </w:numPr>
        <w:shd w:val="clear" w:color="auto" w:fill="auto"/>
        <w:tabs>
          <w:tab w:val="left" w:pos="351"/>
        </w:tabs>
        <w:spacing w:after="59" w:line="270" w:lineRule="exact"/>
        <w:ind w:left="20" w:firstLine="0"/>
        <w:jc w:val="both"/>
      </w:pPr>
      <w:r>
        <w:rPr>
          <w:rStyle w:val="1"/>
          <w:color w:val="000000"/>
          <w:lang w:val="ru-RU"/>
        </w:rPr>
        <w:lastRenderedPageBreak/>
        <w:t>Век расшатался...;</w:t>
      </w:r>
    </w:p>
    <w:p w:rsidR="00000000" w:rsidRDefault="00FF4EAE">
      <w:pPr>
        <w:pStyle w:val="a6"/>
        <w:numPr>
          <w:ilvl w:val="0"/>
          <w:numId w:val="8"/>
        </w:numPr>
        <w:shd w:val="clear" w:color="auto" w:fill="auto"/>
        <w:tabs>
          <w:tab w:val="left" w:pos="351"/>
        </w:tabs>
        <w:spacing w:after="0" w:line="480" w:lineRule="exact"/>
        <w:ind w:left="20" w:firstLine="0"/>
        <w:jc w:val="both"/>
      </w:pPr>
      <w:r>
        <w:rPr>
          <w:rStyle w:val="1"/>
          <w:color w:val="000000"/>
          <w:lang w:val="ru-RU"/>
        </w:rPr>
        <w:t>Р</w:t>
      </w:r>
      <w:r>
        <w:rPr>
          <w:rStyle w:val="1"/>
          <w:color w:val="000000"/>
          <w:lang w:val="ru-RU"/>
        </w:rPr>
        <w:t>ечемыслительные процессы;</w:t>
      </w:r>
    </w:p>
    <w:p w:rsidR="00000000" w:rsidRDefault="00FF4EAE">
      <w:pPr>
        <w:pStyle w:val="a6"/>
        <w:numPr>
          <w:ilvl w:val="0"/>
          <w:numId w:val="8"/>
        </w:numPr>
        <w:shd w:val="clear" w:color="auto" w:fill="auto"/>
        <w:tabs>
          <w:tab w:val="left" w:pos="351"/>
        </w:tabs>
        <w:spacing w:after="0" w:line="480" w:lineRule="exact"/>
        <w:ind w:left="20" w:firstLine="0"/>
        <w:jc w:val="both"/>
      </w:pPr>
      <w:r>
        <w:rPr>
          <w:rStyle w:val="1"/>
          <w:color w:val="000000"/>
          <w:lang w:val="ru-RU"/>
        </w:rPr>
        <w:t>Поведенческие нормы;</w:t>
      </w:r>
    </w:p>
    <w:p w:rsidR="00000000" w:rsidRDefault="00FF4EAE">
      <w:pPr>
        <w:pStyle w:val="a6"/>
        <w:numPr>
          <w:ilvl w:val="0"/>
          <w:numId w:val="8"/>
        </w:numPr>
        <w:shd w:val="clear" w:color="auto" w:fill="auto"/>
        <w:tabs>
          <w:tab w:val="left" w:pos="351"/>
        </w:tabs>
        <w:spacing w:after="0" w:line="480" w:lineRule="exact"/>
        <w:ind w:left="20" w:firstLine="0"/>
        <w:jc w:val="both"/>
      </w:pPr>
      <w:r>
        <w:rPr>
          <w:rStyle w:val="1"/>
          <w:color w:val="000000"/>
          <w:lang w:val="ru-RU"/>
        </w:rPr>
        <w:t>повышение интереса к изучению английского языка;</w:t>
      </w:r>
    </w:p>
    <w:p w:rsidR="00000000" w:rsidRDefault="00FF4EAE">
      <w:pPr>
        <w:pStyle w:val="a6"/>
        <w:numPr>
          <w:ilvl w:val="0"/>
          <w:numId w:val="8"/>
        </w:numPr>
        <w:shd w:val="clear" w:color="auto" w:fill="auto"/>
        <w:tabs>
          <w:tab w:val="left" w:pos="351"/>
        </w:tabs>
        <w:spacing w:after="0" w:line="480" w:lineRule="exact"/>
        <w:ind w:left="20" w:firstLine="0"/>
        <w:jc w:val="both"/>
      </w:pPr>
      <w:r>
        <w:rPr>
          <w:rStyle w:val="1"/>
          <w:color w:val="000000"/>
          <w:lang w:val="ru-RU"/>
        </w:rPr>
        <w:t>Коллективизм;</w:t>
      </w:r>
    </w:p>
    <w:p w:rsidR="00000000" w:rsidRDefault="00FF4EAE">
      <w:pPr>
        <w:pStyle w:val="a6"/>
        <w:numPr>
          <w:ilvl w:val="0"/>
          <w:numId w:val="8"/>
        </w:numPr>
        <w:shd w:val="clear" w:color="auto" w:fill="auto"/>
        <w:tabs>
          <w:tab w:val="left" w:pos="351"/>
        </w:tabs>
        <w:spacing w:after="112" w:line="270" w:lineRule="exact"/>
        <w:ind w:left="20" w:firstLine="0"/>
        <w:jc w:val="both"/>
      </w:pPr>
      <w:r>
        <w:rPr>
          <w:rStyle w:val="1"/>
          <w:color w:val="000000"/>
          <w:lang w:val="ru-RU"/>
        </w:rPr>
        <w:t>Познавательная активность;</w:t>
      </w:r>
    </w:p>
    <w:p w:rsidR="00000000" w:rsidRDefault="00FF4EAE">
      <w:pPr>
        <w:pStyle w:val="a6"/>
        <w:numPr>
          <w:ilvl w:val="0"/>
          <w:numId w:val="8"/>
        </w:numPr>
        <w:shd w:val="clear" w:color="auto" w:fill="auto"/>
        <w:tabs>
          <w:tab w:val="left" w:pos="351"/>
        </w:tabs>
        <w:spacing w:after="1372" w:line="270" w:lineRule="exact"/>
        <w:ind w:left="20" w:firstLine="0"/>
        <w:jc w:val="both"/>
      </w:pPr>
      <w:r>
        <w:rPr>
          <w:rStyle w:val="1"/>
          <w:color w:val="000000"/>
          <w:lang w:val="ru-RU"/>
        </w:rPr>
        <w:t>Творческие способности.</w:t>
      </w:r>
    </w:p>
    <w:p w:rsidR="00000000" w:rsidRDefault="00FF4EAE">
      <w:pPr>
        <w:pStyle w:val="a6"/>
        <w:shd w:val="clear" w:color="auto" w:fill="auto"/>
        <w:spacing w:after="97" w:line="270" w:lineRule="exact"/>
        <w:ind w:left="20" w:firstLine="3560"/>
        <w:jc w:val="left"/>
      </w:pPr>
      <w:r>
        <w:rPr>
          <w:rStyle w:val="1"/>
          <w:color w:val="000000"/>
          <w:lang w:eastAsia="en-US"/>
        </w:rPr>
        <w:t>Natur</w:t>
      </w:r>
      <w:r>
        <w:rPr>
          <w:color w:val="000000"/>
          <w:u w:val="single"/>
          <w:lang w:eastAsia="en-US"/>
        </w:rPr>
        <w:t>e showed all its gi</w:t>
      </w:r>
      <w:r>
        <w:rPr>
          <w:rStyle w:val="1"/>
          <w:color w:val="000000"/>
          <w:lang w:eastAsia="en-US"/>
        </w:rPr>
        <w:t xml:space="preserve">fts on the </w:t>
      </w:r>
      <w:r>
        <w:rPr>
          <w:color w:val="000000"/>
          <w:u w:val="single"/>
          <w:lang w:eastAsia="en-US"/>
        </w:rPr>
        <w:t>well know d</w:t>
      </w:r>
      <w:r>
        <w:rPr>
          <w:rStyle w:val="1"/>
          <w:color w:val="000000"/>
          <w:lang w:eastAsia="en-US"/>
        </w:rPr>
        <w:t>ramatist.</w:t>
      </w:r>
    </w:p>
    <w:p w:rsidR="00000000" w:rsidRDefault="00FF4EAE">
      <w:pPr>
        <w:pStyle w:val="a6"/>
        <w:shd w:val="clear" w:color="auto" w:fill="auto"/>
        <w:spacing w:after="480" w:line="270" w:lineRule="exact"/>
        <w:ind w:right="180" w:firstLine="0"/>
        <w:jc w:val="right"/>
      </w:pPr>
      <w:r>
        <w:rPr>
          <w:color w:val="000000"/>
          <w:u w:val="single"/>
          <w:lang w:eastAsia="en-US"/>
        </w:rPr>
        <w:t>Spencer</w:t>
      </w:r>
    </w:p>
    <w:p w:rsidR="00000000" w:rsidRDefault="00FF4EAE">
      <w:pPr>
        <w:pStyle w:val="a6"/>
        <w:shd w:val="clear" w:color="auto" w:fill="auto"/>
        <w:spacing w:after="0" w:line="485" w:lineRule="exact"/>
        <w:ind w:left="20" w:right="180" w:firstLine="3560"/>
        <w:jc w:val="left"/>
      </w:pPr>
      <w:r>
        <w:rPr>
          <w:rStyle w:val="1"/>
          <w:color w:val="000000"/>
          <w:lang w:eastAsia="en-US"/>
        </w:rPr>
        <w:t>Classical music sounds Sript-writer: I declare our party devoted to W. Shakespeare open.</w:t>
      </w:r>
    </w:p>
    <w:p w:rsidR="00000000" w:rsidRDefault="00FF4EAE">
      <w:pPr>
        <w:rPr>
          <w:color w:val="auto"/>
          <w:lang w:eastAsia="ru-RU"/>
        </w:rPr>
      </w:pPr>
    </w:p>
    <w:p w:rsidR="00000000" w:rsidRDefault="00FF4EAE">
      <w:pPr>
        <w:pStyle w:val="a6"/>
        <w:shd w:val="clear" w:color="auto" w:fill="auto"/>
        <w:spacing w:after="0" w:line="485" w:lineRule="exact"/>
        <w:ind w:left="20" w:firstLine="0"/>
      </w:pPr>
      <w:r>
        <w:rPr>
          <w:rStyle w:val="1"/>
          <w:color w:val="000000"/>
          <w:lang w:eastAsia="en-US"/>
        </w:rPr>
        <w:t>Compere: We, pupils are also glad too see you at our performance. We hope, you'll know many useful things.</w:t>
      </w:r>
    </w:p>
    <w:p w:rsidR="00000000" w:rsidRDefault="00FF4EAE">
      <w:pPr>
        <w:pStyle w:val="a6"/>
        <w:shd w:val="clear" w:color="auto" w:fill="auto"/>
        <w:spacing w:after="712" w:line="485" w:lineRule="exact"/>
        <w:ind w:left="1320" w:firstLine="0"/>
        <w:jc w:val="left"/>
      </w:pPr>
      <w:r>
        <w:rPr>
          <w:rStyle w:val="1"/>
          <w:color w:val="000000"/>
          <w:lang w:eastAsia="en-US"/>
        </w:rPr>
        <w:t>(L) Listen to the biography of the great dramatist.</w:t>
      </w:r>
    </w:p>
    <w:p w:rsidR="00000000" w:rsidRDefault="00FF4EAE">
      <w:pPr>
        <w:pStyle w:val="a6"/>
        <w:shd w:val="clear" w:color="auto" w:fill="auto"/>
        <w:spacing w:after="0" w:line="270" w:lineRule="exact"/>
        <w:ind w:left="20" w:firstLine="0"/>
        <w:jc w:val="both"/>
      </w:pPr>
      <w:r>
        <w:rPr>
          <w:rStyle w:val="1"/>
          <w:color w:val="000000"/>
          <w:lang w:eastAsia="en-US"/>
        </w:rPr>
        <w:t>P: W. S</w:t>
      </w:r>
      <w:r>
        <w:rPr>
          <w:rStyle w:val="1"/>
          <w:color w:val="000000"/>
          <w:lang w:eastAsia="en-US"/>
        </w:rPr>
        <w:t>hakespeare - one of the most outstanding writers was bom in 1564 in</w:t>
      </w:r>
    </w:p>
    <w:p w:rsidR="00000000" w:rsidRDefault="00FF4EAE">
      <w:pPr>
        <w:rPr>
          <w:color w:val="auto"/>
          <w:lang w:eastAsia="ru-RU"/>
        </w:rPr>
      </w:pPr>
    </w:p>
    <w:p w:rsidR="00000000" w:rsidRDefault="00FF4EAE">
      <w:pPr>
        <w:pStyle w:val="a6"/>
        <w:shd w:val="clear" w:color="auto" w:fill="auto"/>
        <w:spacing w:after="0" w:line="270" w:lineRule="exact"/>
        <w:ind w:left="20" w:firstLine="0"/>
        <w:jc w:val="both"/>
        <w:sectPr w:rsidR="00000000">
          <w:headerReference w:type="even" r:id="rId23"/>
          <w:headerReference w:type="default" r:id="rId24"/>
          <w:type w:val="continuous"/>
          <w:pgSz w:w="16838" w:h="23810"/>
          <w:pgMar w:top="4798" w:right="3408" w:bottom="4088" w:left="3446" w:header="0" w:footer="3" w:gutter="0"/>
          <w:cols w:space="720"/>
          <w:noEndnote/>
          <w:docGrid w:linePitch="360"/>
        </w:sectPr>
      </w:pPr>
      <w:r>
        <w:rPr>
          <w:rStyle w:val="1"/>
          <w:color w:val="000000"/>
          <w:lang w:eastAsia="en-US"/>
        </w:rPr>
        <w:t>stratfolrd- on-avon. Williams's mother, Mary Arden was bom in the family of good</w:t>
      </w:r>
    </w:p>
    <w:p w:rsidR="00000000" w:rsidRDefault="00FF4EAE">
      <w:pPr>
        <w:pStyle w:val="a6"/>
        <w:shd w:val="clear" w:color="auto" w:fill="auto"/>
        <w:spacing w:after="0" w:line="298" w:lineRule="exact"/>
        <w:ind w:left="20" w:firstLine="0"/>
        <w:jc w:val="left"/>
      </w:pPr>
      <w:r>
        <w:rPr>
          <w:rStyle w:val="1"/>
          <w:color w:val="000000"/>
          <w:lang w:val="ru-RU"/>
        </w:rPr>
        <w:lastRenderedPageBreak/>
        <w:t>Ее глаза на звезды не похожи,</w:t>
      </w:r>
    </w:p>
    <w:p w:rsidR="00000000" w:rsidRDefault="00FF4EAE">
      <w:pPr>
        <w:pStyle w:val="a6"/>
        <w:shd w:val="clear" w:color="auto" w:fill="auto"/>
        <w:spacing w:after="0" w:line="298" w:lineRule="exact"/>
        <w:ind w:left="20" w:firstLine="0"/>
        <w:jc w:val="left"/>
      </w:pPr>
      <w:r>
        <w:rPr>
          <w:rStyle w:val="1"/>
          <w:color w:val="000000"/>
          <w:lang w:val="ru-RU"/>
        </w:rPr>
        <w:t>Нельзя уста кораллами назвать,</w:t>
      </w:r>
    </w:p>
    <w:p w:rsidR="00000000" w:rsidRDefault="00FF4EAE">
      <w:pPr>
        <w:pStyle w:val="a6"/>
        <w:shd w:val="clear" w:color="auto" w:fill="auto"/>
        <w:spacing w:after="0" w:line="298" w:lineRule="exact"/>
        <w:ind w:left="20" w:firstLine="0"/>
        <w:jc w:val="left"/>
      </w:pPr>
      <w:r>
        <w:rPr>
          <w:rStyle w:val="1"/>
          <w:color w:val="000000"/>
          <w:lang w:val="ru-RU"/>
        </w:rPr>
        <w:t>Не белоснежна плеч</w:t>
      </w:r>
      <w:r>
        <w:rPr>
          <w:rStyle w:val="1"/>
          <w:color w:val="000000"/>
          <w:lang w:val="ru-RU"/>
        </w:rPr>
        <w:t xml:space="preserve"> открытых кожа,</w:t>
      </w:r>
    </w:p>
    <w:p w:rsidR="00000000" w:rsidRDefault="00FF4EAE">
      <w:pPr>
        <w:pStyle w:val="a6"/>
        <w:shd w:val="clear" w:color="auto" w:fill="auto"/>
        <w:spacing w:after="180" w:line="298" w:lineRule="exact"/>
        <w:ind w:left="20" w:firstLine="0"/>
        <w:jc w:val="left"/>
      </w:pPr>
      <w:r>
        <w:rPr>
          <w:rStyle w:val="1"/>
          <w:color w:val="000000"/>
          <w:lang w:val="ru-RU"/>
        </w:rPr>
        <w:t>И черной проволокой вьется прядь.</w:t>
      </w:r>
    </w:p>
    <w:p w:rsidR="00000000" w:rsidRDefault="00FF4EAE">
      <w:pPr>
        <w:pStyle w:val="a6"/>
        <w:shd w:val="clear" w:color="auto" w:fill="auto"/>
        <w:spacing w:after="0" w:line="298" w:lineRule="exact"/>
        <w:ind w:left="20" w:right="1740" w:firstLine="0"/>
        <w:jc w:val="left"/>
      </w:pPr>
      <w:r>
        <w:rPr>
          <w:rStyle w:val="1"/>
          <w:color w:val="000000"/>
          <w:lang w:val="ru-RU"/>
        </w:rPr>
        <w:t>С дамасской розой, алой или белой, Нельзя сравнить оттенок этих щек.</w:t>
      </w:r>
    </w:p>
    <w:p w:rsidR="00000000" w:rsidRDefault="00FF4EAE">
      <w:pPr>
        <w:pStyle w:val="a6"/>
        <w:shd w:val="clear" w:color="auto" w:fill="auto"/>
        <w:spacing w:after="0" w:line="298" w:lineRule="exact"/>
        <w:ind w:left="20" w:firstLine="0"/>
        <w:jc w:val="left"/>
      </w:pPr>
      <w:r>
        <w:rPr>
          <w:rStyle w:val="1"/>
          <w:color w:val="000000"/>
          <w:lang w:val="ru-RU"/>
        </w:rPr>
        <w:t>А тело пахнет так, как пахнет тело,</w:t>
      </w:r>
    </w:p>
    <w:p w:rsidR="00000000" w:rsidRDefault="00FF4EAE">
      <w:pPr>
        <w:pStyle w:val="a6"/>
        <w:shd w:val="clear" w:color="auto" w:fill="auto"/>
        <w:spacing w:after="180" w:line="298" w:lineRule="exact"/>
        <w:ind w:left="20" w:firstLine="0"/>
        <w:jc w:val="left"/>
      </w:pPr>
      <w:r>
        <w:rPr>
          <w:rStyle w:val="1"/>
          <w:color w:val="000000"/>
          <w:lang w:val="ru-RU"/>
        </w:rPr>
        <w:t>Не как фиалки нежный лепесток.</w:t>
      </w:r>
    </w:p>
    <w:p w:rsidR="00000000" w:rsidRDefault="00FF4EAE">
      <w:pPr>
        <w:pStyle w:val="a6"/>
        <w:shd w:val="clear" w:color="auto" w:fill="auto"/>
        <w:spacing w:after="0" w:line="298" w:lineRule="exact"/>
        <w:ind w:left="20" w:right="1020" w:firstLine="0"/>
        <w:jc w:val="left"/>
      </w:pPr>
      <w:r>
        <w:rPr>
          <w:rStyle w:val="1"/>
          <w:color w:val="000000"/>
          <w:lang w:val="ru-RU"/>
        </w:rPr>
        <w:t>Ты не найдешь в ней совершенных линий, Особенного света на челе.</w:t>
      </w:r>
    </w:p>
    <w:p w:rsidR="00000000" w:rsidRDefault="00FF4EAE">
      <w:pPr>
        <w:pStyle w:val="a6"/>
        <w:shd w:val="clear" w:color="auto" w:fill="auto"/>
        <w:spacing w:after="0" w:line="298" w:lineRule="exact"/>
        <w:ind w:left="20" w:firstLine="0"/>
        <w:jc w:val="left"/>
      </w:pPr>
      <w:r>
        <w:rPr>
          <w:rStyle w:val="1"/>
          <w:color w:val="000000"/>
          <w:lang w:val="ru-RU"/>
        </w:rPr>
        <w:t>Не зн</w:t>
      </w:r>
      <w:r>
        <w:rPr>
          <w:rStyle w:val="1"/>
          <w:color w:val="000000"/>
          <w:lang w:val="ru-RU"/>
        </w:rPr>
        <w:t>аю я, как шествуют богини,</w:t>
      </w:r>
    </w:p>
    <w:p w:rsidR="00000000" w:rsidRDefault="00FF4EAE">
      <w:pPr>
        <w:pStyle w:val="a6"/>
        <w:shd w:val="clear" w:color="auto" w:fill="auto"/>
        <w:spacing w:after="202" w:line="298" w:lineRule="exact"/>
        <w:ind w:left="20" w:firstLine="0"/>
        <w:jc w:val="left"/>
      </w:pPr>
      <w:r>
        <w:rPr>
          <w:rStyle w:val="1"/>
          <w:color w:val="000000"/>
          <w:lang w:val="ru-RU"/>
        </w:rPr>
        <w:t>Но милая ступает по земле.</w:t>
      </w:r>
    </w:p>
    <w:p w:rsidR="00000000" w:rsidRDefault="00FF4EAE">
      <w:pPr>
        <w:pStyle w:val="a6"/>
        <w:shd w:val="clear" w:color="auto" w:fill="auto"/>
        <w:spacing w:after="0" w:line="270" w:lineRule="exact"/>
        <w:ind w:left="20" w:firstLine="0"/>
        <w:jc w:val="left"/>
      </w:pPr>
      <w:r>
        <w:rPr>
          <w:rStyle w:val="1"/>
          <w:color w:val="000000"/>
          <w:lang w:val="ru-RU"/>
        </w:rPr>
        <w:t>И все ж она уступит тем едва ли,</w:t>
      </w:r>
    </w:p>
    <w:p w:rsidR="00000000" w:rsidRDefault="00FF4EAE">
      <w:pPr>
        <w:pStyle w:val="a6"/>
        <w:shd w:val="clear" w:color="auto" w:fill="auto"/>
        <w:spacing w:after="0" w:line="270" w:lineRule="exact"/>
        <w:ind w:left="20" w:firstLine="0"/>
        <w:jc w:val="left"/>
        <w:sectPr w:rsidR="00000000">
          <w:type w:val="continuous"/>
          <w:pgSz w:w="16838" w:h="23810"/>
          <w:pgMar w:top="5124" w:right="6159" w:bottom="9027" w:left="4930" w:header="0" w:footer="3" w:gutter="0"/>
          <w:cols w:space="720"/>
          <w:noEndnote/>
          <w:docGrid w:linePitch="360"/>
        </w:sectPr>
      </w:pPr>
      <w:r>
        <w:rPr>
          <w:rStyle w:val="1"/>
          <w:color w:val="000000"/>
          <w:lang w:val="ru-RU"/>
        </w:rPr>
        <w:t>Кого в сравненьях пышных оболгали.</w:t>
      </w:r>
    </w:p>
    <w:p w:rsidR="00000000" w:rsidRDefault="00FF4EAE">
      <w:pPr>
        <w:pStyle w:val="a6"/>
        <w:shd w:val="clear" w:color="auto" w:fill="auto"/>
        <w:spacing w:after="604" w:line="485" w:lineRule="exact"/>
        <w:ind w:left="20" w:right="360" w:firstLine="0"/>
        <w:jc w:val="both"/>
      </w:pPr>
      <w:r>
        <w:rPr>
          <w:rStyle w:val="1"/>
          <w:color w:val="000000"/>
          <w:lang w:eastAsia="en-US"/>
        </w:rPr>
        <w:lastRenderedPageBreak/>
        <w:t>reputation: William's parents</w:t>
      </w:r>
      <w:r>
        <w:rPr>
          <w:rStyle w:val="1"/>
          <w:color w:val="000000"/>
          <w:lang w:eastAsia="en-US"/>
        </w:rPr>
        <w:t xml:space="preserve"> had eight children. In 1596 the family got their own coat of arms. The boy attended Grammar school, read books by Greek and Latin authors. He had an open and free nature. At the age of 18 William married Anna Hathaway. His early poem "Venus and Adonis" wa</w:t>
      </w:r>
      <w:r>
        <w:rPr>
          <w:rStyle w:val="1"/>
          <w:color w:val="000000"/>
          <w:lang w:eastAsia="en-US"/>
        </w:rPr>
        <w:t>s devoted to his wife. William and Anna had three children. William's working at school didn't help the family to make a living. (In the retelling the stand with Shakespeare's works and pictures with places connected with his life is used.) Compere: And no</w:t>
      </w:r>
      <w:r>
        <w:rPr>
          <w:rStyle w:val="1"/>
          <w:color w:val="000000"/>
          <w:lang w:eastAsia="en-US"/>
        </w:rPr>
        <w:t>w the story about Shakespeare's creative work.</w:t>
      </w:r>
    </w:p>
    <w:p w:rsidR="00000000" w:rsidRDefault="00FF4EAE">
      <w:pPr>
        <w:pStyle w:val="a6"/>
        <w:shd w:val="clear" w:color="auto" w:fill="auto"/>
        <w:spacing w:after="2156" w:line="480" w:lineRule="exact"/>
        <w:ind w:left="20" w:right="360" w:firstLine="0"/>
        <w:jc w:val="both"/>
      </w:pPr>
      <w:r>
        <w:rPr>
          <w:rStyle w:val="1"/>
          <w:color w:val="000000"/>
          <w:lang w:eastAsia="en-US"/>
        </w:rPr>
        <w:t>P: Theater fascinated the writer since his youth. William liked to watch the actors who visited the small town. William decided to become an actor and a playwright. In 1587 he set off for London. In London Wil</w:t>
      </w:r>
      <w:r>
        <w:rPr>
          <w:rStyle w:val="1"/>
          <w:color w:val="000000"/>
          <w:lang w:eastAsia="en-US"/>
        </w:rPr>
        <w:t>liam joined the actors company. At the some  time he began writing his plays. The following works of the playwright were: "Henry "The taming, of the Shrew", "The twelfth Light", "As you like it", "Richard III", "Merry Wives of Verona", "Julius Cesar" and m</w:t>
      </w:r>
      <w:r>
        <w:rPr>
          <w:rStyle w:val="1"/>
          <w:color w:val="000000"/>
          <w:lang w:eastAsia="en-US"/>
        </w:rPr>
        <w:t>any others. (T</w:t>
      </w:r>
      <w:r>
        <w:rPr>
          <w:strike/>
          <w:color w:val="000000"/>
          <w:lang w:eastAsia="en-US"/>
        </w:rPr>
        <w:t>he wo</w:t>
      </w:r>
      <w:r>
        <w:rPr>
          <w:rStyle w:val="1"/>
          <w:color w:val="000000"/>
          <w:lang w:eastAsia="en-US"/>
        </w:rPr>
        <w:t>rk "Double Falsehood" was written by Shakespeare and the dramatist Fletcher. This play was discovered by Professor Hammond three centuries after. The play was tagged twice in 1613.</w:t>
      </w:r>
    </w:p>
    <w:p w:rsidR="00000000" w:rsidRDefault="00FF4EAE">
      <w:pPr>
        <w:pStyle w:val="a6"/>
        <w:shd w:val="clear" w:color="auto" w:fill="auto"/>
        <w:spacing w:after="0" w:line="485" w:lineRule="exact"/>
        <w:ind w:left="20" w:firstLine="0"/>
        <w:jc w:val="both"/>
      </w:pPr>
      <w:r>
        <w:rPr>
          <w:rStyle w:val="1"/>
          <w:color w:val="000000"/>
          <w:lang w:eastAsia="en-US"/>
        </w:rPr>
        <w:t>Coral is far more red than her lips' red;</w:t>
      </w:r>
    </w:p>
    <w:p w:rsidR="00000000" w:rsidRDefault="00FF4EAE">
      <w:pPr>
        <w:pStyle w:val="a6"/>
        <w:shd w:val="clear" w:color="auto" w:fill="auto"/>
        <w:spacing w:after="0" w:line="485" w:lineRule="exact"/>
        <w:ind w:left="20" w:right="4760" w:firstLine="0"/>
        <w:jc w:val="left"/>
      </w:pPr>
      <w:r>
        <w:rPr>
          <w:rStyle w:val="1"/>
          <w:color w:val="000000"/>
          <w:lang w:eastAsia="en-US"/>
        </w:rPr>
        <w:t>If snow be whi</w:t>
      </w:r>
      <w:r>
        <w:rPr>
          <w:rStyle w:val="1"/>
          <w:color w:val="000000"/>
          <w:lang w:eastAsia="en-US"/>
        </w:rPr>
        <w:t>te, why then her breasts are dun; If hairs be wires, black wires grow on her head.</w:t>
      </w:r>
    </w:p>
    <w:p w:rsidR="00000000" w:rsidRDefault="00FF4EAE">
      <w:pPr>
        <w:pStyle w:val="a6"/>
        <w:numPr>
          <w:ilvl w:val="0"/>
          <w:numId w:val="9"/>
        </w:numPr>
        <w:shd w:val="clear" w:color="auto" w:fill="auto"/>
        <w:tabs>
          <w:tab w:val="left" w:pos="183"/>
        </w:tabs>
        <w:spacing w:after="0" w:line="485" w:lineRule="exact"/>
        <w:ind w:left="20" w:firstLine="0"/>
        <w:jc w:val="both"/>
      </w:pPr>
      <w:r>
        <w:rPr>
          <w:rStyle w:val="1"/>
          <w:color w:val="000000"/>
          <w:lang w:eastAsia="en-US"/>
        </w:rPr>
        <w:t>have seen roses damask'd, red and white,</w:t>
      </w:r>
    </w:p>
    <w:p w:rsidR="00000000" w:rsidRDefault="00FF4EAE">
      <w:pPr>
        <w:pStyle w:val="a6"/>
        <w:shd w:val="clear" w:color="auto" w:fill="auto"/>
        <w:spacing w:after="0" w:line="485" w:lineRule="exact"/>
        <w:ind w:left="20" w:firstLine="0"/>
        <w:jc w:val="both"/>
      </w:pPr>
      <w:r>
        <w:rPr>
          <w:rStyle w:val="1"/>
          <w:color w:val="000000"/>
          <w:lang w:eastAsia="en-US"/>
        </w:rPr>
        <w:t>But no such roses see I in her cheeks;</w:t>
      </w:r>
    </w:p>
    <w:p w:rsidR="00000000" w:rsidRDefault="00FF4EAE">
      <w:pPr>
        <w:pStyle w:val="a6"/>
        <w:shd w:val="clear" w:color="auto" w:fill="auto"/>
        <w:spacing w:after="0" w:line="485" w:lineRule="exact"/>
        <w:ind w:left="20" w:right="4760" w:firstLine="0"/>
        <w:jc w:val="left"/>
      </w:pPr>
      <w:r>
        <w:rPr>
          <w:rStyle w:val="1"/>
          <w:color w:val="000000"/>
          <w:lang w:eastAsia="en-US"/>
        </w:rPr>
        <w:t>And in some perfumes is there more delight Than in the breath that from my mistress reeks.</w:t>
      </w:r>
    </w:p>
    <w:p w:rsidR="00000000" w:rsidRDefault="00FF4EAE">
      <w:pPr>
        <w:pStyle w:val="a6"/>
        <w:numPr>
          <w:ilvl w:val="0"/>
          <w:numId w:val="10"/>
        </w:numPr>
        <w:shd w:val="clear" w:color="auto" w:fill="auto"/>
        <w:tabs>
          <w:tab w:val="left" w:pos="183"/>
        </w:tabs>
        <w:spacing w:after="0" w:line="485" w:lineRule="exact"/>
        <w:ind w:left="20" w:right="5220" w:firstLine="0"/>
        <w:jc w:val="left"/>
      </w:pPr>
      <w:r>
        <w:rPr>
          <w:rStyle w:val="1"/>
          <w:color w:val="000000"/>
          <w:lang w:eastAsia="en-US"/>
        </w:rPr>
        <w:t>love to hear her speak, yet well I know That music hath a far more pleasing sound;</w:t>
      </w:r>
    </w:p>
    <w:p w:rsidR="00000000" w:rsidRDefault="00FF4EAE">
      <w:pPr>
        <w:pStyle w:val="a6"/>
        <w:shd w:val="clear" w:color="auto" w:fill="auto"/>
        <w:spacing w:after="420" w:line="480" w:lineRule="exact"/>
        <w:ind w:left="20" w:right="40" w:firstLine="0"/>
        <w:jc w:val="both"/>
      </w:pPr>
      <w:r>
        <w:rPr>
          <w:rStyle w:val="1"/>
          <w:color w:val="000000"/>
          <w:lang w:eastAsia="en-US"/>
        </w:rPr>
        <w:lastRenderedPageBreak/>
        <w:t>P: I tell you about Shakespeare's sonnets and his theatre. He wrote 154 sonnets. They are addressed to some unknown Lady The poet depicts the life realistically, tells u</w:t>
      </w:r>
      <w:r>
        <w:rPr>
          <w:rStyle w:val="1"/>
          <w:color w:val="000000"/>
          <w:lang w:eastAsia="en-US"/>
        </w:rPr>
        <w:t>s about love, sufferings, joy. His least years of life were devoted to theatre. He built the playhouse "The Globe Theatre". The building was round, erected on huge poles. Small bridges led to the entrance. The galleries and the stage had a thatched roof. T</w:t>
      </w:r>
      <w:r>
        <w:rPr>
          <w:rStyle w:val="1"/>
          <w:color w:val="000000"/>
          <w:lang w:eastAsia="en-US"/>
        </w:rPr>
        <w:t xml:space="preserve">he pit was open to the sky. On the door there was a sign of Hercules </w:t>
      </w:r>
      <w:r>
        <w:rPr>
          <w:strike/>
          <w:color w:val="000000"/>
          <w:lang w:eastAsia="en-US"/>
        </w:rPr>
        <w:t>who bore</w:t>
      </w:r>
      <w:r>
        <w:rPr>
          <w:rStyle w:val="1"/>
          <w:color w:val="000000"/>
          <w:lang w:eastAsia="en-US"/>
        </w:rPr>
        <w:t xml:space="preserve"> the globe on his shoulders. The Latin words read: "All the world is a stage." were on the main door. People called the theatre "The Glory of the Bank" Plays began at 3. There was</w:t>
      </w:r>
      <w:r>
        <w:rPr>
          <w:rStyle w:val="1"/>
          <w:color w:val="000000"/>
          <w:lang w:eastAsia="en-US"/>
        </w:rPr>
        <w:t xml:space="preserve"> little scenery. For noble people a stool was placed on the stage. Shakespeare tells us in his plays about the greatness of the soul of a man, the Fluting of his life on earth. He appeals to the rich for helping the oppressed, for saving the poor from pove</w:t>
      </w:r>
      <w:r>
        <w:rPr>
          <w:rStyle w:val="1"/>
          <w:color w:val="000000"/>
          <w:lang w:eastAsia="en-US"/>
        </w:rPr>
        <w:t>rty. He stresses out truth, justice friendship, decent life do exist. We feel his sincerity, courage, love for people The great poet died on the twenty-third of April in 1616, and was buried in the local church. In 1964 people all over the world celebrated</w:t>
      </w:r>
      <w:r>
        <w:rPr>
          <w:rStyle w:val="1"/>
          <w:color w:val="000000"/>
          <w:lang w:eastAsia="en-US"/>
        </w:rPr>
        <w:t xml:space="preserve"> Shakespeare's four hundredth birthday. A beautiful Russian stamp of that year shows his portrait and scenes from "Romeo and Juliet". We honor the great poet and playwright.</w:t>
      </w:r>
    </w:p>
    <w:p w:rsidR="00000000" w:rsidRDefault="00FF4EAE">
      <w:pPr>
        <w:pStyle w:val="a6"/>
        <w:shd w:val="clear" w:color="auto" w:fill="auto"/>
        <w:spacing w:after="0" w:line="480" w:lineRule="exact"/>
        <w:ind w:left="20" w:right="40" w:firstLine="0"/>
        <w:jc w:val="both"/>
        <w:sectPr w:rsidR="00000000">
          <w:type w:val="continuous"/>
          <w:pgSz w:w="16838" w:h="23810"/>
          <w:pgMar w:top="4529" w:right="3319" w:bottom="4524" w:left="3319" w:header="0" w:footer="3" w:gutter="91"/>
          <w:cols w:space="720"/>
          <w:noEndnote/>
          <w:docGrid w:linePitch="360"/>
        </w:sectPr>
      </w:pPr>
      <w:r>
        <w:rPr>
          <w:rStyle w:val="1"/>
          <w:color w:val="000000"/>
          <w:lang w:eastAsia="en-US"/>
        </w:rPr>
        <w:t>Compere: The tragic history "Hamlet" made Shakespeare the great humanist of the En</w:t>
      </w:r>
      <w:r>
        <w:rPr>
          <w:rStyle w:val="1"/>
          <w:color w:val="000000"/>
          <w:lang w:eastAsia="en-US"/>
        </w:rPr>
        <w:t>glish renaissance.</w:t>
      </w:r>
    </w:p>
    <w:p w:rsidR="00000000" w:rsidRDefault="00FF4EAE">
      <w:pPr>
        <w:pStyle w:val="a5"/>
        <w:shd w:val="clear" w:color="auto" w:fill="auto"/>
        <w:tabs>
          <w:tab w:val="left" w:pos="158"/>
        </w:tabs>
      </w:pPr>
      <w:r>
        <w:rPr>
          <w:rStyle w:val="a4"/>
          <w:color w:val="000000"/>
          <w:lang w:eastAsia="en-US"/>
        </w:rPr>
        <w:lastRenderedPageBreak/>
        <w:t>I</w:t>
      </w:r>
      <w:r>
        <w:rPr>
          <w:rStyle w:val="a4"/>
          <w:color w:val="000000"/>
          <w:lang w:eastAsia="en-US"/>
        </w:rPr>
        <w:tab/>
        <w:t>grant I never saw a goddess go;</w:t>
      </w:r>
    </w:p>
    <w:p w:rsidR="00000000" w:rsidRDefault="00FF4EAE">
      <w:pPr>
        <w:pStyle w:val="a5"/>
        <w:shd w:val="clear" w:color="auto" w:fill="auto"/>
        <w:jc w:val="left"/>
      </w:pPr>
      <w:r>
        <w:rPr>
          <w:rStyle w:val="a4"/>
          <w:color w:val="000000"/>
          <w:lang w:eastAsia="en-US"/>
        </w:rPr>
        <w:t>My mistress, when she walks, treads on the ground And yet, by heaven, I think my love as rare As any she belied with false compare.</w:t>
      </w:r>
    </w:p>
    <w:sectPr w:rsidR="00000000">
      <w:type w:val="continuous"/>
      <w:pgSz w:w="16838" w:h="23810"/>
      <w:pgMar w:top="4529" w:right="3319" w:bottom="4524" w:left="3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F4EAE">
      <w:pPr>
        <w:rPr>
          <w:color w:val="auto"/>
          <w:lang w:eastAsia="ru-RU"/>
        </w:rPr>
      </w:pPr>
      <w:r>
        <w:rPr>
          <w:color w:val="auto"/>
          <w:lang w:eastAsia="ru-RU"/>
        </w:rPr>
        <w:separator/>
      </w:r>
    </w:p>
  </w:endnote>
  <w:endnote w:type="continuationSeparator" w:id="0">
    <w:p w:rsidR="00000000" w:rsidRDefault="00FF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F4EAE">
      <w:pPr>
        <w:rPr>
          <w:color w:val="auto"/>
          <w:lang w:eastAsia="ru-RU"/>
        </w:rPr>
      </w:pPr>
      <w:r>
        <w:rPr>
          <w:color w:val="auto"/>
          <w:lang w:eastAsia="ru-RU"/>
        </w:rPr>
        <w:separator/>
      </w:r>
    </w:p>
  </w:footnote>
  <w:footnote w:type="continuationSeparator" w:id="0">
    <w:p w:rsidR="00000000" w:rsidRDefault="00FF4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EAE">
    <w:pPr>
      <w:rPr>
        <w:color w:val="auto"/>
        <w:sz w:val="2"/>
        <w:szCs w:val="2"/>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page">
                <wp:posOffset>2361565</wp:posOffset>
              </wp:positionH>
              <wp:positionV relativeFrom="page">
                <wp:posOffset>2921000</wp:posOffset>
              </wp:positionV>
              <wp:extent cx="3152775" cy="196850"/>
              <wp:effectExtent l="0" t="0" r="4445" b="63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pStyle w:val="10"/>
                            <w:shd w:val="clear" w:color="auto" w:fill="auto"/>
                            <w:spacing w:line="240" w:lineRule="auto"/>
                          </w:pPr>
                          <w:r>
                            <w:rPr>
                              <w:rStyle w:val="a9"/>
                              <w:i/>
                              <w:iCs/>
                              <w:color w:val="000000"/>
                              <w:lang w:val="en-US" w:eastAsia="en-US"/>
                            </w:rPr>
                            <w:t xml:space="preserve">Jane </w:t>
                          </w:r>
                          <w:r>
                            <w:rPr>
                              <w:rStyle w:val="a9"/>
                              <w:i/>
                              <w:iCs/>
                              <w:color w:val="000000"/>
                            </w:rPr>
                            <w:t>смотрит на праздничное оформление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185.95pt;margin-top:230pt;width:248.25pt;height:15.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" filled="f" stroked="f">
              <v:textbox style="mso-fit-shape-to-text:t" inset="0,0,0,0">
                <w:txbxContent>
                  <w:p w:rsidR="00000000" w:rsidRDefault="00FF4EAE">
                    <w:pPr>
                      <w:pStyle w:val="10"/>
                      <w:shd w:val="clear" w:color="auto" w:fill="auto"/>
                      <w:spacing w:line="240" w:lineRule="auto"/>
                    </w:pPr>
                    <w:r>
                      <w:rPr>
                        <w:rStyle w:val="a9"/>
                        <w:i/>
                        <w:iCs/>
                        <w:color w:val="000000"/>
                        <w:lang w:val="en-US" w:eastAsia="en-US"/>
                      </w:rPr>
                      <w:t xml:space="preserve">Jane </w:t>
                    </w:r>
                    <w:r>
                      <w:rPr>
                        <w:rStyle w:val="a9"/>
                        <w:i/>
                        <w:iCs/>
                        <w:color w:val="000000"/>
                      </w:rPr>
                      <w:t>смотрит на праздничное оформление</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EAE">
    <w:pPr>
      <w:rPr>
        <w:color w:val="auto"/>
        <w:lang w:eastAsia="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EAE">
    <w:pPr>
      <w:rPr>
        <w:color w:val="auto"/>
        <w:sz w:val="2"/>
        <w:szCs w:val="2"/>
        <w:lang w:eastAsia="ru-RU"/>
      </w:rPr>
    </w:pPr>
    <w:r>
      <w:rPr>
        <w:noProof/>
        <w:lang w:val="ru-RU" w:eastAsia="ru-RU"/>
      </w:rPr>
      <mc:AlternateContent>
        <mc:Choice Requires="wps">
          <w:drawing>
            <wp:anchor distT="0" distB="0" distL="63500" distR="63500" simplePos="0" relativeHeight="251661312" behindDoc="1" locked="0" layoutInCell="1" allowOverlap="1">
              <wp:simplePos x="0" y="0"/>
              <wp:positionH relativeFrom="page">
                <wp:posOffset>3514090</wp:posOffset>
              </wp:positionH>
              <wp:positionV relativeFrom="page">
                <wp:posOffset>4090670</wp:posOffset>
              </wp:positionV>
              <wp:extent cx="2133600" cy="152400"/>
              <wp:effectExtent l="0" t="4445"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pStyle w:val="10"/>
                            <w:shd w:val="clear" w:color="auto" w:fill="auto"/>
                            <w:spacing w:line="240" w:lineRule="auto"/>
                          </w:pPr>
                          <w:r>
                            <w:rPr>
                              <w:rStyle w:val="28"/>
                              <w:i w:val="0"/>
                              <w:iCs w:val="0"/>
                              <w:color w:val="000000"/>
                              <w:sz w:val="24"/>
                              <w:szCs w:val="24"/>
                              <w:lang w:eastAsia="en-US"/>
                            </w:rPr>
                            <w:t xml:space="preserve">Compere: Listen to sonnet </w:t>
                          </w:r>
                          <w:r>
                            <w:rPr>
                              <w:rStyle w:val="28"/>
                              <w:i w:val="0"/>
                              <w:iCs w:val="0"/>
                              <w:color w:val="000000"/>
                              <w:sz w:val="24"/>
                              <w:szCs w:val="24"/>
                              <w:lang w:eastAsia="en-US"/>
                            </w:rPr>
                            <w:t>№</w:t>
                          </w:r>
                          <w:r>
                            <w:rPr>
                              <w:rStyle w:val="28"/>
                              <w:i w:val="0"/>
                              <w:iCs w:val="0"/>
                              <w:color w:val="000000"/>
                              <w:sz w:val="24"/>
                              <w:szCs w:val="24"/>
                              <w:lang w:eastAsia="en-US"/>
                            </w:rPr>
                            <w:t xml:space="preserve"> 91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3" type="#_x0000_t202" style="position:absolute;margin-left:276.7pt;margin-top:322.1pt;width:168pt;height:12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" filled="f" stroked="f">
              <v:textbox style="mso-fit-shape-to-text:t" inset="0,0,0,0">
                <w:txbxContent>
                  <w:p w:rsidR="00000000" w:rsidRDefault="00FF4EAE">
                    <w:pPr>
                      <w:pStyle w:val="10"/>
                      <w:shd w:val="clear" w:color="auto" w:fill="auto"/>
                      <w:spacing w:line="240" w:lineRule="auto"/>
                    </w:pPr>
                    <w:r>
                      <w:rPr>
                        <w:rStyle w:val="28"/>
                        <w:i w:val="0"/>
                        <w:iCs w:val="0"/>
                        <w:color w:val="000000"/>
                        <w:sz w:val="24"/>
                        <w:szCs w:val="24"/>
                        <w:lang w:eastAsia="en-US"/>
                      </w:rPr>
                      <w:t xml:space="preserve">Compere: Listen to sonnet </w:t>
                    </w:r>
                    <w:r>
                      <w:rPr>
                        <w:rStyle w:val="28"/>
                        <w:i w:val="0"/>
                        <w:iCs w:val="0"/>
                        <w:color w:val="000000"/>
                        <w:sz w:val="24"/>
                        <w:szCs w:val="24"/>
                        <w:lang w:eastAsia="en-US"/>
                      </w:rPr>
                      <w:t>№</w:t>
                    </w:r>
                    <w:r>
                      <w:rPr>
                        <w:rStyle w:val="28"/>
                        <w:i w:val="0"/>
                        <w:iCs w:val="0"/>
                        <w:color w:val="000000"/>
                        <w:sz w:val="24"/>
                        <w:szCs w:val="24"/>
                        <w:lang w:eastAsia="en-US"/>
                      </w:rPr>
                      <w:t xml:space="preserve"> 91</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EAE">
    <w:pPr>
      <w:rPr>
        <w:color w:val="auto"/>
        <w:sz w:val="2"/>
        <w:szCs w:val="2"/>
        <w:lang w:eastAsia="ru-RU"/>
      </w:rPr>
    </w:pPr>
    <w:r>
      <w:rPr>
        <w:noProof/>
        <w:lang w:val="ru-RU" w:eastAsia="ru-RU"/>
      </w:rPr>
      <mc:AlternateContent>
        <mc:Choice Requires="wps">
          <w:drawing>
            <wp:anchor distT="0" distB="0" distL="63500" distR="63500" simplePos="0" relativeHeight="251663360" behindDoc="1" locked="0" layoutInCell="1" allowOverlap="1">
              <wp:simplePos x="0" y="0"/>
              <wp:positionH relativeFrom="page">
                <wp:posOffset>3514090</wp:posOffset>
              </wp:positionH>
              <wp:positionV relativeFrom="page">
                <wp:posOffset>4090670</wp:posOffset>
              </wp:positionV>
              <wp:extent cx="1986915" cy="175260"/>
              <wp:effectExtent l="0" t="4445" r="635"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69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FF4EAE">
                          <w:pPr>
                            <w:pStyle w:val="10"/>
                            <w:shd w:val="clear" w:color="auto" w:fill="auto"/>
                            <w:spacing w:line="240" w:lineRule="auto"/>
                          </w:pPr>
                          <w:r>
                            <w:rPr>
                              <w:rStyle w:val="28"/>
                              <w:i w:val="0"/>
                              <w:iCs w:val="0"/>
                              <w:color w:val="000000"/>
                              <w:sz w:val="24"/>
                              <w:szCs w:val="24"/>
                              <w:lang w:eastAsia="en-US"/>
                            </w:rPr>
                            <w:t xml:space="preserve">Compere: Listen to sonnet </w:t>
                          </w:r>
                          <w:r>
                            <w:rPr>
                              <w:rStyle w:val="28"/>
                              <w:i w:val="0"/>
                              <w:iCs w:val="0"/>
                              <w:color w:val="000000"/>
                              <w:sz w:val="24"/>
                              <w:szCs w:val="24"/>
                              <w:lang w:eastAsia="en-US"/>
                            </w:rPr>
                            <w:t>№</w:t>
                          </w:r>
                          <w:r>
                            <w:rPr>
                              <w:rStyle w:val="28"/>
                              <w:i w:val="0"/>
                              <w:iCs w:val="0"/>
                              <w:color w:val="000000"/>
                              <w:sz w:val="24"/>
                              <w:szCs w:val="24"/>
                              <w:lang w:eastAsia="en-US"/>
                            </w:rPr>
                            <w:t xml:space="preserve"> 91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4" type="#_x0000_t202" style="position:absolute;margin-left:276.7pt;margin-top:322.1pt;width:156.45pt;height:13.8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" filled="f" stroked="f">
              <v:textbox style="mso-fit-shape-to-text:t" inset="0,0,0,0">
                <w:txbxContent>
                  <w:p w:rsidR="00000000" w:rsidRDefault="00FF4EAE">
                    <w:pPr>
                      <w:pStyle w:val="10"/>
                      <w:shd w:val="clear" w:color="auto" w:fill="auto"/>
                      <w:spacing w:line="240" w:lineRule="auto"/>
                    </w:pPr>
                    <w:r>
                      <w:rPr>
                        <w:rStyle w:val="28"/>
                        <w:i w:val="0"/>
                        <w:iCs w:val="0"/>
                        <w:color w:val="000000"/>
                        <w:sz w:val="24"/>
                        <w:szCs w:val="24"/>
                        <w:lang w:eastAsia="en-US"/>
                      </w:rPr>
                      <w:t xml:space="preserve">Compere: Listen to sonnet </w:t>
                    </w:r>
                    <w:r>
                      <w:rPr>
                        <w:rStyle w:val="28"/>
                        <w:i w:val="0"/>
                        <w:iCs w:val="0"/>
                        <w:color w:val="000000"/>
                        <w:sz w:val="24"/>
                        <w:szCs w:val="24"/>
                        <w:lang w:eastAsia="en-US"/>
                      </w:rPr>
                      <w:t>№</w:t>
                    </w:r>
                    <w:r>
                      <w:rPr>
                        <w:rStyle w:val="28"/>
                        <w:i w:val="0"/>
                        <w:iCs w:val="0"/>
                        <w:color w:val="000000"/>
                        <w:sz w:val="24"/>
                        <w:szCs w:val="24"/>
                        <w:lang w:eastAsia="en-US"/>
                      </w:rPr>
                      <w:t xml:space="preserve"> 91</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EAE">
    <w:pPr>
      <w:rPr>
        <w:color w:val="auto"/>
        <w:lang w:eastAsia="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EAE">
    <w:pPr>
      <w:rPr>
        <w:color w:val="auto"/>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5"/>
    <w:multiLevelType w:val="multilevel"/>
    <w:tmpl w:val="00000004"/>
    <w:lvl w:ilvl="0">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7"/>
    <w:multiLevelType w:val="multilevel"/>
    <w:tmpl w:val="0000000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0D"/>
    <w:multiLevelType w:val="multilevel"/>
    <w:tmpl w:val="0000000C"/>
    <w:lvl w:ilvl="0">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1">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2">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3">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4">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5">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6">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7">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lvl w:ilvl="8">
      <w:start w:val="50"/>
      <w:numFmt w:val="lowerRoman"/>
      <w:lvlText w:val="%1)"/>
      <w:lvlJc w:val="left"/>
      <w:rPr>
        <w:rFonts w:ascii="Times New Roman" w:hAnsi="Times New Roman" w:cs="Times New Roman"/>
        <w:b/>
        <w:bCs/>
        <w:i/>
        <w:iCs/>
        <w:smallCaps w:val="0"/>
        <w:strike w:val="0"/>
        <w:color w:val="000000"/>
        <w:spacing w:val="-10"/>
        <w:w w:val="100"/>
        <w:position w:val="0"/>
        <w:sz w:val="27"/>
        <w:szCs w:val="27"/>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0000011"/>
    <w:multiLevelType w:val="multilevel"/>
    <w:tmpl w:val="00000010"/>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13"/>
    <w:multiLevelType w:val="multilevel"/>
    <w:tmpl w:val="00000012"/>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52"/>
  </w:hdrShapeDefaults>
  <w:footnotePr>
    <w:numFmt w:val="upperRoman"/>
    <w:numRestart w:val="eachPage"/>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EAE"/>
    <w:rsid w:val="00FF4E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a4">
    <w:name w:val="Сноска_"/>
    <w:basedOn w:val="a0"/>
    <w:link w:val="a5"/>
    <w:uiPriority w:val="99"/>
    <w:rPr>
      <w:rFonts w:ascii="Times New Roman" w:hAnsi="Times New Roman" w:cs="Times New Roman"/>
      <w:sz w:val="27"/>
      <w:szCs w:val="27"/>
      <w:u w:val="none"/>
    </w:rPr>
  </w:style>
  <w:style w:type="character" w:customStyle="1" w:styleId="1">
    <w:name w:val="Основной текст Знак1"/>
    <w:basedOn w:val="a0"/>
    <w:link w:val="a6"/>
    <w:uiPriority w:val="99"/>
    <w:rPr>
      <w:rFonts w:ascii="Times New Roman" w:hAnsi="Times New Roman" w:cs="Times New Roman"/>
      <w:sz w:val="27"/>
      <w:szCs w:val="27"/>
      <w:u w:val="none"/>
    </w:rPr>
  </w:style>
  <w:style w:type="paragraph" w:styleId="a6">
    <w:name w:val="Body Text"/>
    <w:basedOn w:val="a"/>
    <w:link w:val="1"/>
    <w:uiPriority w:val="99"/>
    <w:pPr>
      <w:shd w:val="clear" w:color="auto" w:fill="FFFFFF"/>
      <w:spacing w:after="1140" w:line="240" w:lineRule="atLeast"/>
      <w:ind w:hanging="1480"/>
      <w:jc w:val="center"/>
    </w:pPr>
    <w:rPr>
      <w:rFonts w:ascii="Times New Roman" w:hAnsi="Times New Roman" w:cs="Times New Roman"/>
      <w:color w:val="auto"/>
      <w:sz w:val="27"/>
      <w:szCs w:val="27"/>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Times New Roman" w:hAnsi="Times New Roman" w:cs="Times New Roman"/>
      <w:i/>
      <w:iCs/>
      <w:sz w:val="27"/>
      <w:szCs w:val="27"/>
      <w:u w:val="none"/>
    </w:rPr>
  </w:style>
  <w:style w:type="character" w:customStyle="1" w:styleId="a8">
    <w:name w:val="Колонтитул_"/>
    <w:basedOn w:val="a0"/>
    <w:link w:val="10"/>
    <w:uiPriority w:val="99"/>
    <w:rPr>
      <w:rFonts w:ascii="Times New Roman" w:hAnsi="Times New Roman" w:cs="Times New Roman"/>
      <w:i/>
      <w:iCs/>
      <w:sz w:val="27"/>
      <w:szCs w:val="27"/>
      <w:u w:val="none"/>
    </w:rPr>
  </w:style>
  <w:style w:type="character" w:customStyle="1" w:styleId="a9">
    <w:name w:val="Колонтитул"/>
    <w:basedOn w:val="a8"/>
    <w:uiPriority w:val="99"/>
    <w:rPr>
      <w:rFonts w:ascii="Times New Roman" w:hAnsi="Times New Roman" w:cs="Times New Roman"/>
      <w:i/>
      <w:iCs/>
      <w:sz w:val="27"/>
      <w:szCs w:val="27"/>
      <w:u w:val="none"/>
      <w:lang w:val="ru-RU" w:eastAsia="ru-RU"/>
    </w:rPr>
  </w:style>
  <w:style w:type="character" w:customStyle="1" w:styleId="aa">
    <w:name w:val="Основной текст + Курсив"/>
    <w:basedOn w:val="1"/>
    <w:uiPriority w:val="99"/>
    <w:rPr>
      <w:rFonts w:ascii="Times New Roman" w:hAnsi="Times New Roman" w:cs="Times New Roman"/>
      <w:i/>
      <w:iCs/>
      <w:sz w:val="27"/>
      <w:szCs w:val="27"/>
      <w:u w:val="none"/>
    </w:rPr>
  </w:style>
  <w:style w:type="character" w:customStyle="1" w:styleId="3">
    <w:name w:val="Основной текст (3)_"/>
    <w:basedOn w:val="a0"/>
    <w:link w:val="30"/>
    <w:uiPriority w:val="99"/>
    <w:rPr>
      <w:rFonts w:ascii="Times New Roman" w:hAnsi="Times New Roman" w:cs="Times New Roman"/>
      <w:b/>
      <w:bCs/>
      <w:i/>
      <w:iCs/>
      <w:spacing w:val="-10"/>
      <w:sz w:val="27"/>
      <w:szCs w:val="27"/>
      <w:u w:val="none"/>
      <w:lang w:val="ru-RU" w:eastAsia="ru-RU"/>
    </w:rPr>
  </w:style>
  <w:style w:type="character" w:customStyle="1" w:styleId="4">
    <w:name w:val="Основной текст (4)_"/>
    <w:basedOn w:val="a0"/>
    <w:link w:val="40"/>
    <w:uiPriority w:val="99"/>
    <w:rPr>
      <w:rFonts w:ascii="Times New Roman" w:hAnsi="Times New Roman" w:cs="Times New Roman"/>
      <w:noProof/>
      <w:sz w:val="20"/>
      <w:szCs w:val="20"/>
      <w:u w:val="none"/>
    </w:rPr>
  </w:style>
  <w:style w:type="character" w:customStyle="1" w:styleId="ab">
    <w:name w:val="Основной текст + Полужирный"/>
    <w:aliases w:val="Курсив,Интервал 0 pt"/>
    <w:basedOn w:val="1"/>
    <w:uiPriority w:val="99"/>
    <w:rPr>
      <w:rFonts w:ascii="Times New Roman" w:hAnsi="Times New Roman" w:cs="Times New Roman"/>
      <w:b/>
      <w:bCs/>
      <w:i/>
      <w:iCs/>
      <w:spacing w:val="-10"/>
      <w:sz w:val="27"/>
      <w:szCs w:val="27"/>
      <w:u w:val="none"/>
    </w:rPr>
  </w:style>
  <w:style w:type="character" w:customStyle="1" w:styleId="5">
    <w:name w:val="Основной текст (5)_"/>
    <w:basedOn w:val="a0"/>
    <w:link w:val="50"/>
    <w:uiPriority w:val="99"/>
    <w:rPr>
      <w:rFonts w:ascii="Times New Roman" w:hAnsi="Times New Roman" w:cs="Times New Roman"/>
      <w:b/>
      <w:bCs/>
      <w:u w:val="none"/>
    </w:rPr>
  </w:style>
  <w:style w:type="character" w:customStyle="1" w:styleId="52">
    <w:name w:val="Заголовок №5 (2)_"/>
    <w:basedOn w:val="a0"/>
    <w:link w:val="520"/>
    <w:uiPriority w:val="99"/>
    <w:rPr>
      <w:rFonts w:ascii="Times New Roman" w:hAnsi="Times New Roman" w:cs="Times New Roman"/>
      <w:b/>
      <w:bCs/>
      <w:i/>
      <w:iCs/>
      <w:noProof/>
      <w:spacing w:val="-10"/>
      <w:sz w:val="27"/>
      <w:szCs w:val="27"/>
      <w:u w:val="none"/>
    </w:rPr>
  </w:style>
  <w:style w:type="character" w:customStyle="1" w:styleId="CenturySchoolbook">
    <w:name w:val="Основной текст + Century Schoolbook"/>
    <w:aliases w:val="15,5 pt,Полужирный,Интервал 0 pt3"/>
    <w:basedOn w:val="1"/>
    <w:uiPriority w:val="99"/>
    <w:rPr>
      <w:rFonts w:ascii="Century Schoolbook" w:hAnsi="Century Schoolbook" w:cs="Century Schoolbook"/>
      <w:b/>
      <w:bCs/>
      <w:spacing w:val="10"/>
      <w:sz w:val="31"/>
      <w:szCs w:val="31"/>
      <w:u w:val="none"/>
    </w:rPr>
  </w:style>
  <w:style w:type="character" w:customStyle="1" w:styleId="92">
    <w:name w:val="Заголовок №9 (2)_"/>
    <w:basedOn w:val="a0"/>
    <w:link w:val="920"/>
    <w:uiPriority w:val="99"/>
    <w:rPr>
      <w:rFonts w:ascii="Times New Roman" w:hAnsi="Times New Roman" w:cs="Times New Roman"/>
      <w:b/>
      <w:bCs/>
      <w:i/>
      <w:iCs/>
      <w:noProof/>
      <w:spacing w:val="-10"/>
      <w:sz w:val="27"/>
      <w:szCs w:val="27"/>
      <w:u w:val="none"/>
    </w:rPr>
  </w:style>
  <w:style w:type="character" w:customStyle="1" w:styleId="6">
    <w:name w:val="Заголовок №6_"/>
    <w:basedOn w:val="a0"/>
    <w:link w:val="60"/>
    <w:uiPriority w:val="99"/>
    <w:rPr>
      <w:rFonts w:ascii="Times New Roman" w:hAnsi="Times New Roman" w:cs="Times New Roman"/>
      <w:sz w:val="20"/>
      <w:szCs w:val="20"/>
      <w:u w:val="none"/>
    </w:rPr>
  </w:style>
  <w:style w:type="character" w:customStyle="1" w:styleId="41">
    <w:name w:val="Заголовок №4_"/>
    <w:basedOn w:val="a0"/>
    <w:link w:val="42"/>
    <w:uiPriority w:val="99"/>
    <w:rPr>
      <w:rFonts w:ascii="Times New Roman" w:hAnsi="Times New Roman" w:cs="Times New Roman"/>
      <w:noProof/>
      <w:sz w:val="49"/>
      <w:szCs w:val="49"/>
      <w:u w:val="none"/>
    </w:rPr>
  </w:style>
  <w:style w:type="character" w:customStyle="1" w:styleId="61">
    <w:name w:val="Основной текст (6)_"/>
    <w:basedOn w:val="a0"/>
    <w:link w:val="610"/>
    <w:uiPriority w:val="99"/>
    <w:rPr>
      <w:rFonts w:ascii="Times New Roman" w:hAnsi="Times New Roman" w:cs="Times New Roman"/>
      <w:b/>
      <w:bCs/>
      <w:sz w:val="23"/>
      <w:szCs w:val="23"/>
      <w:u w:val="none"/>
      <w:lang w:val="ru-RU" w:eastAsia="ru-RU"/>
    </w:rPr>
  </w:style>
  <w:style w:type="character" w:customStyle="1" w:styleId="62">
    <w:name w:val="Основной текст (6)"/>
    <w:basedOn w:val="61"/>
    <w:uiPriority w:val="99"/>
    <w:rPr>
      <w:rFonts w:ascii="Times New Roman" w:hAnsi="Times New Roman" w:cs="Times New Roman"/>
      <w:b/>
      <w:bCs/>
      <w:sz w:val="23"/>
      <w:szCs w:val="23"/>
      <w:u w:val="single"/>
      <w:lang w:val="ru-RU" w:eastAsia="ru-RU"/>
    </w:rPr>
  </w:style>
  <w:style w:type="character" w:customStyle="1" w:styleId="21">
    <w:name w:val="Основной текст + Полужирный2"/>
    <w:basedOn w:val="1"/>
    <w:uiPriority w:val="99"/>
    <w:rPr>
      <w:rFonts w:ascii="Times New Roman" w:hAnsi="Times New Roman" w:cs="Times New Roman"/>
      <w:b/>
      <w:bCs/>
      <w:sz w:val="27"/>
      <w:szCs w:val="27"/>
      <w:u w:val="none"/>
    </w:rPr>
  </w:style>
  <w:style w:type="character" w:customStyle="1" w:styleId="7">
    <w:name w:val="Основной текст (7)_"/>
    <w:basedOn w:val="a0"/>
    <w:link w:val="71"/>
    <w:uiPriority w:val="99"/>
    <w:rPr>
      <w:rFonts w:ascii="Times New Roman" w:hAnsi="Times New Roman" w:cs="Times New Roman"/>
      <w:b/>
      <w:bCs/>
      <w:sz w:val="26"/>
      <w:szCs w:val="26"/>
      <w:u w:val="none"/>
      <w:lang w:val="ru-RU" w:eastAsia="ru-RU"/>
    </w:rPr>
  </w:style>
  <w:style w:type="character" w:customStyle="1" w:styleId="70">
    <w:name w:val="Основной текст (7)"/>
    <w:basedOn w:val="7"/>
    <w:uiPriority w:val="99"/>
    <w:rPr>
      <w:rFonts w:ascii="Times New Roman" w:hAnsi="Times New Roman" w:cs="Times New Roman"/>
      <w:b/>
      <w:bCs/>
      <w:sz w:val="26"/>
      <w:szCs w:val="26"/>
      <w:u w:val="single"/>
      <w:lang w:val="ru-RU" w:eastAsia="ru-RU"/>
    </w:rPr>
  </w:style>
  <w:style w:type="character" w:customStyle="1" w:styleId="72">
    <w:name w:val="Основной текст (7)2"/>
    <w:basedOn w:val="7"/>
    <w:uiPriority w:val="99"/>
    <w:rPr>
      <w:rFonts w:ascii="Times New Roman" w:hAnsi="Times New Roman" w:cs="Times New Roman"/>
      <w:b/>
      <w:bCs/>
      <w:strike/>
      <w:sz w:val="26"/>
      <w:szCs w:val="26"/>
      <w:u w:val="none"/>
      <w:lang w:val="ru-RU" w:eastAsia="ru-RU"/>
    </w:rPr>
  </w:style>
  <w:style w:type="character" w:customStyle="1" w:styleId="8">
    <w:name w:val="Основной текст (8)_"/>
    <w:basedOn w:val="a0"/>
    <w:link w:val="80"/>
    <w:uiPriority w:val="99"/>
    <w:rPr>
      <w:rFonts w:ascii="Times New Roman" w:hAnsi="Times New Roman" w:cs="Times New Roman"/>
      <w:i/>
      <w:iCs/>
      <w:noProof/>
      <w:sz w:val="20"/>
      <w:szCs w:val="20"/>
      <w:u w:val="none"/>
    </w:rPr>
  </w:style>
  <w:style w:type="character" w:customStyle="1" w:styleId="11">
    <w:name w:val="Основной текст + Полужирный1"/>
    <w:aliases w:val="Курсив1,Интервал 2 pt"/>
    <w:basedOn w:val="1"/>
    <w:uiPriority w:val="99"/>
    <w:rPr>
      <w:rFonts w:ascii="Times New Roman" w:hAnsi="Times New Roman" w:cs="Times New Roman"/>
      <w:b/>
      <w:bCs/>
      <w:i/>
      <w:iCs/>
      <w:spacing w:val="40"/>
      <w:sz w:val="27"/>
      <w:szCs w:val="27"/>
      <w:u w:val="none"/>
    </w:rPr>
  </w:style>
  <w:style w:type="character" w:customStyle="1" w:styleId="31">
    <w:name w:val="Заголовок №3_"/>
    <w:basedOn w:val="a0"/>
    <w:link w:val="32"/>
    <w:uiPriority w:val="99"/>
    <w:rPr>
      <w:rFonts w:ascii="Times New Roman" w:hAnsi="Times New Roman" w:cs="Times New Roman"/>
      <w:noProof/>
      <w:sz w:val="49"/>
      <w:szCs w:val="49"/>
      <w:u w:val="none"/>
    </w:rPr>
  </w:style>
  <w:style w:type="character" w:customStyle="1" w:styleId="51">
    <w:name w:val="Заголовок №5_"/>
    <w:basedOn w:val="a0"/>
    <w:link w:val="53"/>
    <w:uiPriority w:val="99"/>
    <w:rPr>
      <w:rFonts w:ascii="Times New Roman" w:hAnsi="Times New Roman" w:cs="Times New Roman"/>
      <w:noProof/>
      <w:sz w:val="49"/>
      <w:szCs w:val="49"/>
      <w:u w:val="none"/>
    </w:rPr>
  </w:style>
  <w:style w:type="character" w:customStyle="1" w:styleId="22">
    <w:name w:val="Оглавление (2)_"/>
    <w:basedOn w:val="a0"/>
    <w:link w:val="23"/>
    <w:uiPriority w:val="99"/>
    <w:rPr>
      <w:rFonts w:ascii="Times New Roman" w:hAnsi="Times New Roman" w:cs="Times New Roman"/>
      <w:noProof/>
      <w:sz w:val="11"/>
      <w:szCs w:val="11"/>
      <w:u w:val="none"/>
    </w:rPr>
  </w:style>
  <w:style w:type="character" w:customStyle="1" w:styleId="ac">
    <w:name w:val="Оглавление_"/>
    <w:basedOn w:val="a0"/>
    <w:link w:val="12"/>
    <w:uiPriority w:val="99"/>
    <w:rPr>
      <w:rFonts w:ascii="Times New Roman" w:hAnsi="Times New Roman" w:cs="Times New Roman"/>
      <w:sz w:val="27"/>
      <w:szCs w:val="27"/>
      <w:u w:val="none"/>
    </w:rPr>
  </w:style>
  <w:style w:type="character" w:customStyle="1" w:styleId="110">
    <w:name w:val="Оглавление + 11"/>
    <w:aliases w:val="5 pt7,Полужирный7"/>
    <w:basedOn w:val="ac"/>
    <w:uiPriority w:val="99"/>
    <w:rPr>
      <w:rFonts w:ascii="Times New Roman" w:hAnsi="Times New Roman" w:cs="Times New Roman"/>
      <w:b/>
      <w:bCs/>
      <w:sz w:val="23"/>
      <w:szCs w:val="23"/>
      <w:u w:val="none"/>
    </w:rPr>
  </w:style>
  <w:style w:type="character" w:customStyle="1" w:styleId="111">
    <w:name w:val="Оглавление + 111"/>
    <w:aliases w:val="5 pt6,Полужирный6"/>
    <w:basedOn w:val="ac"/>
    <w:uiPriority w:val="99"/>
    <w:rPr>
      <w:rFonts w:ascii="Times New Roman" w:hAnsi="Times New Roman" w:cs="Times New Roman"/>
      <w:b/>
      <w:bCs/>
      <w:sz w:val="23"/>
      <w:szCs w:val="23"/>
      <w:u w:val="single"/>
    </w:rPr>
  </w:style>
  <w:style w:type="character" w:customStyle="1" w:styleId="720">
    <w:name w:val="Заголовок №7 (2)_"/>
    <w:basedOn w:val="a0"/>
    <w:link w:val="721"/>
    <w:uiPriority w:val="99"/>
    <w:rPr>
      <w:rFonts w:ascii="Times New Roman" w:hAnsi="Times New Roman" w:cs="Times New Roman"/>
      <w:noProof/>
      <w:sz w:val="27"/>
      <w:szCs w:val="27"/>
      <w:u w:val="none"/>
    </w:rPr>
  </w:style>
  <w:style w:type="character" w:customStyle="1" w:styleId="9">
    <w:name w:val="Заголовок №9_"/>
    <w:basedOn w:val="a0"/>
    <w:link w:val="90"/>
    <w:uiPriority w:val="99"/>
    <w:rPr>
      <w:rFonts w:ascii="Times New Roman" w:hAnsi="Times New Roman" w:cs="Times New Roman"/>
      <w:i/>
      <w:iCs/>
      <w:noProof/>
      <w:spacing w:val="-20"/>
      <w:sz w:val="25"/>
      <w:szCs w:val="25"/>
      <w:u w:val="none"/>
    </w:rPr>
  </w:style>
  <w:style w:type="character" w:customStyle="1" w:styleId="Exact">
    <w:name w:val="Подпись к картинке Exact"/>
    <w:basedOn w:val="a0"/>
    <w:uiPriority w:val="99"/>
    <w:rPr>
      <w:rFonts w:ascii="Times New Roman" w:hAnsi="Times New Roman" w:cs="Times New Roman"/>
      <w:b/>
      <w:bCs/>
      <w:i/>
      <w:iCs/>
      <w:noProof/>
      <w:spacing w:val="-9"/>
      <w:u w:val="none"/>
    </w:rPr>
  </w:style>
  <w:style w:type="character" w:customStyle="1" w:styleId="Exact0">
    <w:name w:val="Основной текст Exact"/>
    <w:basedOn w:val="a0"/>
    <w:uiPriority w:val="99"/>
    <w:rPr>
      <w:rFonts w:ascii="Times New Roman" w:hAnsi="Times New Roman" w:cs="Times New Roman"/>
      <w:spacing w:val="5"/>
      <w:u w:val="none"/>
      <w:lang w:val="ru-RU" w:eastAsia="ru-RU"/>
    </w:rPr>
  </w:style>
  <w:style w:type="character" w:customStyle="1" w:styleId="62Exact">
    <w:name w:val="Заголовок №6 (2) Exact"/>
    <w:basedOn w:val="a0"/>
    <w:link w:val="620"/>
    <w:uiPriority w:val="99"/>
    <w:rPr>
      <w:rFonts w:ascii="Times New Roman" w:hAnsi="Times New Roman" w:cs="Times New Roman"/>
      <w:b/>
      <w:bCs/>
      <w:i/>
      <w:iCs/>
      <w:noProof/>
      <w:spacing w:val="-9"/>
      <w:u w:val="none"/>
    </w:rPr>
  </w:style>
  <w:style w:type="character" w:customStyle="1" w:styleId="Exact1">
    <w:name w:val="Основной текст Exact1"/>
    <w:basedOn w:val="1"/>
    <w:uiPriority w:val="99"/>
    <w:rPr>
      <w:rFonts w:ascii="Times New Roman" w:hAnsi="Times New Roman" w:cs="Times New Roman"/>
      <w:spacing w:val="5"/>
      <w:sz w:val="24"/>
      <w:szCs w:val="24"/>
      <w:u w:val="single"/>
      <w:lang w:val="ru-RU" w:eastAsia="ru-RU"/>
    </w:rPr>
  </w:style>
  <w:style w:type="character" w:customStyle="1" w:styleId="91">
    <w:name w:val="Основной текст (9)_"/>
    <w:basedOn w:val="a0"/>
    <w:link w:val="93"/>
    <w:uiPriority w:val="99"/>
    <w:rPr>
      <w:rFonts w:ascii="Times New Roman" w:hAnsi="Times New Roman" w:cs="Times New Roman"/>
      <w:i/>
      <w:iCs/>
      <w:noProof/>
      <w:spacing w:val="-30"/>
      <w:sz w:val="23"/>
      <w:szCs w:val="23"/>
      <w:u w:val="none"/>
    </w:rPr>
  </w:style>
  <w:style w:type="character" w:customStyle="1" w:styleId="33">
    <w:name w:val="Основной текст (3) + Не полужирный"/>
    <w:aliases w:val="Не курсив,Интервал 0 pt2"/>
    <w:basedOn w:val="3"/>
    <w:uiPriority w:val="99"/>
    <w:rPr>
      <w:rFonts w:ascii="Times New Roman" w:hAnsi="Times New Roman" w:cs="Times New Roman"/>
      <w:spacing w:val="0"/>
      <w:sz w:val="27"/>
      <w:szCs w:val="27"/>
      <w:u w:val="none"/>
    </w:rPr>
  </w:style>
  <w:style w:type="character" w:customStyle="1" w:styleId="100">
    <w:name w:val="Основной текст (10)_"/>
    <w:basedOn w:val="a0"/>
    <w:link w:val="101"/>
    <w:uiPriority w:val="99"/>
    <w:rPr>
      <w:rFonts w:ascii="Sylfaen" w:hAnsi="Sylfaen" w:cs="Sylfaen"/>
      <w:i/>
      <w:iCs/>
      <w:noProof/>
      <w:spacing w:val="-20"/>
      <w:sz w:val="15"/>
      <w:szCs w:val="15"/>
      <w:u w:val="none"/>
    </w:rPr>
  </w:style>
  <w:style w:type="character" w:customStyle="1" w:styleId="24">
    <w:name w:val="Заголовок №2_"/>
    <w:basedOn w:val="a0"/>
    <w:link w:val="25"/>
    <w:uiPriority w:val="99"/>
    <w:rPr>
      <w:rFonts w:ascii="Times New Roman" w:hAnsi="Times New Roman" w:cs="Times New Roman"/>
      <w:noProof/>
      <w:sz w:val="49"/>
      <w:szCs w:val="49"/>
      <w:u w:val="none"/>
    </w:rPr>
  </w:style>
  <w:style w:type="character" w:customStyle="1" w:styleId="112">
    <w:name w:val="Основной текст + 11"/>
    <w:aliases w:val="5 pt5,Полужирный5,Малые прописные"/>
    <w:basedOn w:val="1"/>
    <w:uiPriority w:val="99"/>
    <w:rPr>
      <w:rFonts w:ascii="Times New Roman" w:hAnsi="Times New Roman" w:cs="Times New Roman"/>
      <w:b/>
      <w:bCs/>
      <w:smallCaps/>
      <w:sz w:val="23"/>
      <w:szCs w:val="23"/>
      <w:u w:val="single"/>
      <w:lang w:val="ru-RU" w:eastAsia="ru-RU"/>
    </w:rPr>
  </w:style>
  <w:style w:type="character" w:customStyle="1" w:styleId="114">
    <w:name w:val="Основной текст + 114"/>
    <w:aliases w:val="5 pt4,Полужирный4,Малые прописные1"/>
    <w:basedOn w:val="1"/>
    <w:uiPriority w:val="99"/>
    <w:rPr>
      <w:rFonts w:ascii="Times New Roman" w:hAnsi="Times New Roman" w:cs="Times New Roman"/>
      <w:b/>
      <w:bCs/>
      <w:smallCaps/>
      <w:noProof/>
      <w:sz w:val="23"/>
      <w:szCs w:val="23"/>
      <w:u w:val="none"/>
    </w:rPr>
  </w:style>
  <w:style w:type="character" w:customStyle="1" w:styleId="ad">
    <w:name w:val="Оглавление"/>
    <w:basedOn w:val="ac"/>
    <w:uiPriority w:val="99"/>
    <w:rPr>
      <w:rFonts w:ascii="Times New Roman" w:hAnsi="Times New Roman" w:cs="Times New Roman"/>
      <w:sz w:val="27"/>
      <w:szCs w:val="27"/>
      <w:u w:val="single"/>
      <w:lang w:val="ru-RU" w:eastAsia="ru-RU"/>
    </w:rPr>
  </w:style>
  <w:style w:type="character" w:customStyle="1" w:styleId="81">
    <w:name w:val="Заголовок №8_"/>
    <w:basedOn w:val="a0"/>
    <w:link w:val="82"/>
    <w:uiPriority w:val="99"/>
    <w:rPr>
      <w:rFonts w:ascii="Times New Roman" w:hAnsi="Times New Roman" w:cs="Times New Roman"/>
      <w:b/>
      <w:bCs/>
      <w:i/>
      <w:iCs/>
      <w:noProof/>
      <w:spacing w:val="-10"/>
      <w:sz w:val="27"/>
      <w:szCs w:val="27"/>
      <w:u w:val="none"/>
    </w:rPr>
  </w:style>
  <w:style w:type="character" w:customStyle="1" w:styleId="34">
    <w:name w:val="Оглавление (3)_"/>
    <w:basedOn w:val="a0"/>
    <w:link w:val="35"/>
    <w:uiPriority w:val="99"/>
    <w:rPr>
      <w:rFonts w:ascii="Times New Roman" w:hAnsi="Times New Roman" w:cs="Times New Roman"/>
      <w:b/>
      <w:bCs/>
      <w:i/>
      <w:iCs/>
      <w:noProof/>
      <w:spacing w:val="-10"/>
      <w:sz w:val="27"/>
      <w:szCs w:val="27"/>
      <w:u w:val="none"/>
    </w:rPr>
  </w:style>
  <w:style w:type="character" w:customStyle="1" w:styleId="113">
    <w:name w:val="Основной текст + 113"/>
    <w:aliases w:val="5 pt3,Полужирный3"/>
    <w:basedOn w:val="1"/>
    <w:uiPriority w:val="99"/>
    <w:rPr>
      <w:rFonts w:ascii="Times New Roman" w:hAnsi="Times New Roman" w:cs="Times New Roman"/>
      <w:b/>
      <w:bCs/>
      <w:sz w:val="23"/>
      <w:szCs w:val="23"/>
      <w:u w:val="none"/>
      <w:lang w:val="ru-RU" w:eastAsia="ru-RU"/>
    </w:rPr>
  </w:style>
  <w:style w:type="character" w:customStyle="1" w:styleId="1120">
    <w:name w:val="Основной текст + 112"/>
    <w:aliases w:val="5 pt2,Полужирный2"/>
    <w:basedOn w:val="1"/>
    <w:uiPriority w:val="99"/>
    <w:rPr>
      <w:rFonts w:ascii="Times New Roman" w:hAnsi="Times New Roman" w:cs="Times New Roman"/>
      <w:b/>
      <w:bCs/>
      <w:sz w:val="23"/>
      <w:szCs w:val="23"/>
      <w:u w:val="single"/>
      <w:lang w:val="ru-RU" w:eastAsia="ru-RU"/>
    </w:rPr>
  </w:style>
  <w:style w:type="character" w:customStyle="1" w:styleId="1110">
    <w:name w:val="Основной текст + 111"/>
    <w:aliases w:val="5 pt1,Полужирный1"/>
    <w:basedOn w:val="1"/>
    <w:uiPriority w:val="99"/>
    <w:rPr>
      <w:rFonts w:ascii="Times New Roman" w:hAnsi="Times New Roman" w:cs="Times New Roman"/>
      <w:b/>
      <w:bCs/>
      <w:strike/>
      <w:sz w:val="23"/>
      <w:szCs w:val="23"/>
      <w:u w:val="none"/>
      <w:lang w:val="ru-RU" w:eastAsia="ru-RU"/>
    </w:rPr>
  </w:style>
  <w:style w:type="character" w:customStyle="1" w:styleId="ae">
    <w:name w:val="Подпись к картинке_"/>
    <w:basedOn w:val="a0"/>
    <w:link w:val="af"/>
    <w:uiPriority w:val="99"/>
    <w:rPr>
      <w:rFonts w:ascii="Times New Roman" w:hAnsi="Times New Roman" w:cs="Times New Roman"/>
      <w:b/>
      <w:bCs/>
      <w:i/>
      <w:iCs/>
      <w:noProof/>
      <w:spacing w:val="-10"/>
      <w:sz w:val="27"/>
      <w:szCs w:val="27"/>
      <w:u w:val="none"/>
    </w:rPr>
  </w:style>
  <w:style w:type="character" w:customStyle="1" w:styleId="115">
    <w:name w:val="Основной текст (11)_"/>
    <w:basedOn w:val="a0"/>
    <w:link w:val="116"/>
    <w:uiPriority w:val="99"/>
    <w:rPr>
      <w:rFonts w:ascii="Times New Roman" w:hAnsi="Times New Roman" w:cs="Times New Roman"/>
      <w:sz w:val="27"/>
      <w:szCs w:val="27"/>
      <w:u w:val="none"/>
      <w:lang w:val="ru-RU" w:eastAsia="ru-RU"/>
    </w:rPr>
  </w:style>
  <w:style w:type="character" w:customStyle="1" w:styleId="26">
    <w:name w:val="Основной текст (2) + Полужирный"/>
    <w:aliases w:val="Интервал 0 pt1"/>
    <w:basedOn w:val="2"/>
    <w:uiPriority w:val="99"/>
    <w:rPr>
      <w:rFonts w:ascii="Times New Roman" w:hAnsi="Times New Roman" w:cs="Times New Roman"/>
      <w:b/>
      <w:bCs/>
      <w:i/>
      <w:iCs/>
      <w:spacing w:val="-10"/>
      <w:sz w:val="27"/>
      <w:szCs w:val="27"/>
      <w:u w:val="none"/>
    </w:rPr>
  </w:style>
  <w:style w:type="character" w:customStyle="1" w:styleId="27">
    <w:name w:val="Основной текст (2) + Не курсив"/>
    <w:basedOn w:val="2"/>
    <w:uiPriority w:val="99"/>
    <w:rPr>
      <w:rFonts w:ascii="Times New Roman" w:hAnsi="Times New Roman" w:cs="Times New Roman"/>
      <w:noProof/>
      <w:sz w:val="27"/>
      <w:szCs w:val="27"/>
      <w:u w:val="none"/>
    </w:rPr>
  </w:style>
  <w:style w:type="character" w:customStyle="1" w:styleId="210">
    <w:name w:val="Основной текст (2) + Не курсив1"/>
    <w:basedOn w:val="2"/>
    <w:uiPriority w:val="99"/>
    <w:rPr>
      <w:rFonts w:ascii="Times New Roman" w:hAnsi="Times New Roman" w:cs="Times New Roman"/>
      <w:sz w:val="27"/>
      <w:szCs w:val="27"/>
      <w:u w:val="none"/>
    </w:rPr>
  </w:style>
  <w:style w:type="character" w:customStyle="1" w:styleId="820">
    <w:name w:val="Заголовок №8 (2)_"/>
    <w:basedOn w:val="a0"/>
    <w:link w:val="821"/>
    <w:uiPriority w:val="99"/>
    <w:rPr>
      <w:rFonts w:ascii="Times New Roman" w:hAnsi="Times New Roman" w:cs="Times New Roman"/>
      <w:b/>
      <w:bCs/>
      <w:noProof/>
      <w:sz w:val="23"/>
      <w:szCs w:val="23"/>
      <w:u w:val="none"/>
    </w:rPr>
  </w:style>
  <w:style w:type="character" w:customStyle="1" w:styleId="120">
    <w:name w:val="Основной текст (12)_"/>
    <w:basedOn w:val="a0"/>
    <w:link w:val="121"/>
    <w:uiPriority w:val="99"/>
    <w:rPr>
      <w:rFonts w:ascii="Times New Roman" w:hAnsi="Times New Roman" w:cs="Times New Roman"/>
      <w:b/>
      <w:bCs/>
      <w:sz w:val="27"/>
      <w:szCs w:val="27"/>
      <w:u w:val="none"/>
    </w:rPr>
  </w:style>
  <w:style w:type="character" w:customStyle="1" w:styleId="13">
    <w:name w:val="Основной текст (13)_"/>
    <w:basedOn w:val="a0"/>
    <w:link w:val="130"/>
    <w:uiPriority w:val="99"/>
    <w:rPr>
      <w:rFonts w:ascii="Times New Roman" w:hAnsi="Times New Roman" w:cs="Times New Roman"/>
      <w:sz w:val="27"/>
      <w:szCs w:val="27"/>
      <w:u w:val="none"/>
    </w:rPr>
  </w:style>
  <w:style w:type="character" w:customStyle="1" w:styleId="28">
    <w:name w:val="Колонтитул (2)"/>
    <w:basedOn w:val="a0"/>
    <w:uiPriority w:val="99"/>
    <w:rPr>
      <w:rFonts w:ascii="Times New Roman" w:hAnsi="Times New Roman" w:cs="Times New Roman"/>
      <w:u w:val="none"/>
    </w:rPr>
  </w:style>
  <w:style w:type="paragraph" w:customStyle="1" w:styleId="a5">
    <w:name w:val="Сноска"/>
    <w:basedOn w:val="a"/>
    <w:link w:val="a4"/>
    <w:uiPriority w:val="99"/>
    <w:pPr>
      <w:shd w:val="clear" w:color="auto" w:fill="FFFFFF"/>
      <w:spacing w:line="485" w:lineRule="exact"/>
      <w:jc w:val="both"/>
    </w:pPr>
    <w:rPr>
      <w:rFonts w:ascii="Times New Roman" w:hAnsi="Times New Roman" w:cs="Times New Roman"/>
      <w:color w:val="auto"/>
      <w:sz w:val="27"/>
      <w:szCs w:val="27"/>
      <w:lang w:eastAsia="ru-RU"/>
    </w:rPr>
  </w:style>
  <w:style w:type="paragraph" w:customStyle="1" w:styleId="20">
    <w:name w:val="Основной текст (2)"/>
    <w:basedOn w:val="a"/>
    <w:link w:val="2"/>
    <w:uiPriority w:val="99"/>
    <w:pPr>
      <w:shd w:val="clear" w:color="auto" w:fill="FFFFFF"/>
      <w:spacing w:before="660" w:line="485" w:lineRule="exact"/>
      <w:ind w:hanging="1000"/>
    </w:pPr>
    <w:rPr>
      <w:rFonts w:ascii="Times New Roman" w:hAnsi="Times New Roman" w:cs="Times New Roman"/>
      <w:i/>
      <w:iCs/>
      <w:color w:val="auto"/>
      <w:sz w:val="27"/>
      <w:szCs w:val="27"/>
      <w:lang w:eastAsia="ru-RU"/>
    </w:rPr>
  </w:style>
  <w:style w:type="paragraph" w:customStyle="1" w:styleId="10">
    <w:name w:val="Колонтитул1"/>
    <w:basedOn w:val="a"/>
    <w:link w:val="a8"/>
    <w:uiPriority w:val="99"/>
    <w:pPr>
      <w:shd w:val="clear" w:color="auto" w:fill="FFFFFF"/>
      <w:spacing w:line="240" w:lineRule="atLeast"/>
    </w:pPr>
    <w:rPr>
      <w:rFonts w:ascii="Times New Roman" w:hAnsi="Times New Roman" w:cs="Times New Roman"/>
      <w:i/>
      <w:iCs/>
      <w:color w:val="auto"/>
      <w:sz w:val="27"/>
      <w:szCs w:val="27"/>
      <w:lang w:eastAsia="ru-RU"/>
    </w:rPr>
  </w:style>
  <w:style w:type="paragraph" w:customStyle="1" w:styleId="30">
    <w:name w:val="Основной текст (3)"/>
    <w:basedOn w:val="a"/>
    <w:link w:val="3"/>
    <w:uiPriority w:val="99"/>
    <w:pPr>
      <w:shd w:val="clear" w:color="auto" w:fill="FFFFFF"/>
      <w:spacing w:before="420" w:after="180" w:line="240" w:lineRule="atLeast"/>
      <w:jc w:val="both"/>
    </w:pPr>
    <w:rPr>
      <w:rFonts w:ascii="Times New Roman" w:hAnsi="Times New Roman" w:cs="Times New Roman"/>
      <w:b/>
      <w:bCs/>
      <w:i/>
      <w:iCs/>
      <w:color w:val="auto"/>
      <w:spacing w:val="-10"/>
      <w:sz w:val="27"/>
      <w:szCs w:val="27"/>
      <w:lang w:val="ru-RU" w:eastAsia="ru-RU"/>
    </w:rPr>
  </w:style>
  <w:style w:type="paragraph" w:customStyle="1" w:styleId="40">
    <w:name w:val="Основной текст (4)"/>
    <w:basedOn w:val="a"/>
    <w:link w:val="4"/>
    <w:uiPriority w:val="99"/>
    <w:pPr>
      <w:shd w:val="clear" w:color="auto" w:fill="FFFFFF"/>
      <w:spacing w:before="180" w:after="420" w:line="240" w:lineRule="atLeast"/>
      <w:jc w:val="both"/>
    </w:pPr>
    <w:rPr>
      <w:rFonts w:ascii="Times New Roman" w:hAnsi="Times New Roman" w:cs="Times New Roman"/>
      <w:noProof/>
      <w:color w:val="auto"/>
      <w:sz w:val="20"/>
      <w:szCs w:val="20"/>
      <w:lang w:eastAsia="ru-RU"/>
    </w:rPr>
  </w:style>
  <w:style w:type="paragraph" w:customStyle="1" w:styleId="50">
    <w:name w:val="Основной текст (5)"/>
    <w:basedOn w:val="a"/>
    <w:link w:val="5"/>
    <w:uiPriority w:val="99"/>
    <w:pPr>
      <w:shd w:val="clear" w:color="auto" w:fill="FFFFFF"/>
      <w:spacing w:line="480" w:lineRule="exact"/>
      <w:jc w:val="both"/>
    </w:pPr>
    <w:rPr>
      <w:rFonts w:ascii="Times New Roman" w:hAnsi="Times New Roman" w:cs="Times New Roman"/>
      <w:b/>
      <w:bCs/>
      <w:color w:val="auto"/>
      <w:lang w:eastAsia="ru-RU"/>
    </w:rPr>
  </w:style>
  <w:style w:type="paragraph" w:customStyle="1" w:styleId="520">
    <w:name w:val="Заголовок №5 (2)"/>
    <w:basedOn w:val="a"/>
    <w:link w:val="52"/>
    <w:uiPriority w:val="99"/>
    <w:pPr>
      <w:shd w:val="clear" w:color="auto" w:fill="FFFFFF"/>
      <w:spacing w:after="360" w:line="240" w:lineRule="atLeast"/>
      <w:jc w:val="both"/>
      <w:outlineLvl w:val="4"/>
    </w:pPr>
    <w:rPr>
      <w:rFonts w:ascii="Times New Roman" w:hAnsi="Times New Roman" w:cs="Times New Roman"/>
      <w:b/>
      <w:bCs/>
      <w:i/>
      <w:iCs/>
      <w:noProof/>
      <w:color w:val="auto"/>
      <w:spacing w:val="-10"/>
      <w:sz w:val="27"/>
      <w:szCs w:val="27"/>
      <w:lang w:eastAsia="ru-RU"/>
    </w:rPr>
  </w:style>
  <w:style w:type="paragraph" w:customStyle="1" w:styleId="920">
    <w:name w:val="Заголовок №9 (2)"/>
    <w:basedOn w:val="a"/>
    <w:link w:val="92"/>
    <w:uiPriority w:val="99"/>
    <w:pPr>
      <w:shd w:val="clear" w:color="auto" w:fill="FFFFFF"/>
      <w:spacing w:before="60" w:line="240" w:lineRule="atLeast"/>
      <w:jc w:val="both"/>
      <w:outlineLvl w:val="8"/>
    </w:pPr>
    <w:rPr>
      <w:rFonts w:ascii="Times New Roman" w:hAnsi="Times New Roman" w:cs="Times New Roman"/>
      <w:b/>
      <w:bCs/>
      <w:i/>
      <w:iCs/>
      <w:noProof/>
      <w:color w:val="auto"/>
      <w:spacing w:val="-10"/>
      <w:sz w:val="27"/>
      <w:szCs w:val="27"/>
      <w:lang w:eastAsia="ru-RU"/>
    </w:rPr>
  </w:style>
  <w:style w:type="paragraph" w:customStyle="1" w:styleId="60">
    <w:name w:val="Заголовок №6"/>
    <w:basedOn w:val="a"/>
    <w:link w:val="6"/>
    <w:uiPriority w:val="99"/>
    <w:pPr>
      <w:shd w:val="clear" w:color="auto" w:fill="FFFFFF"/>
      <w:spacing w:before="180" w:line="187" w:lineRule="exact"/>
      <w:jc w:val="both"/>
      <w:outlineLvl w:val="5"/>
    </w:pPr>
    <w:rPr>
      <w:rFonts w:ascii="Times New Roman" w:hAnsi="Times New Roman" w:cs="Times New Roman"/>
      <w:color w:val="auto"/>
      <w:sz w:val="20"/>
      <w:szCs w:val="20"/>
      <w:lang w:eastAsia="ru-RU"/>
    </w:rPr>
  </w:style>
  <w:style w:type="paragraph" w:customStyle="1" w:styleId="42">
    <w:name w:val="Заголовок №4"/>
    <w:basedOn w:val="a"/>
    <w:link w:val="41"/>
    <w:uiPriority w:val="99"/>
    <w:pPr>
      <w:shd w:val="clear" w:color="auto" w:fill="FFFFFF"/>
      <w:spacing w:after="120" w:line="240" w:lineRule="atLeast"/>
      <w:outlineLvl w:val="3"/>
    </w:pPr>
    <w:rPr>
      <w:rFonts w:ascii="Times New Roman" w:hAnsi="Times New Roman" w:cs="Times New Roman"/>
      <w:noProof/>
      <w:color w:val="auto"/>
      <w:sz w:val="49"/>
      <w:szCs w:val="49"/>
      <w:lang w:eastAsia="ru-RU"/>
    </w:rPr>
  </w:style>
  <w:style w:type="paragraph" w:customStyle="1" w:styleId="610">
    <w:name w:val="Основной текст (6)1"/>
    <w:basedOn w:val="a"/>
    <w:link w:val="61"/>
    <w:uiPriority w:val="99"/>
    <w:pPr>
      <w:shd w:val="clear" w:color="auto" w:fill="FFFFFF"/>
      <w:spacing w:after="180" w:line="480" w:lineRule="exact"/>
    </w:pPr>
    <w:rPr>
      <w:rFonts w:ascii="Times New Roman" w:hAnsi="Times New Roman" w:cs="Times New Roman"/>
      <w:b/>
      <w:bCs/>
      <w:color w:val="auto"/>
      <w:sz w:val="23"/>
      <w:szCs w:val="23"/>
      <w:lang w:val="ru-RU" w:eastAsia="ru-RU"/>
    </w:rPr>
  </w:style>
  <w:style w:type="paragraph" w:customStyle="1" w:styleId="71">
    <w:name w:val="Основной текст (7)1"/>
    <w:basedOn w:val="a"/>
    <w:link w:val="7"/>
    <w:uiPriority w:val="99"/>
    <w:pPr>
      <w:shd w:val="clear" w:color="auto" w:fill="FFFFFF"/>
      <w:spacing w:after="660" w:line="485" w:lineRule="exact"/>
      <w:ind w:firstLine="340"/>
    </w:pPr>
    <w:rPr>
      <w:rFonts w:ascii="Times New Roman" w:hAnsi="Times New Roman" w:cs="Times New Roman"/>
      <w:b/>
      <w:bCs/>
      <w:color w:val="auto"/>
      <w:sz w:val="26"/>
      <w:szCs w:val="26"/>
      <w:lang w:val="ru-RU" w:eastAsia="ru-RU"/>
    </w:rPr>
  </w:style>
  <w:style w:type="paragraph" w:customStyle="1" w:styleId="80">
    <w:name w:val="Основной текст (8)"/>
    <w:basedOn w:val="a"/>
    <w:link w:val="8"/>
    <w:uiPriority w:val="99"/>
    <w:pPr>
      <w:shd w:val="clear" w:color="auto" w:fill="FFFFFF"/>
      <w:spacing w:before="120" w:after="120" w:line="230" w:lineRule="exact"/>
    </w:pPr>
    <w:rPr>
      <w:rFonts w:ascii="Times New Roman" w:hAnsi="Times New Roman" w:cs="Times New Roman"/>
      <w:i/>
      <w:iCs/>
      <w:noProof/>
      <w:color w:val="auto"/>
      <w:sz w:val="20"/>
      <w:szCs w:val="20"/>
      <w:lang w:eastAsia="ru-RU"/>
    </w:rPr>
  </w:style>
  <w:style w:type="paragraph" w:customStyle="1" w:styleId="32">
    <w:name w:val="Заголовок №3"/>
    <w:basedOn w:val="a"/>
    <w:link w:val="31"/>
    <w:uiPriority w:val="99"/>
    <w:pPr>
      <w:shd w:val="clear" w:color="auto" w:fill="FFFFFF"/>
      <w:spacing w:line="240" w:lineRule="atLeast"/>
      <w:jc w:val="right"/>
      <w:outlineLvl w:val="2"/>
    </w:pPr>
    <w:rPr>
      <w:rFonts w:ascii="Times New Roman" w:hAnsi="Times New Roman" w:cs="Times New Roman"/>
      <w:noProof/>
      <w:color w:val="auto"/>
      <w:sz w:val="49"/>
      <w:szCs w:val="49"/>
      <w:lang w:eastAsia="ru-RU"/>
    </w:rPr>
  </w:style>
  <w:style w:type="paragraph" w:customStyle="1" w:styleId="53">
    <w:name w:val="Заголовок №5"/>
    <w:basedOn w:val="a"/>
    <w:link w:val="51"/>
    <w:uiPriority w:val="99"/>
    <w:pPr>
      <w:shd w:val="clear" w:color="auto" w:fill="FFFFFF"/>
      <w:spacing w:before="180" w:line="240" w:lineRule="atLeast"/>
      <w:outlineLvl w:val="4"/>
    </w:pPr>
    <w:rPr>
      <w:rFonts w:ascii="Times New Roman" w:hAnsi="Times New Roman" w:cs="Times New Roman"/>
      <w:noProof/>
      <w:color w:val="auto"/>
      <w:sz w:val="49"/>
      <w:szCs w:val="49"/>
      <w:lang w:eastAsia="ru-RU"/>
    </w:rPr>
  </w:style>
  <w:style w:type="paragraph" w:customStyle="1" w:styleId="23">
    <w:name w:val="Оглавление (2)"/>
    <w:basedOn w:val="a"/>
    <w:link w:val="22"/>
    <w:uiPriority w:val="99"/>
    <w:pPr>
      <w:shd w:val="clear" w:color="auto" w:fill="FFFFFF"/>
      <w:spacing w:before="180" w:line="240" w:lineRule="atLeast"/>
      <w:jc w:val="both"/>
    </w:pPr>
    <w:rPr>
      <w:rFonts w:ascii="Times New Roman" w:hAnsi="Times New Roman" w:cs="Times New Roman"/>
      <w:noProof/>
      <w:color w:val="auto"/>
      <w:sz w:val="11"/>
      <w:szCs w:val="11"/>
      <w:lang w:eastAsia="ru-RU"/>
    </w:rPr>
  </w:style>
  <w:style w:type="paragraph" w:customStyle="1" w:styleId="12">
    <w:name w:val="Оглавление1"/>
    <w:basedOn w:val="a"/>
    <w:link w:val="ac"/>
    <w:uiPriority w:val="99"/>
    <w:pPr>
      <w:shd w:val="clear" w:color="auto" w:fill="FFFFFF"/>
      <w:spacing w:line="485" w:lineRule="exact"/>
      <w:ind w:hanging="520"/>
    </w:pPr>
    <w:rPr>
      <w:rFonts w:ascii="Times New Roman" w:hAnsi="Times New Roman" w:cs="Times New Roman"/>
      <w:color w:val="auto"/>
      <w:sz w:val="27"/>
      <w:szCs w:val="27"/>
      <w:lang w:eastAsia="ru-RU"/>
    </w:rPr>
  </w:style>
  <w:style w:type="paragraph" w:customStyle="1" w:styleId="721">
    <w:name w:val="Заголовок №7 (2)"/>
    <w:basedOn w:val="a"/>
    <w:link w:val="720"/>
    <w:uiPriority w:val="99"/>
    <w:pPr>
      <w:shd w:val="clear" w:color="auto" w:fill="FFFFFF"/>
      <w:spacing w:after="180" w:line="240" w:lineRule="atLeast"/>
      <w:outlineLvl w:val="6"/>
    </w:pPr>
    <w:rPr>
      <w:rFonts w:ascii="Times New Roman" w:hAnsi="Times New Roman" w:cs="Times New Roman"/>
      <w:noProof/>
      <w:color w:val="auto"/>
      <w:sz w:val="27"/>
      <w:szCs w:val="27"/>
      <w:lang w:eastAsia="ru-RU"/>
    </w:rPr>
  </w:style>
  <w:style w:type="paragraph" w:customStyle="1" w:styleId="90">
    <w:name w:val="Заголовок №9"/>
    <w:basedOn w:val="a"/>
    <w:link w:val="9"/>
    <w:uiPriority w:val="99"/>
    <w:pPr>
      <w:shd w:val="clear" w:color="auto" w:fill="FFFFFF"/>
      <w:spacing w:after="60" w:line="240" w:lineRule="atLeast"/>
      <w:jc w:val="both"/>
      <w:outlineLvl w:val="8"/>
    </w:pPr>
    <w:rPr>
      <w:rFonts w:ascii="Times New Roman" w:hAnsi="Times New Roman" w:cs="Times New Roman"/>
      <w:i/>
      <w:iCs/>
      <w:noProof/>
      <w:color w:val="auto"/>
      <w:spacing w:val="-20"/>
      <w:sz w:val="25"/>
      <w:szCs w:val="25"/>
      <w:lang w:eastAsia="ru-RU"/>
    </w:rPr>
  </w:style>
  <w:style w:type="paragraph" w:customStyle="1" w:styleId="af">
    <w:name w:val="Подпись к картинке"/>
    <w:basedOn w:val="a"/>
    <w:link w:val="ae"/>
    <w:uiPriority w:val="99"/>
    <w:pPr>
      <w:shd w:val="clear" w:color="auto" w:fill="FFFFFF"/>
      <w:spacing w:line="240" w:lineRule="atLeast"/>
    </w:pPr>
    <w:rPr>
      <w:rFonts w:ascii="Times New Roman" w:hAnsi="Times New Roman" w:cs="Times New Roman"/>
      <w:b/>
      <w:bCs/>
      <w:i/>
      <w:iCs/>
      <w:noProof/>
      <w:color w:val="auto"/>
      <w:spacing w:val="-10"/>
      <w:sz w:val="27"/>
      <w:szCs w:val="27"/>
      <w:lang w:eastAsia="ru-RU"/>
    </w:rPr>
  </w:style>
  <w:style w:type="paragraph" w:customStyle="1" w:styleId="620">
    <w:name w:val="Заголовок №6 (2)"/>
    <w:basedOn w:val="a"/>
    <w:link w:val="62Exact"/>
    <w:uiPriority w:val="99"/>
    <w:pPr>
      <w:shd w:val="clear" w:color="auto" w:fill="FFFFFF"/>
      <w:spacing w:line="240" w:lineRule="atLeast"/>
      <w:outlineLvl w:val="5"/>
    </w:pPr>
    <w:rPr>
      <w:rFonts w:ascii="Times New Roman" w:hAnsi="Times New Roman" w:cs="Times New Roman"/>
      <w:b/>
      <w:bCs/>
      <w:i/>
      <w:iCs/>
      <w:noProof/>
      <w:color w:val="auto"/>
      <w:spacing w:val="-9"/>
      <w:lang w:eastAsia="ru-RU"/>
    </w:rPr>
  </w:style>
  <w:style w:type="paragraph" w:customStyle="1" w:styleId="93">
    <w:name w:val="Основной текст (9)"/>
    <w:basedOn w:val="a"/>
    <w:link w:val="91"/>
    <w:uiPriority w:val="99"/>
    <w:pPr>
      <w:shd w:val="clear" w:color="auto" w:fill="FFFFFF"/>
      <w:spacing w:before="60" w:after="480" w:line="240" w:lineRule="atLeast"/>
    </w:pPr>
    <w:rPr>
      <w:rFonts w:ascii="Times New Roman" w:hAnsi="Times New Roman" w:cs="Times New Roman"/>
      <w:i/>
      <w:iCs/>
      <w:noProof/>
      <w:color w:val="auto"/>
      <w:spacing w:val="-30"/>
      <w:sz w:val="23"/>
      <w:szCs w:val="23"/>
      <w:lang w:eastAsia="ru-RU"/>
    </w:rPr>
  </w:style>
  <w:style w:type="paragraph" w:customStyle="1" w:styleId="101">
    <w:name w:val="Основной текст (10)"/>
    <w:basedOn w:val="a"/>
    <w:link w:val="100"/>
    <w:uiPriority w:val="99"/>
    <w:pPr>
      <w:shd w:val="clear" w:color="auto" w:fill="FFFFFF"/>
      <w:spacing w:before="120" w:after="120" w:line="240" w:lineRule="atLeast"/>
      <w:jc w:val="both"/>
    </w:pPr>
    <w:rPr>
      <w:rFonts w:ascii="Sylfaen" w:hAnsi="Sylfaen" w:cs="Sylfaen"/>
      <w:i/>
      <w:iCs/>
      <w:noProof/>
      <w:color w:val="auto"/>
      <w:spacing w:val="-20"/>
      <w:sz w:val="15"/>
      <w:szCs w:val="15"/>
      <w:lang w:eastAsia="ru-RU"/>
    </w:rPr>
  </w:style>
  <w:style w:type="paragraph" w:customStyle="1" w:styleId="25">
    <w:name w:val="Заголовок №2"/>
    <w:basedOn w:val="a"/>
    <w:link w:val="24"/>
    <w:uiPriority w:val="99"/>
    <w:pPr>
      <w:shd w:val="clear" w:color="auto" w:fill="FFFFFF"/>
      <w:spacing w:before="300" w:line="240" w:lineRule="atLeast"/>
      <w:outlineLvl w:val="1"/>
    </w:pPr>
    <w:rPr>
      <w:rFonts w:ascii="Times New Roman" w:hAnsi="Times New Roman" w:cs="Times New Roman"/>
      <w:noProof/>
      <w:color w:val="auto"/>
      <w:sz w:val="49"/>
      <w:szCs w:val="49"/>
      <w:lang w:eastAsia="ru-RU"/>
    </w:rPr>
  </w:style>
  <w:style w:type="paragraph" w:customStyle="1" w:styleId="82">
    <w:name w:val="Заголовок №8"/>
    <w:basedOn w:val="a"/>
    <w:link w:val="81"/>
    <w:uiPriority w:val="99"/>
    <w:pPr>
      <w:shd w:val="clear" w:color="auto" w:fill="FFFFFF"/>
      <w:spacing w:before="120" w:after="120" w:line="240" w:lineRule="atLeast"/>
      <w:jc w:val="both"/>
      <w:outlineLvl w:val="7"/>
    </w:pPr>
    <w:rPr>
      <w:rFonts w:ascii="Times New Roman" w:hAnsi="Times New Roman" w:cs="Times New Roman"/>
      <w:b/>
      <w:bCs/>
      <w:i/>
      <w:iCs/>
      <w:noProof/>
      <w:color w:val="auto"/>
      <w:spacing w:val="-10"/>
      <w:sz w:val="27"/>
      <w:szCs w:val="27"/>
      <w:lang w:eastAsia="ru-RU"/>
    </w:rPr>
  </w:style>
  <w:style w:type="paragraph" w:customStyle="1" w:styleId="35">
    <w:name w:val="Оглавление (3)"/>
    <w:basedOn w:val="a"/>
    <w:link w:val="34"/>
    <w:uiPriority w:val="99"/>
    <w:pPr>
      <w:shd w:val="clear" w:color="auto" w:fill="FFFFFF"/>
      <w:spacing w:line="240" w:lineRule="atLeast"/>
      <w:jc w:val="both"/>
    </w:pPr>
    <w:rPr>
      <w:rFonts w:ascii="Times New Roman" w:hAnsi="Times New Roman" w:cs="Times New Roman"/>
      <w:b/>
      <w:bCs/>
      <w:i/>
      <w:iCs/>
      <w:noProof/>
      <w:color w:val="auto"/>
      <w:spacing w:val="-10"/>
      <w:sz w:val="27"/>
      <w:szCs w:val="27"/>
      <w:lang w:eastAsia="ru-RU"/>
    </w:rPr>
  </w:style>
  <w:style w:type="paragraph" w:customStyle="1" w:styleId="116">
    <w:name w:val="Основной текст (11)"/>
    <w:basedOn w:val="a"/>
    <w:link w:val="115"/>
    <w:uiPriority w:val="99"/>
    <w:pPr>
      <w:shd w:val="clear" w:color="auto" w:fill="FFFFFF"/>
      <w:spacing w:line="485" w:lineRule="exact"/>
      <w:jc w:val="right"/>
    </w:pPr>
    <w:rPr>
      <w:rFonts w:ascii="Times New Roman" w:hAnsi="Times New Roman" w:cs="Times New Roman"/>
      <w:color w:val="auto"/>
      <w:sz w:val="27"/>
      <w:szCs w:val="27"/>
      <w:lang w:val="ru-RU" w:eastAsia="ru-RU"/>
    </w:rPr>
  </w:style>
  <w:style w:type="paragraph" w:customStyle="1" w:styleId="821">
    <w:name w:val="Заголовок №8 (2)"/>
    <w:basedOn w:val="a"/>
    <w:link w:val="820"/>
    <w:uiPriority w:val="99"/>
    <w:pPr>
      <w:shd w:val="clear" w:color="auto" w:fill="FFFFFF"/>
      <w:spacing w:line="240" w:lineRule="atLeast"/>
      <w:outlineLvl w:val="7"/>
    </w:pPr>
    <w:rPr>
      <w:rFonts w:ascii="Times New Roman" w:hAnsi="Times New Roman" w:cs="Times New Roman"/>
      <w:b/>
      <w:bCs/>
      <w:noProof/>
      <w:color w:val="auto"/>
      <w:sz w:val="23"/>
      <w:szCs w:val="23"/>
      <w:lang w:eastAsia="ru-RU"/>
    </w:rPr>
  </w:style>
  <w:style w:type="paragraph" w:customStyle="1" w:styleId="121">
    <w:name w:val="Основной текст (12)"/>
    <w:basedOn w:val="a"/>
    <w:link w:val="120"/>
    <w:uiPriority w:val="99"/>
    <w:pPr>
      <w:shd w:val="clear" w:color="auto" w:fill="FFFFFF"/>
      <w:spacing w:before="60" w:after="420" w:line="240" w:lineRule="atLeast"/>
      <w:jc w:val="center"/>
    </w:pPr>
    <w:rPr>
      <w:rFonts w:ascii="Times New Roman" w:hAnsi="Times New Roman" w:cs="Times New Roman"/>
      <w:b/>
      <w:bCs/>
      <w:color w:val="auto"/>
      <w:sz w:val="27"/>
      <w:szCs w:val="27"/>
      <w:lang w:eastAsia="ru-RU"/>
    </w:rPr>
  </w:style>
  <w:style w:type="paragraph" w:customStyle="1" w:styleId="130">
    <w:name w:val="Основной текст (13)"/>
    <w:basedOn w:val="a"/>
    <w:link w:val="13"/>
    <w:uiPriority w:val="99"/>
    <w:pPr>
      <w:shd w:val="clear" w:color="auto" w:fill="FFFFFF"/>
      <w:spacing w:before="360" w:after="360" w:line="240" w:lineRule="atLeast"/>
      <w:jc w:val="center"/>
    </w:pPr>
    <w:rPr>
      <w:rFonts w:ascii="Times New Roman" w:hAnsi="Times New Roman" w:cs="Times New Roman"/>
      <w:color w:val="auto"/>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a4">
    <w:name w:val="Сноска_"/>
    <w:basedOn w:val="a0"/>
    <w:link w:val="a5"/>
    <w:uiPriority w:val="99"/>
    <w:rPr>
      <w:rFonts w:ascii="Times New Roman" w:hAnsi="Times New Roman" w:cs="Times New Roman"/>
      <w:sz w:val="27"/>
      <w:szCs w:val="27"/>
      <w:u w:val="none"/>
    </w:rPr>
  </w:style>
  <w:style w:type="character" w:customStyle="1" w:styleId="1">
    <w:name w:val="Основной текст Знак1"/>
    <w:basedOn w:val="a0"/>
    <w:link w:val="a6"/>
    <w:uiPriority w:val="99"/>
    <w:rPr>
      <w:rFonts w:ascii="Times New Roman" w:hAnsi="Times New Roman" w:cs="Times New Roman"/>
      <w:sz w:val="27"/>
      <w:szCs w:val="27"/>
      <w:u w:val="none"/>
    </w:rPr>
  </w:style>
  <w:style w:type="paragraph" w:styleId="a6">
    <w:name w:val="Body Text"/>
    <w:basedOn w:val="a"/>
    <w:link w:val="1"/>
    <w:uiPriority w:val="99"/>
    <w:pPr>
      <w:shd w:val="clear" w:color="auto" w:fill="FFFFFF"/>
      <w:spacing w:after="1140" w:line="240" w:lineRule="atLeast"/>
      <w:ind w:hanging="1480"/>
      <w:jc w:val="center"/>
    </w:pPr>
    <w:rPr>
      <w:rFonts w:ascii="Times New Roman" w:hAnsi="Times New Roman" w:cs="Times New Roman"/>
      <w:color w:val="auto"/>
      <w:sz w:val="27"/>
      <w:szCs w:val="27"/>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Times New Roman" w:hAnsi="Times New Roman" w:cs="Times New Roman"/>
      <w:i/>
      <w:iCs/>
      <w:sz w:val="27"/>
      <w:szCs w:val="27"/>
      <w:u w:val="none"/>
    </w:rPr>
  </w:style>
  <w:style w:type="character" w:customStyle="1" w:styleId="a8">
    <w:name w:val="Колонтитул_"/>
    <w:basedOn w:val="a0"/>
    <w:link w:val="10"/>
    <w:uiPriority w:val="99"/>
    <w:rPr>
      <w:rFonts w:ascii="Times New Roman" w:hAnsi="Times New Roman" w:cs="Times New Roman"/>
      <w:i/>
      <w:iCs/>
      <w:sz w:val="27"/>
      <w:szCs w:val="27"/>
      <w:u w:val="none"/>
    </w:rPr>
  </w:style>
  <w:style w:type="character" w:customStyle="1" w:styleId="a9">
    <w:name w:val="Колонтитул"/>
    <w:basedOn w:val="a8"/>
    <w:uiPriority w:val="99"/>
    <w:rPr>
      <w:rFonts w:ascii="Times New Roman" w:hAnsi="Times New Roman" w:cs="Times New Roman"/>
      <w:i/>
      <w:iCs/>
      <w:sz w:val="27"/>
      <w:szCs w:val="27"/>
      <w:u w:val="none"/>
      <w:lang w:val="ru-RU" w:eastAsia="ru-RU"/>
    </w:rPr>
  </w:style>
  <w:style w:type="character" w:customStyle="1" w:styleId="aa">
    <w:name w:val="Основной текст + Курсив"/>
    <w:basedOn w:val="1"/>
    <w:uiPriority w:val="99"/>
    <w:rPr>
      <w:rFonts w:ascii="Times New Roman" w:hAnsi="Times New Roman" w:cs="Times New Roman"/>
      <w:i/>
      <w:iCs/>
      <w:sz w:val="27"/>
      <w:szCs w:val="27"/>
      <w:u w:val="none"/>
    </w:rPr>
  </w:style>
  <w:style w:type="character" w:customStyle="1" w:styleId="3">
    <w:name w:val="Основной текст (3)_"/>
    <w:basedOn w:val="a0"/>
    <w:link w:val="30"/>
    <w:uiPriority w:val="99"/>
    <w:rPr>
      <w:rFonts w:ascii="Times New Roman" w:hAnsi="Times New Roman" w:cs="Times New Roman"/>
      <w:b/>
      <w:bCs/>
      <w:i/>
      <w:iCs/>
      <w:spacing w:val="-10"/>
      <w:sz w:val="27"/>
      <w:szCs w:val="27"/>
      <w:u w:val="none"/>
      <w:lang w:val="ru-RU" w:eastAsia="ru-RU"/>
    </w:rPr>
  </w:style>
  <w:style w:type="character" w:customStyle="1" w:styleId="4">
    <w:name w:val="Основной текст (4)_"/>
    <w:basedOn w:val="a0"/>
    <w:link w:val="40"/>
    <w:uiPriority w:val="99"/>
    <w:rPr>
      <w:rFonts w:ascii="Times New Roman" w:hAnsi="Times New Roman" w:cs="Times New Roman"/>
      <w:noProof/>
      <w:sz w:val="20"/>
      <w:szCs w:val="20"/>
      <w:u w:val="none"/>
    </w:rPr>
  </w:style>
  <w:style w:type="character" w:customStyle="1" w:styleId="ab">
    <w:name w:val="Основной текст + Полужирный"/>
    <w:aliases w:val="Курсив,Интервал 0 pt"/>
    <w:basedOn w:val="1"/>
    <w:uiPriority w:val="99"/>
    <w:rPr>
      <w:rFonts w:ascii="Times New Roman" w:hAnsi="Times New Roman" w:cs="Times New Roman"/>
      <w:b/>
      <w:bCs/>
      <w:i/>
      <w:iCs/>
      <w:spacing w:val="-10"/>
      <w:sz w:val="27"/>
      <w:szCs w:val="27"/>
      <w:u w:val="none"/>
    </w:rPr>
  </w:style>
  <w:style w:type="character" w:customStyle="1" w:styleId="5">
    <w:name w:val="Основной текст (5)_"/>
    <w:basedOn w:val="a0"/>
    <w:link w:val="50"/>
    <w:uiPriority w:val="99"/>
    <w:rPr>
      <w:rFonts w:ascii="Times New Roman" w:hAnsi="Times New Roman" w:cs="Times New Roman"/>
      <w:b/>
      <w:bCs/>
      <w:u w:val="none"/>
    </w:rPr>
  </w:style>
  <w:style w:type="character" w:customStyle="1" w:styleId="52">
    <w:name w:val="Заголовок №5 (2)_"/>
    <w:basedOn w:val="a0"/>
    <w:link w:val="520"/>
    <w:uiPriority w:val="99"/>
    <w:rPr>
      <w:rFonts w:ascii="Times New Roman" w:hAnsi="Times New Roman" w:cs="Times New Roman"/>
      <w:b/>
      <w:bCs/>
      <w:i/>
      <w:iCs/>
      <w:noProof/>
      <w:spacing w:val="-10"/>
      <w:sz w:val="27"/>
      <w:szCs w:val="27"/>
      <w:u w:val="none"/>
    </w:rPr>
  </w:style>
  <w:style w:type="character" w:customStyle="1" w:styleId="CenturySchoolbook">
    <w:name w:val="Основной текст + Century Schoolbook"/>
    <w:aliases w:val="15,5 pt,Полужирный,Интервал 0 pt3"/>
    <w:basedOn w:val="1"/>
    <w:uiPriority w:val="99"/>
    <w:rPr>
      <w:rFonts w:ascii="Century Schoolbook" w:hAnsi="Century Schoolbook" w:cs="Century Schoolbook"/>
      <w:b/>
      <w:bCs/>
      <w:spacing w:val="10"/>
      <w:sz w:val="31"/>
      <w:szCs w:val="31"/>
      <w:u w:val="none"/>
    </w:rPr>
  </w:style>
  <w:style w:type="character" w:customStyle="1" w:styleId="92">
    <w:name w:val="Заголовок №9 (2)_"/>
    <w:basedOn w:val="a0"/>
    <w:link w:val="920"/>
    <w:uiPriority w:val="99"/>
    <w:rPr>
      <w:rFonts w:ascii="Times New Roman" w:hAnsi="Times New Roman" w:cs="Times New Roman"/>
      <w:b/>
      <w:bCs/>
      <w:i/>
      <w:iCs/>
      <w:noProof/>
      <w:spacing w:val="-10"/>
      <w:sz w:val="27"/>
      <w:szCs w:val="27"/>
      <w:u w:val="none"/>
    </w:rPr>
  </w:style>
  <w:style w:type="character" w:customStyle="1" w:styleId="6">
    <w:name w:val="Заголовок №6_"/>
    <w:basedOn w:val="a0"/>
    <w:link w:val="60"/>
    <w:uiPriority w:val="99"/>
    <w:rPr>
      <w:rFonts w:ascii="Times New Roman" w:hAnsi="Times New Roman" w:cs="Times New Roman"/>
      <w:sz w:val="20"/>
      <w:szCs w:val="20"/>
      <w:u w:val="none"/>
    </w:rPr>
  </w:style>
  <w:style w:type="character" w:customStyle="1" w:styleId="41">
    <w:name w:val="Заголовок №4_"/>
    <w:basedOn w:val="a0"/>
    <w:link w:val="42"/>
    <w:uiPriority w:val="99"/>
    <w:rPr>
      <w:rFonts w:ascii="Times New Roman" w:hAnsi="Times New Roman" w:cs="Times New Roman"/>
      <w:noProof/>
      <w:sz w:val="49"/>
      <w:szCs w:val="49"/>
      <w:u w:val="none"/>
    </w:rPr>
  </w:style>
  <w:style w:type="character" w:customStyle="1" w:styleId="61">
    <w:name w:val="Основной текст (6)_"/>
    <w:basedOn w:val="a0"/>
    <w:link w:val="610"/>
    <w:uiPriority w:val="99"/>
    <w:rPr>
      <w:rFonts w:ascii="Times New Roman" w:hAnsi="Times New Roman" w:cs="Times New Roman"/>
      <w:b/>
      <w:bCs/>
      <w:sz w:val="23"/>
      <w:szCs w:val="23"/>
      <w:u w:val="none"/>
      <w:lang w:val="ru-RU" w:eastAsia="ru-RU"/>
    </w:rPr>
  </w:style>
  <w:style w:type="character" w:customStyle="1" w:styleId="62">
    <w:name w:val="Основной текст (6)"/>
    <w:basedOn w:val="61"/>
    <w:uiPriority w:val="99"/>
    <w:rPr>
      <w:rFonts w:ascii="Times New Roman" w:hAnsi="Times New Roman" w:cs="Times New Roman"/>
      <w:b/>
      <w:bCs/>
      <w:sz w:val="23"/>
      <w:szCs w:val="23"/>
      <w:u w:val="single"/>
      <w:lang w:val="ru-RU" w:eastAsia="ru-RU"/>
    </w:rPr>
  </w:style>
  <w:style w:type="character" w:customStyle="1" w:styleId="21">
    <w:name w:val="Основной текст + Полужирный2"/>
    <w:basedOn w:val="1"/>
    <w:uiPriority w:val="99"/>
    <w:rPr>
      <w:rFonts w:ascii="Times New Roman" w:hAnsi="Times New Roman" w:cs="Times New Roman"/>
      <w:b/>
      <w:bCs/>
      <w:sz w:val="27"/>
      <w:szCs w:val="27"/>
      <w:u w:val="none"/>
    </w:rPr>
  </w:style>
  <w:style w:type="character" w:customStyle="1" w:styleId="7">
    <w:name w:val="Основной текст (7)_"/>
    <w:basedOn w:val="a0"/>
    <w:link w:val="71"/>
    <w:uiPriority w:val="99"/>
    <w:rPr>
      <w:rFonts w:ascii="Times New Roman" w:hAnsi="Times New Roman" w:cs="Times New Roman"/>
      <w:b/>
      <w:bCs/>
      <w:sz w:val="26"/>
      <w:szCs w:val="26"/>
      <w:u w:val="none"/>
      <w:lang w:val="ru-RU" w:eastAsia="ru-RU"/>
    </w:rPr>
  </w:style>
  <w:style w:type="character" w:customStyle="1" w:styleId="70">
    <w:name w:val="Основной текст (7)"/>
    <w:basedOn w:val="7"/>
    <w:uiPriority w:val="99"/>
    <w:rPr>
      <w:rFonts w:ascii="Times New Roman" w:hAnsi="Times New Roman" w:cs="Times New Roman"/>
      <w:b/>
      <w:bCs/>
      <w:sz w:val="26"/>
      <w:szCs w:val="26"/>
      <w:u w:val="single"/>
      <w:lang w:val="ru-RU" w:eastAsia="ru-RU"/>
    </w:rPr>
  </w:style>
  <w:style w:type="character" w:customStyle="1" w:styleId="72">
    <w:name w:val="Основной текст (7)2"/>
    <w:basedOn w:val="7"/>
    <w:uiPriority w:val="99"/>
    <w:rPr>
      <w:rFonts w:ascii="Times New Roman" w:hAnsi="Times New Roman" w:cs="Times New Roman"/>
      <w:b/>
      <w:bCs/>
      <w:strike/>
      <w:sz w:val="26"/>
      <w:szCs w:val="26"/>
      <w:u w:val="none"/>
      <w:lang w:val="ru-RU" w:eastAsia="ru-RU"/>
    </w:rPr>
  </w:style>
  <w:style w:type="character" w:customStyle="1" w:styleId="8">
    <w:name w:val="Основной текст (8)_"/>
    <w:basedOn w:val="a0"/>
    <w:link w:val="80"/>
    <w:uiPriority w:val="99"/>
    <w:rPr>
      <w:rFonts w:ascii="Times New Roman" w:hAnsi="Times New Roman" w:cs="Times New Roman"/>
      <w:i/>
      <w:iCs/>
      <w:noProof/>
      <w:sz w:val="20"/>
      <w:szCs w:val="20"/>
      <w:u w:val="none"/>
    </w:rPr>
  </w:style>
  <w:style w:type="character" w:customStyle="1" w:styleId="11">
    <w:name w:val="Основной текст + Полужирный1"/>
    <w:aliases w:val="Курсив1,Интервал 2 pt"/>
    <w:basedOn w:val="1"/>
    <w:uiPriority w:val="99"/>
    <w:rPr>
      <w:rFonts w:ascii="Times New Roman" w:hAnsi="Times New Roman" w:cs="Times New Roman"/>
      <w:b/>
      <w:bCs/>
      <w:i/>
      <w:iCs/>
      <w:spacing w:val="40"/>
      <w:sz w:val="27"/>
      <w:szCs w:val="27"/>
      <w:u w:val="none"/>
    </w:rPr>
  </w:style>
  <w:style w:type="character" w:customStyle="1" w:styleId="31">
    <w:name w:val="Заголовок №3_"/>
    <w:basedOn w:val="a0"/>
    <w:link w:val="32"/>
    <w:uiPriority w:val="99"/>
    <w:rPr>
      <w:rFonts w:ascii="Times New Roman" w:hAnsi="Times New Roman" w:cs="Times New Roman"/>
      <w:noProof/>
      <w:sz w:val="49"/>
      <w:szCs w:val="49"/>
      <w:u w:val="none"/>
    </w:rPr>
  </w:style>
  <w:style w:type="character" w:customStyle="1" w:styleId="51">
    <w:name w:val="Заголовок №5_"/>
    <w:basedOn w:val="a0"/>
    <w:link w:val="53"/>
    <w:uiPriority w:val="99"/>
    <w:rPr>
      <w:rFonts w:ascii="Times New Roman" w:hAnsi="Times New Roman" w:cs="Times New Roman"/>
      <w:noProof/>
      <w:sz w:val="49"/>
      <w:szCs w:val="49"/>
      <w:u w:val="none"/>
    </w:rPr>
  </w:style>
  <w:style w:type="character" w:customStyle="1" w:styleId="22">
    <w:name w:val="Оглавление (2)_"/>
    <w:basedOn w:val="a0"/>
    <w:link w:val="23"/>
    <w:uiPriority w:val="99"/>
    <w:rPr>
      <w:rFonts w:ascii="Times New Roman" w:hAnsi="Times New Roman" w:cs="Times New Roman"/>
      <w:noProof/>
      <w:sz w:val="11"/>
      <w:szCs w:val="11"/>
      <w:u w:val="none"/>
    </w:rPr>
  </w:style>
  <w:style w:type="character" w:customStyle="1" w:styleId="ac">
    <w:name w:val="Оглавление_"/>
    <w:basedOn w:val="a0"/>
    <w:link w:val="12"/>
    <w:uiPriority w:val="99"/>
    <w:rPr>
      <w:rFonts w:ascii="Times New Roman" w:hAnsi="Times New Roman" w:cs="Times New Roman"/>
      <w:sz w:val="27"/>
      <w:szCs w:val="27"/>
      <w:u w:val="none"/>
    </w:rPr>
  </w:style>
  <w:style w:type="character" w:customStyle="1" w:styleId="110">
    <w:name w:val="Оглавление + 11"/>
    <w:aliases w:val="5 pt7,Полужирный7"/>
    <w:basedOn w:val="ac"/>
    <w:uiPriority w:val="99"/>
    <w:rPr>
      <w:rFonts w:ascii="Times New Roman" w:hAnsi="Times New Roman" w:cs="Times New Roman"/>
      <w:b/>
      <w:bCs/>
      <w:sz w:val="23"/>
      <w:szCs w:val="23"/>
      <w:u w:val="none"/>
    </w:rPr>
  </w:style>
  <w:style w:type="character" w:customStyle="1" w:styleId="111">
    <w:name w:val="Оглавление + 111"/>
    <w:aliases w:val="5 pt6,Полужирный6"/>
    <w:basedOn w:val="ac"/>
    <w:uiPriority w:val="99"/>
    <w:rPr>
      <w:rFonts w:ascii="Times New Roman" w:hAnsi="Times New Roman" w:cs="Times New Roman"/>
      <w:b/>
      <w:bCs/>
      <w:sz w:val="23"/>
      <w:szCs w:val="23"/>
      <w:u w:val="single"/>
    </w:rPr>
  </w:style>
  <w:style w:type="character" w:customStyle="1" w:styleId="720">
    <w:name w:val="Заголовок №7 (2)_"/>
    <w:basedOn w:val="a0"/>
    <w:link w:val="721"/>
    <w:uiPriority w:val="99"/>
    <w:rPr>
      <w:rFonts w:ascii="Times New Roman" w:hAnsi="Times New Roman" w:cs="Times New Roman"/>
      <w:noProof/>
      <w:sz w:val="27"/>
      <w:szCs w:val="27"/>
      <w:u w:val="none"/>
    </w:rPr>
  </w:style>
  <w:style w:type="character" w:customStyle="1" w:styleId="9">
    <w:name w:val="Заголовок №9_"/>
    <w:basedOn w:val="a0"/>
    <w:link w:val="90"/>
    <w:uiPriority w:val="99"/>
    <w:rPr>
      <w:rFonts w:ascii="Times New Roman" w:hAnsi="Times New Roman" w:cs="Times New Roman"/>
      <w:i/>
      <w:iCs/>
      <w:noProof/>
      <w:spacing w:val="-20"/>
      <w:sz w:val="25"/>
      <w:szCs w:val="25"/>
      <w:u w:val="none"/>
    </w:rPr>
  </w:style>
  <w:style w:type="character" w:customStyle="1" w:styleId="Exact">
    <w:name w:val="Подпись к картинке Exact"/>
    <w:basedOn w:val="a0"/>
    <w:uiPriority w:val="99"/>
    <w:rPr>
      <w:rFonts w:ascii="Times New Roman" w:hAnsi="Times New Roman" w:cs="Times New Roman"/>
      <w:b/>
      <w:bCs/>
      <w:i/>
      <w:iCs/>
      <w:noProof/>
      <w:spacing w:val="-9"/>
      <w:u w:val="none"/>
    </w:rPr>
  </w:style>
  <w:style w:type="character" w:customStyle="1" w:styleId="Exact0">
    <w:name w:val="Основной текст Exact"/>
    <w:basedOn w:val="a0"/>
    <w:uiPriority w:val="99"/>
    <w:rPr>
      <w:rFonts w:ascii="Times New Roman" w:hAnsi="Times New Roman" w:cs="Times New Roman"/>
      <w:spacing w:val="5"/>
      <w:u w:val="none"/>
      <w:lang w:val="ru-RU" w:eastAsia="ru-RU"/>
    </w:rPr>
  </w:style>
  <w:style w:type="character" w:customStyle="1" w:styleId="62Exact">
    <w:name w:val="Заголовок №6 (2) Exact"/>
    <w:basedOn w:val="a0"/>
    <w:link w:val="620"/>
    <w:uiPriority w:val="99"/>
    <w:rPr>
      <w:rFonts w:ascii="Times New Roman" w:hAnsi="Times New Roman" w:cs="Times New Roman"/>
      <w:b/>
      <w:bCs/>
      <w:i/>
      <w:iCs/>
      <w:noProof/>
      <w:spacing w:val="-9"/>
      <w:u w:val="none"/>
    </w:rPr>
  </w:style>
  <w:style w:type="character" w:customStyle="1" w:styleId="Exact1">
    <w:name w:val="Основной текст Exact1"/>
    <w:basedOn w:val="1"/>
    <w:uiPriority w:val="99"/>
    <w:rPr>
      <w:rFonts w:ascii="Times New Roman" w:hAnsi="Times New Roman" w:cs="Times New Roman"/>
      <w:spacing w:val="5"/>
      <w:sz w:val="24"/>
      <w:szCs w:val="24"/>
      <w:u w:val="single"/>
      <w:lang w:val="ru-RU" w:eastAsia="ru-RU"/>
    </w:rPr>
  </w:style>
  <w:style w:type="character" w:customStyle="1" w:styleId="91">
    <w:name w:val="Основной текст (9)_"/>
    <w:basedOn w:val="a0"/>
    <w:link w:val="93"/>
    <w:uiPriority w:val="99"/>
    <w:rPr>
      <w:rFonts w:ascii="Times New Roman" w:hAnsi="Times New Roman" w:cs="Times New Roman"/>
      <w:i/>
      <w:iCs/>
      <w:noProof/>
      <w:spacing w:val="-30"/>
      <w:sz w:val="23"/>
      <w:szCs w:val="23"/>
      <w:u w:val="none"/>
    </w:rPr>
  </w:style>
  <w:style w:type="character" w:customStyle="1" w:styleId="33">
    <w:name w:val="Основной текст (3) + Не полужирный"/>
    <w:aliases w:val="Не курсив,Интервал 0 pt2"/>
    <w:basedOn w:val="3"/>
    <w:uiPriority w:val="99"/>
    <w:rPr>
      <w:rFonts w:ascii="Times New Roman" w:hAnsi="Times New Roman" w:cs="Times New Roman"/>
      <w:spacing w:val="0"/>
      <w:sz w:val="27"/>
      <w:szCs w:val="27"/>
      <w:u w:val="none"/>
    </w:rPr>
  </w:style>
  <w:style w:type="character" w:customStyle="1" w:styleId="100">
    <w:name w:val="Основной текст (10)_"/>
    <w:basedOn w:val="a0"/>
    <w:link w:val="101"/>
    <w:uiPriority w:val="99"/>
    <w:rPr>
      <w:rFonts w:ascii="Sylfaen" w:hAnsi="Sylfaen" w:cs="Sylfaen"/>
      <w:i/>
      <w:iCs/>
      <w:noProof/>
      <w:spacing w:val="-20"/>
      <w:sz w:val="15"/>
      <w:szCs w:val="15"/>
      <w:u w:val="none"/>
    </w:rPr>
  </w:style>
  <w:style w:type="character" w:customStyle="1" w:styleId="24">
    <w:name w:val="Заголовок №2_"/>
    <w:basedOn w:val="a0"/>
    <w:link w:val="25"/>
    <w:uiPriority w:val="99"/>
    <w:rPr>
      <w:rFonts w:ascii="Times New Roman" w:hAnsi="Times New Roman" w:cs="Times New Roman"/>
      <w:noProof/>
      <w:sz w:val="49"/>
      <w:szCs w:val="49"/>
      <w:u w:val="none"/>
    </w:rPr>
  </w:style>
  <w:style w:type="character" w:customStyle="1" w:styleId="112">
    <w:name w:val="Основной текст + 11"/>
    <w:aliases w:val="5 pt5,Полужирный5,Малые прописные"/>
    <w:basedOn w:val="1"/>
    <w:uiPriority w:val="99"/>
    <w:rPr>
      <w:rFonts w:ascii="Times New Roman" w:hAnsi="Times New Roman" w:cs="Times New Roman"/>
      <w:b/>
      <w:bCs/>
      <w:smallCaps/>
      <w:sz w:val="23"/>
      <w:szCs w:val="23"/>
      <w:u w:val="single"/>
      <w:lang w:val="ru-RU" w:eastAsia="ru-RU"/>
    </w:rPr>
  </w:style>
  <w:style w:type="character" w:customStyle="1" w:styleId="114">
    <w:name w:val="Основной текст + 114"/>
    <w:aliases w:val="5 pt4,Полужирный4,Малые прописные1"/>
    <w:basedOn w:val="1"/>
    <w:uiPriority w:val="99"/>
    <w:rPr>
      <w:rFonts w:ascii="Times New Roman" w:hAnsi="Times New Roman" w:cs="Times New Roman"/>
      <w:b/>
      <w:bCs/>
      <w:smallCaps/>
      <w:noProof/>
      <w:sz w:val="23"/>
      <w:szCs w:val="23"/>
      <w:u w:val="none"/>
    </w:rPr>
  </w:style>
  <w:style w:type="character" w:customStyle="1" w:styleId="ad">
    <w:name w:val="Оглавление"/>
    <w:basedOn w:val="ac"/>
    <w:uiPriority w:val="99"/>
    <w:rPr>
      <w:rFonts w:ascii="Times New Roman" w:hAnsi="Times New Roman" w:cs="Times New Roman"/>
      <w:sz w:val="27"/>
      <w:szCs w:val="27"/>
      <w:u w:val="single"/>
      <w:lang w:val="ru-RU" w:eastAsia="ru-RU"/>
    </w:rPr>
  </w:style>
  <w:style w:type="character" w:customStyle="1" w:styleId="81">
    <w:name w:val="Заголовок №8_"/>
    <w:basedOn w:val="a0"/>
    <w:link w:val="82"/>
    <w:uiPriority w:val="99"/>
    <w:rPr>
      <w:rFonts w:ascii="Times New Roman" w:hAnsi="Times New Roman" w:cs="Times New Roman"/>
      <w:b/>
      <w:bCs/>
      <w:i/>
      <w:iCs/>
      <w:noProof/>
      <w:spacing w:val="-10"/>
      <w:sz w:val="27"/>
      <w:szCs w:val="27"/>
      <w:u w:val="none"/>
    </w:rPr>
  </w:style>
  <w:style w:type="character" w:customStyle="1" w:styleId="34">
    <w:name w:val="Оглавление (3)_"/>
    <w:basedOn w:val="a0"/>
    <w:link w:val="35"/>
    <w:uiPriority w:val="99"/>
    <w:rPr>
      <w:rFonts w:ascii="Times New Roman" w:hAnsi="Times New Roman" w:cs="Times New Roman"/>
      <w:b/>
      <w:bCs/>
      <w:i/>
      <w:iCs/>
      <w:noProof/>
      <w:spacing w:val="-10"/>
      <w:sz w:val="27"/>
      <w:szCs w:val="27"/>
      <w:u w:val="none"/>
    </w:rPr>
  </w:style>
  <w:style w:type="character" w:customStyle="1" w:styleId="113">
    <w:name w:val="Основной текст + 113"/>
    <w:aliases w:val="5 pt3,Полужирный3"/>
    <w:basedOn w:val="1"/>
    <w:uiPriority w:val="99"/>
    <w:rPr>
      <w:rFonts w:ascii="Times New Roman" w:hAnsi="Times New Roman" w:cs="Times New Roman"/>
      <w:b/>
      <w:bCs/>
      <w:sz w:val="23"/>
      <w:szCs w:val="23"/>
      <w:u w:val="none"/>
      <w:lang w:val="ru-RU" w:eastAsia="ru-RU"/>
    </w:rPr>
  </w:style>
  <w:style w:type="character" w:customStyle="1" w:styleId="1120">
    <w:name w:val="Основной текст + 112"/>
    <w:aliases w:val="5 pt2,Полужирный2"/>
    <w:basedOn w:val="1"/>
    <w:uiPriority w:val="99"/>
    <w:rPr>
      <w:rFonts w:ascii="Times New Roman" w:hAnsi="Times New Roman" w:cs="Times New Roman"/>
      <w:b/>
      <w:bCs/>
      <w:sz w:val="23"/>
      <w:szCs w:val="23"/>
      <w:u w:val="single"/>
      <w:lang w:val="ru-RU" w:eastAsia="ru-RU"/>
    </w:rPr>
  </w:style>
  <w:style w:type="character" w:customStyle="1" w:styleId="1110">
    <w:name w:val="Основной текст + 111"/>
    <w:aliases w:val="5 pt1,Полужирный1"/>
    <w:basedOn w:val="1"/>
    <w:uiPriority w:val="99"/>
    <w:rPr>
      <w:rFonts w:ascii="Times New Roman" w:hAnsi="Times New Roman" w:cs="Times New Roman"/>
      <w:b/>
      <w:bCs/>
      <w:strike/>
      <w:sz w:val="23"/>
      <w:szCs w:val="23"/>
      <w:u w:val="none"/>
      <w:lang w:val="ru-RU" w:eastAsia="ru-RU"/>
    </w:rPr>
  </w:style>
  <w:style w:type="character" w:customStyle="1" w:styleId="ae">
    <w:name w:val="Подпись к картинке_"/>
    <w:basedOn w:val="a0"/>
    <w:link w:val="af"/>
    <w:uiPriority w:val="99"/>
    <w:rPr>
      <w:rFonts w:ascii="Times New Roman" w:hAnsi="Times New Roman" w:cs="Times New Roman"/>
      <w:b/>
      <w:bCs/>
      <w:i/>
      <w:iCs/>
      <w:noProof/>
      <w:spacing w:val="-10"/>
      <w:sz w:val="27"/>
      <w:szCs w:val="27"/>
      <w:u w:val="none"/>
    </w:rPr>
  </w:style>
  <w:style w:type="character" w:customStyle="1" w:styleId="115">
    <w:name w:val="Основной текст (11)_"/>
    <w:basedOn w:val="a0"/>
    <w:link w:val="116"/>
    <w:uiPriority w:val="99"/>
    <w:rPr>
      <w:rFonts w:ascii="Times New Roman" w:hAnsi="Times New Roman" w:cs="Times New Roman"/>
      <w:sz w:val="27"/>
      <w:szCs w:val="27"/>
      <w:u w:val="none"/>
      <w:lang w:val="ru-RU" w:eastAsia="ru-RU"/>
    </w:rPr>
  </w:style>
  <w:style w:type="character" w:customStyle="1" w:styleId="26">
    <w:name w:val="Основной текст (2) + Полужирный"/>
    <w:aliases w:val="Интервал 0 pt1"/>
    <w:basedOn w:val="2"/>
    <w:uiPriority w:val="99"/>
    <w:rPr>
      <w:rFonts w:ascii="Times New Roman" w:hAnsi="Times New Roman" w:cs="Times New Roman"/>
      <w:b/>
      <w:bCs/>
      <w:i/>
      <w:iCs/>
      <w:spacing w:val="-10"/>
      <w:sz w:val="27"/>
      <w:szCs w:val="27"/>
      <w:u w:val="none"/>
    </w:rPr>
  </w:style>
  <w:style w:type="character" w:customStyle="1" w:styleId="27">
    <w:name w:val="Основной текст (2) + Не курсив"/>
    <w:basedOn w:val="2"/>
    <w:uiPriority w:val="99"/>
    <w:rPr>
      <w:rFonts w:ascii="Times New Roman" w:hAnsi="Times New Roman" w:cs="Times New Roman"/>
      <w:noProof/>
      <w:sz w:val="27"/>
      <w:szCs w:val="27"/>
      <w:u w:val="none"/>
    </w:rPr>
  </w:style>
  <w:style w:type="character" w:customStyle="1" w:styleId="210">
    <w:name w:val="Основной текст (2) + Не курсив1"/>
    <w:basedOn w:val="2"/>
    <w:uiPriority w:val="99"/>
    <w:rPr>
      <w:rFonts w:ascii="Times New Roman" w:hAnsi="Times New Roman" w:cs="Times New Roman"/>
      <w:sz w:val="27"/>
      <w:szCs w:val="27"/>
      <w:u w:val="none"/>
    </w:rPr>
  </w:style>
  <w:style w:type="character" w:customStyle="1" w:styleId="820">
    <w:name w:val="Заголовок №8 (2)_"/>
    <w:basedOn w:val="a0"/>
    <w:link w:val="821"/>
    <w:uiPriority w:val="99"/>
    <w:rPr>
      <w:rFonts w:ascii="Times New Roman" w:hAnsi="Times New Roman" w:cs="Times New Roman"/>
      <w:b/>
      <w:bCs/>
      <w:noProof/>
      <w:sz w:val="23"/>
      <w:szCs w:val="23"/>
      <w:u w:val="none"/>
    </w:rPr>
  </w:style>
  <w:style w:type="character" w:customStyle="1" w:styleId="120">
    <w:name w:val="Основной текст (12)_"/>
    <w:basedOn w:val="a0"/>
    <w:link w:val="121"/>
    <w:uiPriority w:val="99"/>
    <w:rPr>
      <w:rFonts w:ascii="Times New Roman" w:hAnsi="Times New Roman" w:cs="Times New Roman"/>
      <w:b/>
      <w:bCs/>
      <w:sz w:val="27"/>
      <w:szCs w:val="27"/>
      <w:u w:val="none"/>
    </w:rPr>
  </w:style>
  <w:style w:type="character" w:customStyle="1" w:styleId="13">
    <w:name w:val="Основной текст (13)_"/>
    <w:basedOn w:val="a0"/>
    <w:link w:val="130"/>
    <w:uiPriority w:val="99"/>
    <w:rPr>
      <w:rFonts w:ascii="Times New Roman" w:hAnsi="Times New Roman" w:cs="Times New Roman"/>
      <w:sz w:val="27"/>
      <w:szCs w:val="27"/>
      <w:u w:val="none"/>
    </w:rPr>
  </w:style>
  <w:style w:type="character" w:customStyle="1" w:styleId="28">
    <w:name w:val="Колонтитул (2)"/>
    <w:basedOn w:val="a0"/>
    <w:uiPriority w:val="99"/>
    <w:rPr>
      <w:rFonts w:ascii="Times New Roman" w:hAnsi="Times New Roman" w:cs="Times New Roman"/>
      <w:u w:val="none"/>
    </w:rPr>
  </w:style>
  <w:style w:type="paragraph" w:customStyle="1" w:styleId="a5">
    <w:name w:val="Сноска"/>
    <w:basedOn w:val="a"/>
    <w:link w:val="a4"/>
    <w:uiPriority w:val="99"/>
    <w:pPr>
      <w:shd w:val="clear" w:color="auto" w:fill="FFFFFF"/>
      <w:spacing w:line="485" w:lineRule="exact"/>
      <w:jc w:val="both"/>
    </w:pPr>
    <w:rPr>
      <w:rFonts w:ascii="Times New Roman" w:hAnsi="Times New Roman" w:cs="Times New Roman"/>
      <w:color w:val="auto"/>
      <w:sz w:val="27"/>
      <w:szCs w:val="27"/>
      <w:lang w:eastAsia="ru-RU"/>
    </w:rPr>
  </w:style>
  <w:style w:type="paragraph" w:customStyle="1" w:styleId="20">
    <w:name w:val="Основной текст (2)"/>
    <w:basedOn w:val="a"/>
    <w:link w:val="2"/>
    <w:uiPriority w:val="99"/>
    <w:pPr>
      <w:shd w:val="clear" w:color="auto" w:fill="FFFFFF"/>
      <w:spacing w:before="660" w:line="485" w:lineRule="exact"/>
      <w:ind w:hanging="1000"/>
    </w:pPr>
    <w:rPr>
      <w:rFonts w:ascii="Times New Roman" w:hAnsi="Times New Roman" w:cs="Times New Roman"/>
      <w:i/>
      <w:iCs/>
      <w:color w:val="auto"/>
      <w:sz w:val="27"/>
      <w:szCs w:val="27"/>
      <w:lang w:eastAsia="ru-RU"/>
    </w:rPr>
  </w:style>
  <w:style w:type="paragraph" w:customStyle="1" w:styleId="10">
    <w:name w:val="Колонтитул1"/>
    <w:basedOn w:val="a"/>
    <w:link w:val="a8"/>
    <w:uiPriority w:val="99"/>
    <w:pPr>
      <w:shd w:val="clear" w:color="auto" w:fill="FFFFFF"/>
      <w:spacing w:line="240" w:lineRule="atLeast"/>
    </w:pPr>
    <w:rPr>
      <w:rFonts w:ascii="Times New Roman" w:hAnsi="Times New Roman" w:cs="Times New Roman"/>
      <w:i/>
      <w:iCs/>
      <w:color w:val="auto"/>
      <w:sz w:val="27"/>
      <w:szCs w:val="27"/>
      <w:lang w:eastAsia="ru-RU"/>
    </w:rPr>
  </w:style>
  <w:style w:type="paragraph" w:customStyle="1" w:styleId="30">
    <w:name w:val="Основной текст (3)"/>
    <w:basedOn w:val="a"/>
    <w:link w:val="3"/>
    <w:uiPriority w:val="99"/>
    <w:pPr>
      <w:shd w:val="clear" w:color="auto" w:fill="FFFFFF"/>
      <w:spacing w:before="420" w:after="180" w:line="240" w:lineRule="atLeast"/>
      <w:jc w:val="both"/>
    </w:pPr>
    <w:rPr>
      <w:rFonts w:ascii="Times New Roman" w:hAnsi="Times New Roman" w:cs="Times New Roman"/>
      <w:b/>
      <w:bCs/>
      <w:i/>
      <w:iCs/>
      <w:color w:val="auto"/>
      <w:spacing w:val="-10"/>
      <w:sz w:val="27"/>
      <w:szCs w:val="27"/>
      <w:lang w:val="ru-RU" w:eastAsia="ru-RU"/>
    </w:rPr>
  </w:style>
  <w:style w:type="paragraph" w:customStyle="1" w:styleId="40">
    <w:name w:val="Основной текст (4)"/>
    <w:basedOn w:val="a"/>
    <w:link w:val="4"/>
    <w:uiPriority w:val="99"/>
    <w:pPr>
      <w:shd w:val="clear" w:color="auto" w:fill="FFFFFF"/>
      <w:spacing w:before="180" w:after="420" w:line="240" w:lineRule="atLeast"/>
      <w:jc w:val="both"/>
    </w:pPr>
    <w:rPr>
      <w:rFonts w:ascii="Times New Roman" w:hAnsi="Times New Roman" w:cs="Times New Roman"/>
      <w:noProof/>
      <w:color w:val="auto"/>
      <w:sz w:val="20"/>
      <w:szCs w:val="20"/>
      <w:lang w:eastAsia="ru-RU"/>
    </w:rPr>
  </w:style>
  <w:style w:type="paragraph" w:customStyle="1" w:styleId="50">
    <w:name w:val="Основной текст (5)"/>
    <w:basedOn w:val="a"/>
    <w:link w:val="5"/>
    <w:uiPriority w:val="99"/>
    <w:pPr>
      <w:shd w:val="clear" w:color="auto" w:fill="FFFFFF"/>
      <w:spacing w:line="480" w:lineRule="exact"/>
      <w:jc w:val="both"/>
    </w:pPr>
    <w:rPr>
      <w:rFonts w:ascii="Times New Roman" w:hAnsi="Times New Roman" w:cs="Times New Roman"/>
      <w:b/>
      <w:bCs/>
      <w:color w:val="auto"/>
      <w:lang w:eastAsia="ru-RU"/>
    </w:rPr>
  </w:style>
  <w:style w:type="paragraph" w:customStyle="1" w:styleId="520">
    <w:name w:val="Заголовок №5 (2)"/>
    <w:basedOn w:val="a"/>
    <w:link w:val="52"/>
    <w:uiPriority w:val="99"/>
    <w:pPr>
      <w:shd w:val="clear" w:color="auto" w:fill="FFFFFF"/>
      <w:spacing w:after="360" w:line="240" w:lineRule="atLeast"/>
      <w:jc w:val="both"/>
      <w:outlineLvl w:val="4"/>
    </w:pPr>
    <w:rPr>
      <w:rFonts w:ascii="Times New Roman" w:hAnsi="Times New Roman" w:cs="Times New Roman"/>
      <w:b/>
      <w:bCs/>
      <w:i/>
      <w:iCs/>
      <w:noProof/>
      <w:color w:val="auto"/>
      <w:spacing w:val="-10"/>
      <w:sz w:val="27"/>
      <w:szCs w:val="27"/>
      <w:lang w:eastAsia="ru-RU"/>
    </w:rPr>
  </w:style>
  <w:style w:type="paragraph" w:customStyle="1" w:styleId="920">
    <w:name w:val="Заголовок №9 (2)"/>
    <w:basedOn w:val="a"/>
    <w:link w:val="92"/>
    <w:uiPriority w:val="99"/>
    <w:pPr>
      <w:shd w:val="clear" w:color="auto" w:fill="FFFFFF"/>
      <w:spacing w:before="60" w:line="240" w:lineRule="atLeast"/>
      <w:jc w:val="both"/>
      <w:outlineLvl w:val="8"/>
    </w:pPr>
    <w:rPr>
      <w:rFonts w:ascii="Times New Roman" w:hAnsi="Times New Roman" w:cs="Times New Roman"/>
      <w:b/>
      <w:bCs/>
      <w:i/>
      <w:iCs/>
      <w:noProof/>
      <w:color w:val="auto"/>
      <w:spacing w:val="-10"/>
      <w:sz w:val="27"/>
      <w:szCs w:val="27"/>
      <w:lang w:eastAsia="ru-RU"/>
    </w:rPr>
  </w:style>
  <w:style w:type="paragraph" w:customStyle="1" w:styleId="60">
    <w:name w:val="Заголовок №6"/>
    <w:basedOn w:val="a"/>
    <w:link w:val="6"/>
    <w:uiPriority w:val="99"/>
    <w:pPr>
      <w:shd w:val="clear" w:color="auto" w:fill="FFFFFF"/>
      <w:spacing w:before="180" w:line="187" w:lineRule="exact"/>
      <w:jc w:val="both"/>
      <w:outlineLvl w:val="5"/>
    </w:pPr>
    <w:rPr>
      <w:rFonts w:ascii="Times New Roman" w:hAnsi="Times New Roman" w:cs="Times New Roman"/>
      <w:color w:val="auto"/>
      <w:sz w:val="20"/>
      <w:szCs w:val="20"/>
      <w:lang w:eastAsia="ru-RU"/>
    </w:rPr>
  </w:style>
  <w:style w:type="paragraph" w:customStyle="1" w:styleId="42">
    <w:name w:val="Заголовок №4"/>
    <w:basedOn w:val="a"/>
    <w:link w:val="41"/>
    <w:uiPriority w:val="99"/>
    <w:pPr>
      <w:shd w:val="clear" w:color="auto" w:fill="FFFFFF"/>
      <w:spacing w:after="120" w:line="240" w:lineRule="atLeast"/>
      <w:outlineLvl w:val="3"/>
    </w:pPr>
    <w:rPr>
      <w:rFonts w:ascii="Times New Roman" w:hAnsi="Times New Roman" w:cs="Times New Roman"/>
      <w:noProof/>
      <w:color w:val="auto"/>
      <w:sz w:val="49"/>
      <w:szCs w:val="49"/>
      <w:lang w:eastAsia="ru-RU"/>
    </w:rPr>
  </w:style>
  <w:style w:type="paragraph" w:customStyle="1" w:styleId="610">
    <w:name w:val="Основной текст (6)1"/>
    <w:basedOn w:val="a"/>
    <w:link w:val="61"/>
    <w:uiPriority w:val="99"/>
    <w:pPr>
      <w:shd w:val="clear" w:color="auto" w:fill="FFFFFF"/>
      <w:spacing w:after="180" w:line="480" w:lineRule="exact"/>
    </w:pPr>
    <w:rPr>
      <w:rFonts w:ascii="Times New Roman" w:hAnsi="Times New Roman" w:cs="Times New Roman"/>
      <w:b/>
      <w:bCs/>
      <w:color w:val="auto"/>
      <w:sz w:val="23"/>
      <w:szCs w:val="23"/>
      <w:lang w:val="ru-RU" w:eastAsia="ru-RU"/>
    </w:rPr>
  </w:style>
  <w:style w:type="paragraph" w:customStyle="1" w:styleId="71">
    <w:name w:val="Основной текст (7)1"/>
    <w:basedOn w:val="a"/>
    <w:link w:val="7"/>
    <w:uiPriority w:val="99"/>
    <w:pPr>
      <w:shd w:val="clear" w:color="auto" w:fill="FFFFFF"/>
      <w:spacing w:after="660" w:line="485" w:lineRule="exact"/>
      <w:ind w:firstLine="340"/>
    </w:pPr>
    <w:rPr>
      <w:rFonts w:ascii="Times New Roman" w:hAnsi="Times New Roman" w:cs="Times New Roman"/>
      <w:b/>
      <w:bCs/>
      <w:color w:val="auto"/>
      <w:sz w:val="26"/>
      <w:szCs w:val="26"/>
      <w:lang w:val="ru-RU" w:eastAsia="ru-RU"/>
    </w:rPr>
  </w:style>
  <w:style w:type="paragraph" w:customStyle="1" w:styleId="80">
    <w:name w:val="Основной текст (8)"/>
    <w:basedOn w:val="a"/>
    <w:link w:val="8"/>
    <w:uiPriority w:val="99"/>
    <w:pPr>
      <w:shd w:val="clear" w:color="auto" w:fill="FFFFFF"/>
      <w:spacing w:before="120" w:after="120" w:line="230" w:lineRule="exact"/>
    </w:pPr>
    <w:rPr>
      <w:rFonts w:ascii="Times New Roman" w:hAnsi="Times New Roman" w:cs="Times New Roman"/>
      <w:i/>
      <w:iCs/>
      <w:noProof/>
      <w:color w:val="auto"/>
      <w:sz w:val="20"/>
      <w:szCs w:val="20"/>
      <w:lang w:eastAsia="ru-RU"/>
    </w:rPr>
  </w:style>
  <w:style w:type="paragraph" w:customStyle="1" w:styleId="32">
    <w:name w:val="Заголовок №3"/>
    <w:basedOn w:val="a"/>
    <w:link w:val="31"/>
    <w:uiPriority w:val="99"/>
    <w:pPr>
      <w:shd w:val="clear" w:color="auto" w:fill="FFFFFF"/>
      <w:spacing w:line="240" w:lineRule="atLeast"/>
      <w:jc w:val="right"/>
      <w:outlineLvl w:val="2"/>
    </w:pPr>
    <w:rPr>
      <w:rFonts w:ascii="Times New Roman" w:hAnsi="Times New Roman" w:cs="Times New Roman"/>
      <w:noProof/>
      <w:color w:val="auto"/>
      <w:sz w:val="49"/>
      <w:szCs w:val="49"/>
      <w:lang w:eastAsia="ru-RU"/>
    </w:rPr>
  </w:style>
  <w:style w:type="paragraph" w:customStyle="1" w:styleId="53">
    <w:name w:val="Заголовок №5"/>
    <w:basedOn w:val="a"/>
    <w:link w:val="51"/>
    <w:uiPriority w:val="99"/>
    <w:pPr>
      <w:shd w:val="clear" w:color="auto" w:fill="FFFFFF"/>
      <w:spacing w:before="180" w:line="240" w:lineRule="atLeast"/>
      <w:outlineLvl w:val="4"/>
    </w:pPr>
    <w:rPr>
      <w:rFonts w:ascii="Times New Roman" w:hAnsi="Times New Roman" w:cs="Times New Roman"/>
      <w:noProof/>
      <w:color w:val="auto"/>
      <w:sz w:val="49"/>
      <w:szCs w:val="49"/>
      <w:lang w:eastAsia="ru-RU"/>
    </w:rPr>
  </w:style>
  <w:style w:type="paragraph" w:customStyle="1" w:styleId="23">
    <w:name w:val="Оглавление (2)"/>
    <w:basedOn w:val="a"/>
    <w:link w:val="22"/>
    <w:uiPriority w:val="99"/>
    <w:pPr>
      <w:shd w:val="clear" w:color="auto" w:fill="FFFFFF"/>
      <w:spacing w:before="180" w:line="240" w:lineRule="atLeast"/>
      <w:jc w:val="both"/>
    </w:pPr>
    <w:rPr>
      <w:rFonts w:ascii="Times New Roman" w:hAnsi="Times New Roman" w:cs="Times New Roman"/>
      <w:noProof/>
      <w:color w:val="auto"/>
      <w:sz w:val="11"/>
      <w:szCs w:val="11"/>
      <w:lang w:eastAsia="ru-RU"/>
    </w:rPr>
  </w:style>
  <w:style w:type="paragraph" w:customStyle="1" w:styleId="12">
    <w:name w:val="Оглавление1"/>
    <w:basedOn w:val="a"/>
    <w:link w:val="ac"/>
    <w:uiPriority w:val="99"/>
    <w:pPr>
      <w:shd w:val="clear" w:color="auto" w:fill="FFFFFF"/>
      <w:spacing w:line="485" w:lineRule="exact"/>
      <w:ind w:hanging="520"/>
    </w:pPr>
    <w:rPr>
      <w:rFonts w:ascii="Times New Roman" w:hAnsi="Times New Roman" w:cs="Times New Roman"/>
      <w:color w:val="auto"/>
      <w:sz w:val="27"/>
      <w:szCs w:val="27"/>
      <w:lang w:eastAsia="ru-RU"/>
    </w:rPr>
  </w:style>
  <w:style w:type="paragraph" w:customStyle="1" w:styleId="721">
    <w:name w:val="Заголовок №7 (2)"/>
    <w:basedOn w:val="a"/>
    <w:link w:val="720"/>
    <w:uiPriority w:val="99"/>
    <w:pPr>
      <w:shd w:val="clear" w:color="auto" w:fill="FFFFFF"/>
      <w:spacing w:after="180" w:line="240" w:lineRule="atLeast"/>
      <w:outlineLvl w:val="6"/>
    </w:pPr>
    <w:rPr>
      <w:rFonts w:ascii="Times New Roman" w:hAnsi="Times New Roman" w:cs="Times New Roman"/>
      <w:noProof/>
      <w:color w:val="auto"/>
      <w:sz w:val="27"/>
      <w:szCs w:val="27"/>
      <w:lang w:eastAsia="ru-RU"/>
    </w:rPr>
  </w:style>
  <w:style w:type="paragraph" w:customStyle="1" w:styleId="90">
    <w:name w:val="Заголовок №9"/>
    <w:basedOn w:val="a"/>
    <w:link w:val="9"/>
    <w:uiPriority w:val="99"/>
    <w:pPr>
      <w:shd w:val="clear" w:color="auto" w:fill="FFFFFF"/>
      <w:spacing w:after="60" w:line="240" w:lineRule="atLeast"/>
      <w:jc w:val="both"/>
      <w:outlineLvl w:val="8"/>
    </w:pPr>
    <w:rPr>
      <w:rFonts w:ascii="Times New Roman" w:hAnsi="Times New Roman" w:cs="Times New Roman"/>
      <w:i/>
      <w:iCs/>
      <w:noProof/>
      <w:color w:val="auto"/>
      <w:spacing w:val="-20"/>
      <w:sz w:val="25"/>
      <w:szCs w:val="25"/>
      <w:lang w:eastAsia="ru-RU"/>
    </w:rPr>
  </w:style>
  <w:style w:type="paragraph" w:customStyle="1" w:styleId="af">
    <w:name w:val="Подпись к картинке"/>
    <w:basedOn w:val="a"/>
    <w:link w:val="ae"/>
    <w:uiPriority w:val="99"/>
    <w:pPr>
      <w:shd w:val="clear" w:color="auto" w:fill="FFFFFF"/>
      <w:spacing w:line="240" w:lineRule="atLeast"/>
    </w:pPr>
    <w:rPr>
      <w:rFonts w:ascii="Times New Roman" w:hAnsi="Times New Roman" w:cs="Times New Roman"/>
      <w:b/>
      <w:bCs/>
      <w:i/>
      <w:iCs/>
      <w:noProof/>
      <w:color w:val="auto"/>
      <w:spacing w:val="-10"/>
      <w:sz w:val="27"/>
      <w:szCs w:val="27"/>
      <w:lang w:eastAsia="ru-RU"/>
    </w:rPr>
  </w:style>
  <w:style w:type="paragraph" w:customStyle="1" w:styleId="620">
    <w:name w:val="Заголовок №6 (2)"/>
    <w:basedOn w:val="a"/>
    <w:link w:val="62Exact"/>
    <w:uiPriority w:val="99"/>
    <w:pPr>
      <w:shd w:val="clear" w:color="auto" w:fill="FFFFFF"/>
      <w:spacing w:line="240" w:lineRule="atLeast"/>
      <w:outlineLvl w:val="5"/>
    </w:pPr>
    <w:rPr>
      <w:rFonts w:ascii="Times New Roman" w:hAnsi="Times New Roman" w:cs="Times New Roman"/>
      <w:b/>
      <w:bCs/>
      <w:i/>
      <w:iCs/>
      <w:noProof/>
      <w:color w:val="auto"/>
      <w:spacing w:val="-9"/>
      <w:lang w:eastAsia="ru-RU"/>
    </w:rPr>
  </w:style>
  <w:style w:type="paragraph" w:customStyle="1" w:styleId="93">
    <w:name w:val="Основной текст (9)"/>
    <w:basedOn w:val="a"/>
    <w:link w:val="91"/>
    <w:uiPriority w:val="99"/>
    <w:pPr>
      <w:shd w:val="clear" w:color="auto" w:fill="FFFFFF"/>
      <w:spacing w:before="60" w:after="480" w:line="240" w:lineRule="atLeast"/>
    </w:pPr>
    <w:rPr>
      <w:rFonts w:ascii="Times New Roman" w:hAnsi="Times New Roman" w:cs="Times New Roman"/>
      <w:i/>
      <w:iCs/>
      <w:noProof/>
      <w:color w:val="auto"/>
      <w:spacing w:val="-30"/>
      <w:sz w:val="23"/>
      <w:szCs w:val="23"/>
      <w:lang w:eastAsia="ru-RU"/>
    </w:rPr>
  </w:style>
  <w:style w:type="paragraph" w:customStyle="1" w:styleId="101">
    <w:name w:val="Основной текст (10)"/>
    <w:basedOn w:val="a"/>
    <w:link w:val="100"/>
    <w:uiPriority w:val="99"/>
    <w:pPr>
      <w:shd w:val="clear" w:color="auto" w:fill="FFFFFF"/>
      <w:spacing w:before="120" w:after="120" w:line="240" w:lineRule="atLeast"/>
      <w:jc w:val="both"/>
    </w:pPr>
    <w:rPr>
      <w:rFonts w:ascii="Sylfaen" w:hAnsi="Sylfaen" w:cs="Sylfaen"/>
      <w:i/>
      <w:iCs/>
      <w:noProof/>
      <w:color w:val="auto"/>
      <w:spacing w:val="-20"/>
      <w:sz w:val="15"/>
      <w:szCs w:val="15"/>
      <w:lang w:eastAsia="ru-RU"/>
    </w:rPr>
  </w:style>
  <w:style w:type="paragraph" w:customStyle="1" w:styleId="25">
    <w:name w:val="Заголовок №2"/>
    <w:basedOn w:val="a"/>
    <w:link w:val="24"/>
    <w:uiPriority w:val="99"/>
    <w:pPr>
      <w:shd w:val="clear" w:color="auto" w:fill="FFFFFF"/>
      <w:spacing w:before="300" w:line="240" w:lineRule="atLeast"/>
      <w:outlineLvl w:val="1"/>
    </w:pPr>
    <w:rPr>
      <w:rFonts w:ascii="Times New Roman" w:hAnsi="Times New Roman" w:cs="Times New Roman"/>
      <w:noProof/>
      <w:color w:val="auto"/>
      <w:sz w:val="49"/>
      <w:szCs w:val="49"/>
      <w:lang w:eastAsia="ru-RU"/>
    </w:rPr>
  </w:style>
  <w:style w:type="paragraph" w:customStyle="1" w:styleId="82">
    <w:name w:val="Заголовок №8"/>
    <w:basedOn w:val="a"/>
    <w:link w:val="81"/>
    <w:uiPriority w:val="99"/>
    <w:pPr>
      <w:shd w:val="clear" w:color="auto" w:fill="FFFFFF"/>
      <w:spacing w:before="120" w:after="120" w:line="240" w:lineRule="atLeast"/>
      <w:jc w:val="both"/>
      <w:outlineLvl w:val="7"/>
    </w:pPr>
    <w:rPr>
      <w:rFonts w:ascii="Times New Roman" w:hAnsi="Times New Roman" w:cs="Times New Roman"/>
      <w:b/>
      <w:bCs/>
      <w:i/>
      <w:iCs/>
      <w:noProof/>
      <w:color w:val="auto"/>
      <w:spacing w:val="-10"/>
      <w:sz w:val="27"/>
      <w:szCs w:val="27"/>
      <w:lang w:eastAsia="ru-RU"/>
    </w:rPr>
  </w:style>
  <w:style w:type="paragraph" w:customStyle="1" w:styleId="35">
    <w:name w:val="Оглавление (3)"/>
    <w:basedOn w:val="a"/>
    <w:link w:val="34"/>
    <w:uiPriority w:val="99"/>
    <w:pPr>
      <w:shd w:val="clear" w:color="auto" w:fill="FFFFFF"/>
      <w:spacing w:line="240" w:lineRule="atLeast"/>
      <w:jc w:val="both"/>
    </w:pPr>
    <w:rPr>
      <w:rFonts w:ascii="Times New Roman" w:hAnsi="Times New Roman" w:cs="Times New Roman"/>
      <w:b/>
      <w:bCs/>
      <w:i/>
      <w:iCs/>
      <w:noProof/>
      <w:color w:val="auto"/>
      <w:spacing w:val="-10"/>
      <w:sz w:val="27"/>
      <w:szCs w:val="27"/>
      <w:lang w:eastAsia="ru-RU"/>
    </w:rPr>
  </w:style>
  <w:style w:type="paragraph" w:customStyle="1" w:styleId="116">
    <w:name w:val="Основной текст (11)"/>
    <w:basedOn w:val="a"/>
    <w:link w:val="115"/>
    <w:uiPriority w:val="99"/>
    <w:pPr>
      <w:shd w:val="clear" w:color="auto" w:fill="FFFFFF"/>
      <w:spacing w:line="485" w:lineRule="exact"/>
      <w:jc w:val="right"/>
    </w:pPr>
    <w:rPr>
      <w:rFonts w:ascii="Times New Roman" w:hAnsi="Times New Roman" w:cs="Times New Roman"/>
      <w:color w:val="auto"/>
      <w:sz w:val="27"/>
      <w:szCs w:val="27"/>
      <w:lang w:val="ru-RU" w:eastAsia="ru-RU"/>
    </w:rPr>
  </w:style>
  <w:style w:type="paragraph" w:customStyle="1" w:styleId="821">
    <w:name w:val="Заголовок №8 (2)"/>
    <w:basedOn w:val="a"/>
    <w:link w:val="820"/>
    <w:uiPriority w:val="99"/>
    <w:pPr>
      <w:shd w:val="clear" w:color="auto" w:fill="FFFFFF"/>
      <w:spacing w:line="240" w:lineRule="atLeast"/>
      <w:outlineLvl w:val="7"/>
    </w:pPr>
    <w:rPr>
      <w:rFonts w:ascii="Times New Roman" w:hAnsi="Times New Roman" w:cs="Times New Roman"/>
      <w:b/>
      <w:bCs/>
      <w:noProof/>
      <w:color w:val="auto"/>
      <w:sz w:val="23"/>
      <w:szCs w:val="23"/>
      <w:lang w:eastAsia="ru-RU"/>
    </w:rPr>
  </w:style>
  <w:style w:type="paragraph" w:customStyle="1" w:styleId="121">
    <w:name w:val="Основной текст (12)"/>
    <w:basedOn w:val="a"/>
    <w:link w:val="120"/>
    <w:uiPriority w:val="99"/>
    <w:pPr>
      <w:shd w:val="clear" w:color="auto" w:fill="FFFFFF"/>
      <w:spacing w:before="60" w:after="420" w:line="240" w:lineRule="atLeast"/>
      <w:jc w:val="center"/>
    </w:pPr>
    <w:rPr>
      <w:rFonts w:ascii="Times New Roman" w:hAnsi="Times New Roman" w:cs="Times New Roman"/>
      <w:b/>
      <w:bCs/>
      <w:color w:val="auto"/>
      <w:sz w:val="27"/>
      <w:szCs w:val="27"/>
      <w:lang w:eastAsia="ru-RU"/>
    </w:rPr>
  </w:style>
  <w:style w:type="paragraph" w:customStyle="1" w:styleId="130">
    <w:name w:val="Основной текст (13)"/>
    <w:basedOn w:val="a"/>
    <w:link w:val="13"/>
    <w:uiPriority w:val="99"/>
    <w:pPr>
      <w:shd w:val="clear" w:color="auto" w:fill="FFFFFF"/>
      <w:spacing w:before="360" w:after="360" w:line="240" w:lineRule="atLeast"/>
      <w:jc w:val="center"/>
    </w:pPr>
    <w:rPr>
      <w:rFonts w:ascii="Times New Roman" w:hAnsi="Times New Roman" w:cs="Times New Roman"/>
      <w:color w:val="auto"/>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eader" Target="header5.xml"/><Relationship Id="rId10" Type="http://schemas.openxmlformats.org/officeDocument/2006/relationships/image" Target="media/image2.jpe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6104</Words>
  <Characters>34797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2012-09-18T12:49:00Z</dcterms:created>
  <dcterms:modified xsi:type="dcterms:W3CDTF">2012-09-18T12:49:00Z</dcterms:modified>
</cp:coreProperties>
</file>